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EA2B1" w14:textId="19421ABA" w:rsidR="00BE245A" w:rsidRDefault="00965D22" w:rsidP="003461A9">
      <w:pPr>
        <w:rPr>
          <w:rFonts w:ascii="Verdana" w:hAnsi="Verdana" w:cs="Verdana"/>
          <w:b/>
          <w:bCs/>
          <w:sz w:val="20"/>
          <w:szCs w:val="20"/>
        </w:rPr>
      </w:pPr>
      <w:r w:rsidRPr="00965D22">
        <w:rPr>
          <w:rFonts w:ascii="Verdana" w:hAnsi="Verdana" w:cs="Verdana"/>
          <w:b/>
          <w:bCs/>
          <w:noProof/>
          <w:sz w:val="20"/>
          <w:szCs w:val="20"/>
        </w:rPr>
        <w:drawing>
          <wp:inline distT="0" distB="0" distL="0" distR="0" wp14:anchorId="1B6AAC33" wp14:editId="52638D26">
            <wp:extent cx="6194425" cy="874859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425" cy="874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245A" w:rsidRPr="002E1F03">
        <w:rPr>
          <w:rFonts w:ascii="Verdana" w:hAnsi="Verdana" w:cs="Verdana"/>
          <w:b/>
          <w:bCs/>
          <w:sz w:val="20"/>
          <w:szCs w:val="20"/>
        </w:rPr>
        <w:lastRenderedPageBreak/>
        <w:t>Specyfikacja Istotnych Warunków Zamówienia zawiera:</w:t>
      </w:r>
      <w:r w:rsidR="00BE245A"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14:paraId="62146226" w14:textId="77777777" w:rsidR="00BE245A" w:rsidRDefault="00BE245A" w:rsidP="00AB0514">
      <w:pPr>
        <w:rPr>
          <w:rFonts w:ascii="Verdana" w:hAnsi="Verdana" w:cs="Verdana"/>
          <w:sz w:val="18"/>
          <w:szCs w:val="18"/>
        </w:rPr>
      </w:pPr>
    </w:p>
    <w:p w14:paraId="430643C4" w14:textId="77777777" w:rsidR="00BE245A" w:rsidRPr="005C444F" w:rsidRDefault="00BE245A" w:rsidP="003461A9">
      <w:pPr>
        <w:ind w:left="1440" w:hanging="1440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I:</w:t>
      </w:r>
      <w:r w:rsidRPr="005C444F">
        <w:rPr>
          <w:rFonts w:ascii="Verdana" w:hAnsi="Verdana" w:cs="Verdana"/>
          <w:b/>
          <w:bCs/>
          <w:sz w:val="20"/>
          <w:szCs w:val="20"/>
        </w:rPr>
        <w:tab/>
        <w:t>INSTRUKCJA DLA WYKONAWCÓW</w:t>
      </w:r>
    </w:p>
    <w:p w14:paraId="6262889F" w14:textId="77777777" w:rsidR="00BE245A" w:rsidRPr="005C444F" w:rsidRDefault="00BE245A" w:rsidP="003461A9">
      <w:pPr>
        <w:rPr>
          <w:rFonts w:ascii="Verdana" w:hAnsi="Verdana" w:cs="Verdana"/>
          <w:sz w:val="20"/>
          <w:szCs w:val="20"/>
        </w:rPr>
      </w:pPr>
    </w:p>
    <w:p w14:paraId="79203478" w14:textId="77777777" w:rsidR="00BE245A" w:rsidRPr="005C444F" w:rsidRDefault="00BE245A" w:rsidP="008261F5">
      <w:pPr>
        <w:tabs>
          <w:tab w:val="left" w:pos="1418"/>
        </w:tabs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1</w:t>
      </w:r>
      <w:r w:rsidRPr="005C444F">
        <w:rPr>
          <w:rFonts w:ascii="Verdana" w:hAnsi="Verdana" w:cs="Verdana"/>
          <w:b/>
          <w:bCs/>
          <w:sz w:val="20"/>
          <w:szCs w:val="20"/>
        </w:rPr>
        <w:tab/>
        <w:t>Instrukcja dla Wykonawców (IDW):</w:t>
      </w:r>
    </w:p>
    <w:p w14:paraId="6389D155" w14:textId="77777777" w:rsidR="00BE245A" w:rsidRPr="005C444F" w:rsidRDefault="00BE245A" w:rsidP="003461A9">
      <w:pPr>
        <w:rPr>
          <w:rFonts w:ascii="Verdana" w:hAnsi="Verdana" w:cs="Verdana"/>
          <w:b/>
          <w:bCs/>
          <w:sz w:val="20"/>
          <w:szCs w:val="20"/>
        </w:rPr>
      </w:pPr>
    </w:p>
    <w:p w14:paraId="39309FE4" w14:textId="77777777" w:rsidR="00BE245A" w:rsidRDefault="00BE245A" w:rsidP="003461A9">
      <w:pPr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2</w:t>
      </w:r>
      <w:r w:rsidRPr="005C444F">
        <w:rPr>
          <w:rFonts w:ascii="Verdana" w:hAnsi="Verdana" w:cs="Verdana"/>
          <w:b/>
          <w:bCs/>
          <w:sz w:val="20"/>
          <w:szCs w:val="20"/>
        </w:rPr>
        <w:tab/>
      </w:r>
      <w:r w:rsidR="00AF1472">
        <w:rPr>
          <w:rFonts w:ascii="Verdana" w:hAnsi="Verdana" w:cs="Verdana"/>
          <w:b/>
          <w:bCs/>
          <w:sz w:val="20"/>
          <w:szCs w:val="20"/>
        </w:rPr>
        <w:t>Formularz</w:t>
      </w:r>
      <w:r w:rsidR="009D2715">
        <w:rPr>
          <w:rFonts w:ascii="Verdana" w:hAnsi="Verdana" w:cs="Verdana"/>
          <w:b/>
          <w:bCs/>
          <w:sz w:val="20"/>
          <w:szCs w:val="20"/>
        </w:rPr>
        <w:t>e</w:t>
      </w:r>
      <w:r w:rsidR="00AF1472">
        <w:rPr>
          <w:rFonts w:ascii="Verdana" w:hAnsi="Verdana" w:cs="Verdana"/>
          <w:b/>
          <w:bCs/>
          <w:sz w:val="20"/>
          <w:szCs w:val="20"/>
        </w:rPr>
        <w:t xml:space="preserve"> </w:t>
      </w:r>
      <w:r w:rsidR="005920F3">
        <w:rPr>
          <w:rFonts w:ascii="Verdana" w:hAnsi="Verdana" w:cs="Verdana"/>
          <w:b/>
          <w:bCs/>
          <w:sz w:val="20"/>
          <w:szCs w:val="20"/>
        </w:rPr>
        <w:t xml:space="preserve">dotyczące </w:t>
      </w:r>
      <w:r w:rsidR="00AF1472">
        <w:rPr>
          <w:rFonts w:ascii="Verdana" w:hAnsi="Verdana" w:cs="Verdana"/>
          <w:b/>
          <w:bCs/>
          <w:sz w:val="20"/>
          <w:szCs w:val="20"/>
        </w:rPr>
        <w:t>Oferty</w:t>
      </w:r>
      <w:r w:rsidRPr="005C444F">
        <w:rPr>
          <w:rFonts w:ascii="Verdana" w:hAnsi="Verdana" w:cs="Verdana"/>
          <w:b/>
          <w:bCs/>
          <w:sz w:val="20"/>
          <w:szCs w:val="20"/>
        </w:rPr>
        <w:t>:</w:t>
      </w:r>
    </w:p>
    <w:p w14:paraId="1972CAE4" w14:textId="77777777" w:rsidR="005920F3" w:rsidRDefault="005920F3" w:rsidP="003461A9">
      <w:pPr>
        <w:rPr>
          <w:rFonts w:ascii="Verdana" w:hAnsi="Verdana" w:cs="Verdana"/>
          <w:b/>
          <w:bCs/>
          <w:sz w:val="20"/>
          <w:szCs w:val="20"/>
        </w:rPr>
      </w:pPr>
    </w:p>
    <w:p w14:paraId="63DE573B" w14:textId="77777777" w:rsidR="00AF1472" w:rsidRDefault="00872746" w:rsidP="00872746">
      <w:pPr>
        <w:ind w:left="142" w:hanging="142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 xml:space="preserve">Formularz 2.1. </w:t>
      </w:r>
      <w:r w:rsidR="005920F3" w:rsidRPr="002238FA">
        <w:rPr>
          <w:rFonts w:ascii="Verdana" w:hAnsi="Verdana" w:cs="Verdana"/>
          <w:bCs/>
          <w:sz w:val="20"/>
          <w:szCs w:val="20"/>
        </w:rPr>
        <w:t xml:space="preserve">Oferta </w:t>
      </w:r>
    </w:p>
    <w:p w14:paraId="63C55A6F" w14:textId="77777777" w:rsidR="008A69A5" w:rsidRPr="002238FA" w:rsidRDefault="008A69A5" w:rsidP="003461A9">
      <w:pPr>
        <w:rPr>
          <w:rFonts w:ascii="Verdana" w:hAnsi="Verdana" w:cs="Verdana"/>
          <w:bCs/>
          <w:sz w:val="20"/>
          <w:szCs w:val="20"/>
        </w:rPr>
      </w:pPr>
    </w:p>
    <w:p w14:paraId="252B32A9" w14:textId="77777777" w:rsidR="008A69A5" w:rsidRDefault="00AF1472" w:rsidP="00872746">
      <w:pPr>
        <w:tabs>
          <w:tab w:val="left" w:pos="1276"/>
          <w:tab w:val="left" w:pos="1560"/>
        </w:tabs>
        <w:rPr>
          <w:rFonts w:ascii="Verdana" w:hAnsi="Verdana" w:cs="Verdana"/>
          <w:sz w:val="20"/>
          <w:szCs w:val="20"/>
        </w:rPr>
      </w:pPr>
      <w:r w:rsidRPr="008A69A5">
        <w:rPr>
          <w:rFonts w:ascii="Verdana" w:hAnsi="Verdana" w:cs="Verdana"/>
          <w:bCs/>
          <w:sz w:val="20"/>
          <w:szCs w:val="20"/>
        </w:rPr>
        <w:t>Formularz 2.</w:t>
      </w:r>
      <w:r w:rsidR="005920F3" w:rsidRPr="008A69A5">
        <w:rPr>
          <w:rFonts w:ascii="Verdana" w:hAnsi="Verdana" w:cs="Verdana"/>
          <w:bCs/>
          <w:sz w:val="20"/>
          <w:szCs w:val="20"/>
        </w:rPr>
        <w:t>2</w:t>
      </w:r>
      <w:r w:rsidR="00AB0514">
        <w:rPr>
          <w:rFonts w:ascii="Verdana" w:hAnsi="Verdana" w:cs="Verdana"/>
          <w:bCs/>
          <w:sz w:val="20"/>
          <w:szCs w:val="20"/>
        </w:rPr>
        <w:t>.</w:t>
      </w:r>
      <w:r w:rsidR="00872746">
        <w:rPr>
          <w:rFonts w:ascii="Verdana" w:hAnsi="Verdana" w:cs="Verdana"/>
          <w:bCs/>
          <w:sz w:val="20"/>
          <w:szCs w:val="20"/>
        </w:rPr>
        <w:tab/>
      </w:r>
      <w:r w:rsidR="008A69A5">
        <w:rPr>
          <w:rFonts w:ascii="Verdana" w:hAnsi="Verdana" w:cs="Verdana"/>
          <w:sz w:val="20"/>
          <w:szCs w:val="20"/>
        </w:rPr>
        <w:t xml:space="preserve">Formularz cenowy </w:t>
      </w:r>
    </w:p>
    <w:p w14:paraId="05434B2D" w14:textId="77777777" w:rsidR="00BE245A" w:rsidRPr="005C444F" w:rsidRDefault="00BE245A" w:rsidP="003461A9">
      <w:pPr>
        <w:ind w:left="3060" w:hanging="1620"/>
        <w:rPr>
          <w:rFonts w:ascii="Verdana" w:hAnsi="Verdana" w:cs="Verdana"/>
          <w:sz w:val="20"/>
          <w:szCs w:val="20"/>
        </w:rPr>
      </w:pPr>
    </w:p>
    <w:p w14:paraId="01A79F4B" w14:textId="77777777" w:rsidR="00BE245A" w:rsidRPr="002E1693" w:rsidRDefault="00BE245A" w:rsidP="003461A9">
      <w:pPr>
        <w:ind w:left="1440" w:hanging="1440"/>
        <w:jc w:val="both"/>
        <w:rPr>
          <w:rFonts w:ascii="Verdana" w:hAnsi="Verdana" w:cs="Verdana"/>
          <w:b/>
          <w:bCs/>
          <w:sz w:val="20"/>
          <w:szCs w:val="20"/>
        </w:rPr>
      </w:pPr>
      <w:r w:rsidRPr="002E1693">
        <w:rPr>
          <w:rFonts w:ascii="Verdana" w:hAnsi="Verdana" w:cs="Verdana"/>
          <w:b/>
          <w:bCs/>
          <w:sz w:val="20"/>
          <w:szCs w:val="20"/>
        </w:rPr>
        <w:t>Rozdział 3</w:t>
      </w:r>
      <w:r w:rsidRPr="002E1693">
        <w:rPr>
          <w:rFonts w:ascii="Verdana" w:hAnsi="Verdana" w:cs="Verdana"/>
          <w:b/>
          <w:bCs/>
          <w:sz w:val="20"/>
          <w:szCs w:val="20"/>
        </w:rPr>
        <w:tab/>
        <w:t xml:space="preserve">Formularze dotyczące spełniania przez Wykonawcę warunków udziału </w:t>
      </w:r>
      <w:r w:rsidR="00DC1C1C">
        <w:rPr>
          <w:rFonts w:ascii="Verdana" w:hAnsi="Verdana" w:cs="Verdana"/>
          <w:b/>
          <w:bCs/>
          <w:sz w:val="20"/>
          <w:szCs w:val="20"/>
        </w:rPr>
        <w:br/>
        <w:t>w postępowaniu/</w:t>
      </w:r>
      <w:r w:rsidRPr="002E1693">
        <w:rPr>
          <w:rFonts w:ascii="Verdana" w:hAnsi="Verdana" w:cs="Verdana"/>
          <w:b/>
          <w:bCs/>
          <w:sz w:val="20"/>
          <w:szCs w:val="20"/>
        </w:rPr>
        <w:t>wykazania braku podstaw do wykluczenia Wykonawcy z postępowania:</w:t>
      </w:r>
    </w:p>
    <w:p w14:paraId="1696BE97" w14:textId="77777777" w:rsidR="00CB1622" w:rsidRPr="005C444F" w:rsidRDefault="00CB1622" w:rsidP="003461A9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301A5F21" w14:textId="77777777" w:rsidR="008513E9" w:rsidRDefault="00AB0514" w:rsidP="003461A9">
      <w:pPr>
        <w:autoSpaceDE w:val="0"/>
        <w:autoSpaceDN w:val="0"/>
        <w:adjustRightInd w:val="0"/>
        <w:ind w:left="1560" w:hanging="1560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>
        <w:rPr>
          <w:rFonts w:ascii="Verdana" w:eastAsia="Calibri" w:hAnsi="Verdana" w:cs="Verdana"/>
          <w:sz w:val="20"/>
          <w:szCs w:val="20"/>
        </w:rPr>
        <w:tab/>
      </w:r>
      <w:r w:rsidR="005509A7">
        <w:rPr>
          <w:rFonts w:ascii="Verdana" w:eastAsia="Calibri" w:hAnsi="Verdana" w:cs="Verdana"/>
          <w:sz w:val="20"/>
          <w:szCs w:val="20"/>
        </w:rPr>
        <w:t>Wzór o</w:t>
      </w:r>
      <w:r w:rsidR="008513E9">
        <w:rPr>
          <w:rFonts w:ascii="Verdana" w:eastAsia="Calibri" w:hAnsi="Verdana" w:cs="Verdana"/>
          <w:sz w:val="20"/>
          <w:szCs w:val="20"/>
        </w:rPr>
        <w:t>świadczeni</w:t>
      </w:r>
      <w:r w:rsidR="005509A7">
        <w:rPr>
          <w:rFonts w:ascii="Verdana" w:eastAsia="Calibri" w:hAnsi="Verdana" w:cs="Verdana"/>
          <w:sz w:val="20"/>
          <w:szCs w:val="20"/>
        </w:rPr>
        <w:t>a</w:t>
      </w:r>
      <w:r w:rsidR="008513E9">
        <w:rPr>
          <w:rFonts w:ascii="Verdana" w:eastAsia="Calibri" w:hAnsi="Verdana" w:cs="Verdana"/>
          <w:sz w:val="20"/>
          <w:szCs w:val="20"/>
        </w:rPr>
        <w:t xml:space="preserve"> Wykonawcy </w:t>
      </w:r>
      <w:r w:rsidR="005509A7">
        <w:rPr>
          <w:rFonts w:ascii="Verdana" w:eastAsia="Calibri" w:hAnsi="Verdana" w:cs="Verdana"/>
          <w:sz w:val="20"/>
          <w:szCs w:val="20"/>
        </w:rPr>
        <w:t>o braku podstaw do</w:t>
      </w:r>
      <w:r w:rsidR="008513E9">
        <w:rPr>
          <w:rFonts w:ascii="Verdana" w:eastAsia="Calibri" w:hAnsi="Verdana" w:cs="Verdana"/>
          <w:sz w:val="20"/>
          <w:szCs w:val="20"/>
        </w:rPr>
        <w:t xml:space="preserve"> wykluczenia z postępowania;</w:t>
      </w:r>
    </w:p>
    <w:p w14:paraId="7EC043C6" w14:textId="77777777" w:rsidR="008513E9" w:rsidRDefault="00AB0514" w:rsidP="003461A9">
      <w:pPr>
        <w:spacing w:before="12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</w:r>
      <w:r w:rsidR="005509A7">
        <w:rPr>
          <w:rFonts w:ascii="Verdana" w:eastAsia="Calibri" w:hAnsi="Verdana" w:cs="Verdana"/>
          <w:sz w:val="20"/>
          <w:szCs w:val="20"/>
        </w:rPr>
        <w:t xml:space="preserve">Wzór Oświadczenia  o </w:t>
      </w:r>
      <w:r w:rsidR="008513E9">
        <w:rPr>
          <w:rFonts w:ascii="Verdana" w:eastAsia="Calibri" w:hAnsi="Verdana" w:cs="Verdana"/>
          <w:sz w:val="20"/>
          <w:szCs w:val="20"/>
        </w:rPr>
        <w:t xml:space="preserve"> </w:t>
      </w:r>
      <w:r w:rsidR="005509A7">
        <w:rPr>
          <w:rFonts w:ascii="Verdana" w:eastAsia="Calibri" w:hAnsi="Verdana" w:cs="Verdana"/>
          <w:sz w:val="20"/>
          <w:szCs w:val="20"/>
        </w:rPr>
        <w:t xml:space="preserve">spełnianiu </w:t>
      </w:r>
      <w:r w:rsidR="008513E9">
        <w:rPr>
          <w:rFonts w:ascii="Verdana" w:eastAsia="Calibri" w:hAnsi="Verdana" w:cs="Verdana"/>
          <w:sz w:val="20"/>
          <w:szCs w:val="20"/>
        </w:rPr>
        <w:t>warunków udziału</w:t>
      </w:r>
      <w:r w:rsidR="00C13244">
        <w:rPr>
          <w:rFonts w:ascii="Verdana" w:eastAsia="Calibri" w:hAnsi="Verdana" w:cs="Verdana"/>
          <w:sz w:val="20"/>
          <w:szCs w:val="20"/>
        </w:rPr>
        <w:t xml:space="preserve"> </w:t>
      </w:r>
      <w:r w:rsidR="008513E9">
        <w:rPr>
          <w:rFonts w:ascii="Verdana" w:eastAsia="Calibri" w:hAnsi="Verdana" w:cs="Verdana"/>
          <w:sz w:val="20"/>
          <w:szCs w:val="20"/>
        </w:rPr>
        <w:t>w postępowaniu;</w:t>
      </w:r>
    </w:p>
    <w:p w14:paraId="30F4EFC4" w14:textId="77777777" w:rsidR="00BD3294" w:rsidRDefault="00503B5C" w:rsidP="003461A9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BD3294">
        <w:rPr>
          <w:rFonts w:ascii="Verdana" w:hAnsi="Verdana"/>
          <w:sz w:val="20"/>
          <w:szCs w:val="20"/>
        </w:rPr>
        <w:t xml:space="preserve"> 3.3</w:t>
      </w:r>
      <w:r w:rsidR="00D9048E">
        <w:rPr>
          <w:rFonts w:ascii="Verdana" w:hAnsi="Verdana"/>
          <w:sz w:val="20"/>
          <w:szCs w:val="20"/>
        </w:rPr>
        <w:t>.</w:t>
      </w:r>
      <w:r w:rsidR="00AB0514">
        <w:rPr>
          <w:rFonts w:ascii="Verdana" w:hAnsi="Verdana"/>
          <w:sz w:val="20"/>
          <w:szCs w:val="20"/>
        </w:rPr>
        <w:tab/>
      </w:r>
      <w:r w:rsidR="00A60904">
        <w:rPr>
          <w:rFonts w:ascii="Verdana" w:hAnsi="Verdana"/>
          <w:sz w:val="20"/>
          <w:szCs w:val="20"/>
        </w:rPr>
        <w:t xml:space="preserve">Propozycja treści </w:t>
      </w:r>
      <w:r w:rsidR="00BD3294" w:rsidRPr="00C06AE2">
        <w:rPr>
          <w:rFonts w:ascii="Verdana" w:hAnsi="Verdana"/>
          <w:sz w:val="20"/>
          <w:szCs w:val="20"/>
        </w:rPr>
        <w:t>ZOBOWIĄZANI</w:t>
      </w:r>
      <w:r w:rsidR="00BD3294">
        <w:rPr>
          <w:rFonts w:ascii="Verdana" w:hAnsi="Verdana"/>
          <w:sz w:val="20"/>
          <w:szCs w:val="20"/>
        </w:rPr>
        <w:t xml:space="preserve">A </w:t>
      </w:r>
      <w:r w:rsidR="00BD3294"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 w:rsidR="00BD3294">
        <w:rPr>
          <w:rFonts w:ascii="Verdana" w:hAnsi="Verdana"/>
          <w:sz w:val="20"/>
          <w:szCs w:val="20"/>
        </w:rPr>
        <w:t xml:space="preserve">potrzeby realizacji </w:t>
      </w:r>
      <w:r w:rsidR="00BD3294" w:rsidRPr="00C06AE2">
        <w:rPr>
          <w:rFonts w:ascii="Verdana" w:hAnsi="Verdana"/>
          <w:sz w:val="20"/>
          <w:szCs w:val="20"/>
        </w:rPr>
        <w:t xml:space="preserve"> zamówienia</w:t>
      </w:r>
      <w:r w:rsidR="00BD3294" w:rsidRPr="005C444F" w:rsidDel="00BD3294">
        <w:rPr>
          <w:rFonts w:ascii="Verdana" w:hAnsi="Verdana"/>
          <w:sz w:val="20"/>
          <w:szCs w:val="20"/>
        </w:rPr>
        <w:t xml:space="preserve"> </w:t>
      </w:r>
    </w:p>
    <w:p w14:paraId="3F9EF291" w14:textId="77777777" w:rsidR="00836339" w:rsidRPr="005C444F" w:rsidRDefault="00503B5C" w:rsidP="00836339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BD3294">
        <w:rPr>
          <w:rFonts w:ascii="Verdana" w:hAnsi="Verdana"/>
          <w:sz w:val="20"/>
          <w:szCs w:val="20"/>
        </w:rPr>
        <w:t xml:space="preserve"> 3.4</w:t>
      </w:r>
      <w:r w:rsidR="00D9048E">
        <w:rPr>
          <w:rFonts w:ascii="Verdana" w:hAnsi="Verdana"/>
          <w:sz w:val="20"/>
          <w:szCs w:val="20"/>
        </w:rPr>
        <w:t>.</w:t>
      </w:r>
      <w:r w:rsidR="00AB0514">
        <w:rPr>
          <w:rFonts w:ascii="Verdana" w:hAnsi="Verdana"/>
          <w:sz w:val="20"/>
          <w:szCs w:val="20"/>
        </w:rPr>
        <w:tab/>
      </w:r>
      <w:r w:rsidR="00BD3294">
        <w:rPr>
          <w:rFonts w:ascii="Verdana" w:hAnsi="Verdana"/>
          <w:sz w:val="20"/>
          <w:szCs w:val="20"/>
        </w:rPr>
        <w:t xml:space="preserve">Oświadczenie o przynależności/braku przynależności do </w:t>
      </w:r>
      <w:r w:rsidR="00A60904">
        <w:rPr>
          <w:rFonts w:ascii="Verdana" w:hAnsi="Verdana"/>
          <w:sz w:val="20"/>
          <w:szCs w:val="20"/>
        </w:rPr>
        <w:t xml:space="preserve">tej samej </w:t>
      </w:r>
      <w:r w:rsidR="00BD3294">
        <w:rPr>
          <w:rFonts w:ascii="Verdana" w:hAnsi="Verdana"/>
          <w:sz w:val="20"/>
          <w:szCs w:val="20"/>
        </w:rPr>
        <w:t xml:space="preserve">grupy kapitałowej o której mowa w art. 24 ust 1 pkt 23 ustawy </w:t>
      </w:r>
      <w:proofErr w:type="spellStart"/>
      <w:r w:rsidR="00BD3294">
        <w:rPr>
          <w:rFonts w:ascii="Verdana" w:hAnsi="Verdana"/>
          <w:sz w:val="20"/>
          <w:szCs w:val="20"/>
        </w:rPr>
        <w:t>Pzp</w:t>
      </w:r>
      <w:proofErr w:type="spellEnd"/>
    </w:p>
    <w:p w14:paraId="4FCC7FA3" w14:textId="77777777" w:rsidR="00BE245A" w:rsidRPr="005C444F" w:rsidRDefault="00BE245A" w:rsidP="003461A9">
      <w:pPr>
        <w:rPr>
          <w:rFonts w:ascii="Verdana" w:hAnsi="Verdana" w:cs="Verdana"/>
          <w:sz w:val="20"/>
          <w:szCs w:val="20"/>
        </w:rPr>
      </w:pPr>
    </w:p>
    <w:p w14:paraId="73497DAF" w14:textId="77777777" w:rsidR="00C446D2" w:rsidRPr="00C446D2" w:rsidRDefault="00C446D2" w:rsidP="008261F5">
      <w:pPr>
        <w:spacing w:line="276" w:lineRule="auto"/>
        <w:ind w:left="1418" w:hanging="1418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Tom II:</w:t>
      </w:r>
      <w:r w:rsidR="00AB0514">
        <w:rPr>
          <w:rFonts w:ascii="Verdana" w:hAnsi="Verdana" w:cs="Verdana"/>
          <w:b/>
          <w:bCs/>
          <w:sz w:val="20"/>
          <w:szCs w:val="20"/>
        </w:rPr>
        <w:tab/>
      </w:r>
      <w:r w:rsidR="005D5A45">
        <w:rPr>
          <w:rFonts w:ascii="Verdana" w:hAnsi="Verdana"/>
          <w:b/>
          <w:sz w:val="20"/>
          <w:szCs w:val="20"/>
        </w:rPr>
        <w:t>ISTOTNE POSTANOWIENIA UMOWY</w:t>
      </w:r>
    </w:p>
    <w:p w14:paraId="65678ADF" w14:textId="77777777" w:rsidR="00C446D2" w:rsidRDefault="00C446D2" w:rsidP="00B97A59">
      <w:pPr>
        <w:spacing w:line="276" w:lineRule="auto"/>
        <w:ind w:left="1560" w:hanging="2160"/>
        <w:jc w:val="both"/>
        <w:rPr>
          <w:rFonts w:ascii="Verdana" w:hAnsi="Verdana"/>
          <w:sz w:val="20"/>
          <w:szCs w:val="20"/>
        </w:rPr>
      </w:pPr>
    </w:p>
    <w:p w14:paraId="50478738" w14:textId="036E228C" w:rsidR="00FA47E2" w:rsidRDefault="00F60787" w:rsidP="00B97A59">
      <w:pPr>
        <w:spacing w:line="276" w:lineRule="auto"/>
        <w:ind w:left="1418" w:hanging="1418"/>
        <w:jc w:val="both"/>
        <w:rPr>
          <w:rFonts w:ascii="Verdana" w:hAnsi="Verdana"/>
          <w:sz w:val="20"/>
          <w:szCs w:val="20"/>
        </w:rPr>
      </w:pPr>
      <w:r w:rsidRPr="008261F5">
        <w:rPr>
          <w:rFonts w:ascii="Verdana" w:hAnsi="Verdana"/>
          <w:b/>
          <w:sz w:val="20"/>
          <w:szCs w:val="20"/>
        </w:rPr>
        <w:t>Rozdział 1</w:t>
      </w:r>
      <w:r w:rsidR="00B97A59">
        <w:rPr>
          <w:rFonts w:ascii="Verdana" w:hAnsi="Verdana"/>
          <w:sz w:val="20"/>
          <w:szCs w:val="20"/>
        </w:rPr>
        <w:tab/>
      </w:r>
      <w:r w:rsidRPr="000632B0">
        <w:rPr>
          <w:rFonts w:ascii="Verdana" w:hAnsi="Verdana"/>
          <w:sz w:val="20"/>
          <w:szCs w:val="20"/>
        </w:rPr>
        <w:t>Wzór umowy</w:t>
      </w:r>
      <w:r w:rsidR="00FA47E2">
        <w:rPr>
          <w:rFonts w:ascii="Verdana" w:hAnsi="Verdana"/>
          <w:sz w:val="20"/>
          <w:szCs w:val="20"/>
        </w:rPr>
        <w:t xml:space="preserve"> </w:t>
      </w:r>
      <w:r w:rsidR="001E6786">
        <w:rPr>
          <w:rFonts w:ascii="Verdana" w:hAnsi="Verdana"/>
          <w:sz w:val="20"/>
          <w:szCs w:val="20"/>
        </w:rPr>
        <w:t xml:space="preserve">z załącznikiem </w:t>
      </w:r>
    </w:p>
    <w:p w14:paraId="631B52FF" w14:textId="77777777" w:rsidR="00C446D2" w:rsidRPr="00C446D2" w:rsidRDefault="00C446D2" w:rsidP="00C446D2">
      <w:pPr>
        <w:spacing w:line="276" w:lineRule="auto"/>
        <w:ind w:left="2160" w:hanging="2160"/>
        <w:jc w:val="both"/>
        <w:rPr>
          <w:rFonts w:ascii="Verdana" w:hAnsi="Verdana"/>
          <w:sz w:val="20"/>
          <w:szCs w:val="20"/>
        </w:rPr>
      </w:pPr>
    </w:p>
    <w:p w14:paraId="2A4BF0CE" w14:textId="77777777" w:rsidR="00BE245A" w:rsidRDefault="00BE245A" w:rsidP="008261F5">
      <w:pPr>
        <w:rPr>
          <w:rFonts w:ascii="Verdana" w:hAnsi="Verdana"/>
          <w:b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III:</w:t>
      </w:r>
      <w:r w:rsidRPr="005C444F">
        <w:rPr>
          <w:rFonts w:ascii="Verdana" w:hAnsi="Verdana" w:cs="Verdana"/>
          <w:b/>
          <w:bCs/>
          <w:sz w:val="20"/>
          <w:szCs w:val="20"/>
        </w:rPr>
        <w:tab/>
      </w:r>
      <w:r w:rsidR="00572C8E">
        <w:rPr>
          <w:rFonts w:ascii="Verdana" w:hAnsi="Verdana"/>
          <w:b/>
          <w:sz w:val="20"/>
          <w:szCs w:val="20"/>
        </w:rPr>
        <w:t>OPIS</w:t>
      </w:r>
      <w:r w:rsidR="00572C8E" w:rsidRPr="00DE4FAC">
        <w:rPr>
          <w:rFonts w:ascii="Verdana" w:hAnsi="Verdana"/>
          <w:b/>
          <w:sz w:val="20"/>
          <w:szCs w:val="20"/>
        </w:rPr>
        <w:t xml:space="preserve"> </w:t>
      </w:r>
      <w:r w:rsidR="00572C8E">
        <w:rPr>
          <w:rFonts w:ascii="Verdana" w:hAnsi="Verdana"/>
          <w:b/>
          <w:sz w:val="20"/>
          <w:szCs w:val="20"/>
        </w:rPr>
        <w:t xml:space="preserve">PRZEDMIOTU ZAMÓWIENIA (OPZ) </w:t>
      </w:r>
    </w:p>
    <w:p w14:paraId="3E61E574" w14:textId="77777777" w:rsidR="00C446D2" w:rsidRPr="00E63B24" w:rsidRDefault="001A399E" w:rsidP="00E63B24">
      <w:pPr>
        <w:suppressAutoHyphens/>
        <w:spacing w:line="36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</w:p>
    <w:p w14:paraId="4CAC6C14" w14:textId="77777777" w:rsidR="00BE245A" w:rsidRPr="005C444F" w:rsidRDefault="00BE245A" w:rsidP="003461A9">
      <w:pPr>
        <w:rPr>
          <w:rFonts w:ascii="Verdana" w:hAnsi="Verdana" w:cs="Verdana"/>
          <w:b/>
          <w:bCs/>
          <w:sz w:val="20"/>
          <w:szCs w:val="20"/>
        </w:rPr>
      </w:pPr>
    </w:p>
    <w:p w14:paraId="0DBB2C69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br w:type="page"/>
      </w:r>
      <w:r>
        <w:rPr>
          <w:rFonts w:ascii="Verdana" w:hAnsi="Verdana" w:cs="Verdana"/>
          <w:b/>
          <w:bCs/>
          <w:sz w:val="20"/>
          <w:szCs w:val="20"/>
        </w:rPr>
        <w:lastRenderedPageBreak/>
        <w:t>Tom I INSTRUKCJA DLA WYKONAWCÓW</w:t>
      </w:r>
    </w:p>
    <w:p w14:paraId="60A37642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79FCB211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Rozdział 1</w:t>
      </w:r>
    </w:p>
    <w:p w14:paraId="6E482C2F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Instrukcja dla Wykonawców (IDW)</w:t>
      </w:r>
    </w:p>
    <w:p w14:paraId="61D40A92" w14:textId="77777777" w:rsidR="00BE245A" w:rsidRDefault="00BE245A" w:rsidP="003461A9">
      <w:pPr>
        <w:jc w:val="center"/>
        <w:rPr>
          <w:rFonts w:ascii="Verdana" w:hAnsi="Verdana" w:cs="Verdana"/>
          <w:sz w:val="18"/>
          <w:szCs w:val="18"/>
        </w:rPr>
      </w:pPr>
    </w:p>
    <w:p w14:paraId="1EA67ADA" w14:textId="77777777" w:rsidR="00BE245A" w:rsidRDefault="00BE245A" w:rsidP="003461A9">
      <w:pPr>
        <w:jc w:val="center"/>
        <w:rPr>
          <w:rFonts w:ascii="Verdana" w:hAnsi="Verdana" w:cs="Verdana"/>
          <w:sz w:val="18"/>
          <w:szCs w:val="18"/>
        </w:rPr>
      </w:pPr>
    </w:p>
    <w:p w14:paraId="73C3C1AD" w14:textId="77777777" w:rsidR="001A0633" w:rsidRPr="001A0633" w:rsidRDefault="001A0633" w:rsidP="003461A9">
      <w:pPr>
        <w:pStyle w:val="Tekstpodstawowy"/>
        <w:tabs>
          <w:tab w:val="left" w:pos="709"/>
        </w:tabs>
        <w:rPr>
          <w:rFonts w:ascii="Verdana" w:hAnsi="Verdana"/>
          <w:b/>
          <w:bCs/>
          <w:sz w:val="20"/>
          <w:szCs w:val="20"/>
        </w:rPr>
      </w:pPr>
      <w:r w:rsidRPr="001A0633">
        <w:rPr>
          <w:rFonts w:ascii="Verdana" w:hAnsi="Verdana"/>
          <w:b/>
          <w:bCs/>
          <w:sz w:val="20"/>
          <w:szCs w:val="20"/>
        </w:rPr>
        <w:t>1.</w:t>
      </w:r>
      <w:r w:rsidRPr="001A0633">
        <w:rPr>
          <w:rFonts w:ascii="Verdana" w:hAnsi="Verdana"/>
          <w:b/>
          <w:bCs/>
          <w:sz w:val="20"/>
          <w:szCs w:val="20"/>
        </w:rPr>
        <w:tab/>
        <w:t>ZAMAWIAJĄCY</w:t>
      </w:r>
    </w:p>
    <w:p w14:paraId="37EA0ACD" w14:textId="77777777" w:rsidR="00BE245A" w:rsidRPr="001A0633" w:rsidRDefault="00BE245A" w:rsidP="003461A9">
      <w:pPr>
        <w:ind w:right="23"/>
        <w:rPr>
          <w:rFonts w:ascii="Verdana" w:hAnsi="Verdana" w:cs="Verdana"/>
          <w:b/>
          <w:bCs/>
          <w:spacing w:val="3"/>
          <w:sz w:val="20"/>
          <w:szCs w:val="20"/>
        </w:rPr>
      </w:pPr>
    </w:p>
    <w:p w14:paraId="28AD252E" w14:textId="77777777" w:rsidR="00733520" w:rsidRPr="00EC3806" w:rsidRDefault="00733520" w:rsidP="003461A9">
      <w:pPr>
        <w:ind w:left="709"/>
        <w:rPr>
          <w:rFonts w:ascii="Verdana" w:hAnsi="Verdana"/>
          <w:b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 xml:space="preserve">Generalna Dyrekcja Dróg Krajowych i Autostrad  Oddział w Warszawie </w:t>
      </w:r>
    </w:p>
    <w:p w14:paraId="15780CDC" w14:textId="77777777" w:rsidR="00733520" w:rsidRPr="00EC3806" w:rsidRDefault="00733520" w:rsidP="003461A9">
      <w:pPr>
        <w:tabs>
          <w:tab w:val="num" w:pos="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Adres: </w:t>
      </w:r>
      <w:r w:rsidRPr="00EC3806">
        <w:rPr>
          <w:rFonts w:ascii="Verdana" w:hAnsi="Verdana"/>
          <w:b/>
          <w:sz w:val="20"/>
          <w:szCs w:val="20"/>
        </w:rPr>
        <w:t>03-808 Warszawa, ul. Mińska 25</w:t>
      </w:r>
      <w:r w:rsidRPr="00EC3806">
        <w:rPr>
          <w:rFonts w:ascii="Verdana" w:hAnsi="Verdana"/>
          <w:sz w:val="20"/>
          <w:szCs w:val="20"/>
        </w:rPr>
        <w:t xml:space="preserve"> </w:t>
      </w:r>
    </w:p>
    <w:p w14:paraId="399221C6" w14:textId="5E26F43A" w:rsidR="00733520" w:rsidRPr="00EC3806" w:rsidRDefault="00733520" w:rsidP="003461A9">
      <w:pPr>
        <w:tabs>
          <w:tab w:val="num" w:pos="-108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telefon: </w:t>
      </w:r>
      <w:r w:rsidRPr="00EC3806">
        <w:rPr>
          <w:rFonts w:ascii="Verdana" w:hAnsi="Verdana"/>
          <w:b/>
          <w:sz w:val="20"/>
          <w:szCs w:val="20"/>
        </w:rPr>
        <w:t>(22) 209 23 60</w:t>
      </w:r>
    </w:p>
    <w:p w14:paraId="36267834" w14:textId="77777777" w:rsidR="00733520" w:rsidRPr="00EC3806" w:rsidRDefault="00733520" w:rsidP="003461A9">
      <w:pPr>
        <w:tabs>
          <w:tab w:val="num" w:pos="-27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ab/>
        <w:t>REGON:</w:t>
      </w:r>
      <w:r w:rsidRPr="00EC3806">
        <w:rPr>
          <w:rFonts w:ascii="Verdana" w:hAnsi="Verdana"/>
          <w:sz w:val="20"/>
          <w:szCs w:val="20"/>
        </w:rPr>
        <w:t xml:space="preserve"> 017511575</w:t>
      </w:r>
      <w:r w:rsidR="0014519D">
        <w:rPr>
          <w:rFonts w:ascii="Verdana" w:hAnsi="Verdana"/>
          <w:sz w:val="20"/>
          <w:szCs w:val="20"/>
        </w:rPr>
        <w:t>-00108</w:t>
      </w:r>
      <w:r w:rsidRPr="00EC3806">
        <w:rPr>
          <w:rFonts w:ascii="Verdana" w:hAnsi="Verdana"/>
          <w:sz w:val="20"/>
          <w:szCs w:val="20"/>
        </w:rPr>
        <w:t xml:space="preserve">, </w:t>
      </w:r>
      <w:r w:rsidRPr="00EC3806">
        <w:rPr>
          <w:rFonts w:ascii="Verdana" w:hAnsi="Verdana"/>
          <w:b/>
          <w:sz w:val="20"/>
          <w:szCs w:val="20"/>
        </w:rPr>
        <w:t>NIP:</w:t>
      </w:r>
      <w:r w:rsidRPr="00EC3806">
        <w:rPr>
          <w:rFonts w:ascii="Verdana" w:hAnsi="Verdana"/>
          <w:sz w:val="20"/>
          <w:szCs w:val="20"/>
        </w:rPr>
        <w:t xml:space="preserve"> 113-20-97-244</w:t>
      </w:r>
    </w:p>
    <w:p w14:paraId="7CDE4378" w14:textId="77777777" w:rsidR="00733520" w:rsidRPr="00EC3806" w:rsidRDefault="00733520" w:rsidP="003461A9">
      <w:pPr>
        <w:tabs>
          <w:tab w:val="num" w:pos="-90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</w:r>
      <w:r w:rsidRPr="00EC3806">
        <w:rPr>
          <w:rFonts w:ascii="Verdana" w:hAnsi="Verdana"/>
          <w:b/>
          <w:sz w:val="20"/>
          <w:szCs w:val="20"/>
        </w:rPr>
        <w:t>adres strony internetowej:</w:t>
      </w:r>
      <w:r w:rsidRPr="00EC3806">
        <w:rPr>
          <w:rFonts w:ascii="Verdana" w:hAnsi="Verdana"/>
          <w:sz w:val="20"/>
          <w:szCs w:val="20"/>
        </w:rPr>
        <w:t xml:space="preserve"> </w:t>
      </w:r>
      <w:hyperlink r:id="rId9" w:history="1">
        <w:r w:rsidRPr="00EC3806">
          <w:rPr>
            <w:rStyle w:val="Hipercze"/>
            <w:rFonts w:ascii="Verdana" w:hAnsi="Verdana"/>
            <w:sz w:val="20"/>
            <w:szCs w:val="20"/>
          </w:rPr>
          <w:t>www.gddkia.gov.pl</w:t>
        </w:r>
      </w:hyperlink>
      <w:r w:rsidRPr="00EC3806">
        <w:rPr>
          <w:rFonts w:ascii="Verdana" w:hAnsi="Verdana"/>
          <w:sz w:val="20"/>
          <w:szCs w:val="20"/>
        </w:rPr>
        <w:t xml:space="preserve"> </w:t>
      </w:r>
    </w:p>
    <w:p w14:paraId="75CF57F7" w14:textId="77777777" w:rsidR="00BE245A" w:rsidRPr="001A0633" w:rsidRDefault="00BE245A" w:rsidP="003461A9">
      <w:pPr>
        <w:ind w:left="720"/>
        <w:jc w:val="both"/>
        <w:rPr>
          <w:rFonts w:ascii="Verdana" w:hAnsi="Verdana" w:cs="Verdana"/>
          <w:sz w:val="20"/>
          <w:szCs w:val="20"/>
        </w:rPr>
      </w:pPr>
    </w:p>
    <w:p w14:paraId="2E6E84DC" w14:textId="77777777" w:rsidR="00BE245A" w:rsidRPr="001A0633" w:rsidRDefault="00BE245A" w:rsidP="003461A9">
      <w:pPr>
        <w:pStyle w:val="Tekstpodstawowy"/>
        <w:rPr>
          <w:rFonts w:ascii="Verdana" w:hAnsi="Verdana"/>
          <w:b/>
          <w:bCs/>
          <w:sz w:val="20"/>
          <w:szCs w:val="20"/>
        </w:rPr>
      </w:pPr>
      <w:r w:rsidRPr="001A0633">
        <w:rPr>
          <w:rFonts w:ascii="Verdana" w:hAnsi="Verdana"/>
          <w:b/>
          <w:bCs/>
          <w:sz w:val="20"/>
          <w:szCs w:val="20"/>
        </w:rPr>
        <w:t xml:space="preserve">2. </w:t>
      </w:r>
      <w:r w:rsidR="001A0633" w:rsidRPr="001A0633">
        <w:rPr>
          <w:rFonts w:ascii="Verdana" w:hAnsi="Verdana"/>
          <w:b/>
          <w:bCs/>
          <w:sz w:val="20"/>
          <w:szCs w:val="20"/>
        </w:rPr>
        <w:tab/>
      </w:r>
      <w:r w:rsidRPr="001A0633">
        <w:rPr>
          <w:rFonts w:ascii="Verdana" w:hAnsi="Verdana"/>
          <w:b/>
          <w:bCs/>
          <w:sz w:val="20"/>
          <w:szCs w:val="20"/>
        </w:rPr>
        <w:t>OZNACZENIE POSTĘPOWANIA</w:t>
      </w:r>
    </w:p>
    <w:p w14:paraId="60EBB593" w14:textId="77777777" w:rsidR="00BE245A" w:rsidRPr="001A0633" w:rsidRDefault="00BE245A" w:rsidP="003461A9">
      <w:pPr>
        <w:pStyle w:val="Tekstpodstawowy"/>
        <w:rPr>
          <w:rFonts w:ascii="Verdana" w:hAnsi="Verdana" w:cs="Verdana"/>
          <w:b/>
          <w:bCs/>
          <w:sz w:val="20"/>
          <w:szCs w:val="20"/>
        </w:rPr>
      </w:pPr>
    </w:p>
    <w:p w14:paraId="4DA1B772" w14:textId="6F63D7AD" w:rsidR="00B43CA2" w:rsidRDefault="001A0633" w:rsidP="003461A9">
      <w:pPr>
        <w:ind w:left="709"/>
        <w:jc w:val="both"/>
        <w:rPr>
          <w:rFonts w:ascii="Verdana" w:hAnsi="Verdana"/>
          <w:b/>
          <w:sz w:val="20"/>
          <w:szCs w:val="20"/>
          <w:u w:val="single"/>
        </w:rPr>
      </w:pPr>
      <w:r w:rsidRPr="001A0633">
        <w:rPr>
          <w:rFonts w:ascii="Verdana" w:hAnsi="Verdana"/>
          <w:sz w:val="20"/>
          <w:szCs w:val="20"/>
        </w:rPr>
        <w:t>Postępowanie, którego dotyczy niniejszy dokument oznaczone jest znakiem</w:t>
      </w:r>
      <w:r w:rsidR="00F44B14">
        <w:rPr>
          <w:rFonts w:ascii="Verdana" w:hAnsi="Verdana"/>
          <w:sz w:val="20"/>
          <w:szCs w:val="20"/>
        </w:rPr>
        <w:t xml:space="preserve"> </w:t>
      </w:r>
      <w:r w:rsidR="00F44B14" w:rsidRPr="00F44B14">
        <w:rPr>
          <w:rFonts w:ascii="Verdana" w:hAnsi="Verdana"/>
          <w:sz w:val="20"/>
          <w:szCs w:val="20"/>
        </w:rPr>
        <w:t>(numerem referencyjnym):</w:t>
      </w:r>
      <w:r w:rsidR="00BE245A" w:rsidRPr="00F44B14">
        <w:rPr>
          <w:rFonts w:ascii="Verdana" w:hAnsi="Verdana" w:cs="Verdana"/>
          <w:sz w:val="20"/>
          <w:szCs w:val="20"/>
        </w:rPr>
        <w:t xml:space="preserve"> </w:t>
      </w:r>
      <w:r w:rsidR="00B43CA2">
        <w:rPr>
          <w:b/>
          <w:szCs w:val="20"/>
        </w:rPr>
        <w:t xml:space="preserve"> </w:t>
      </w:r>
      <w:r w:rsidR="00517B37">
        <w:rPr>
          <w:rFonts w:ascii="Verdana" w:hAnsi="Verdana"/>
          <w:b/>
          <w:sz w:val="20"/>
          <w:szCs w:val="20"/>
        </w:rPr>
        <w:t>GDDKiA.O.WA.D-3.</w:t>
      </w:r>
      <w:r w:rsidR="00C75619">
        <w:rPr>
          <w:rFonts w:ascii="Verdana" w:hAnsi="Verdana"/>
          <w:b/>
          <w:sz w:val="20"/>
          <w:szCs w:val="20"/>
        </w:rPr>
        <w:t>2414</w:t>
      </w:r>
      <w:r w:rsidR="00517B37">
        <w:rPr>
          <w:rFonts w:ascii="Verdana" w:hAnsi="Verdana"/>
          <w:b/>
          <w:sz w:val="20"/>
          <w:szCs w:val="20"/>
        </w:rPr>
        <w:t>.</w:t>
      </w:r>
      <w:r w:rsidR="00C75619">
        <w:rPr>
          <w:rFonts w:ascii="Verdana" w:hAnsi="Verdana"/>
          <w:b/>
          <w:sz w:val="20"/>
          <w:szCs w:val="20"/>
        </w:rPr>
        <w:t>21</w:t>
      </w:r>
      <w:r w:rsidR="00517B37" w:rsidRPr="00B97A59">
        <w:rPr>
          <w:rFonts w:ascii="Verdana" w:hAnsi="Verdana"/>
          <w:b/>
          <w:sz w:val="20"/>
          <w:szCs w:val="20"/>
        </w:rPr>
        <w:t>.20</w:t>
      </w:r>
      <w:r w:rsidR="00517B37">
        <w:rPr>
          <w:rFonts w:ascii="Verdana" w:hAnsi="Verdana"/>
          <w:b/>
          <w:sz w:val="20"/>
          <w:szCs w:val="20"/>
        </w:rPr>
        <w:t>20</w:t>
      </w:r>
    </w:p>
    <w:p w14:paraId="50077198" w14:textId="77777777" w:rsidR="00BE245A" w:rsidRPr="001A0633" w:rsidRDefault="00BE245A" w:rsidP="00C3617D">
      <w:pPr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Wykonawcy powinni we wszelkich kontaktach z Zamawiającym powoływać się na wyżej podane oznaczenie.</w:t>
      </w:r>
    </w:p>
    <w:p w14:paraId="489DC49C" w14:textId="77777777" w:rsidR="001A0633" w:rsidRPr="001A0633" w:rsidRDefault="001A0633" w:rsidP="003461A9">
      <w:pPr>
        <w:ind w:left="709"/>
        <w:jc w:val="both"/>
        <w:rPr>
          <w:rFonts w:ascii="Verdana" w:hAnsi="Verdana" w:cs="Verdana"/>
          <w:sz w:val="20"/>
          <w:szCs w:val="20"/>
        </w:rPr>
      </w:pPr>
    </w:p>
    <w:p w14:paraId="678C8031" w14:textId="77777777" w:rsidR="00BE245A" w:rsidRDefault="00BE245A" w:rsidP="003461A9">
      <w:pPr>
        <w:pStyle w:val="Tekstpodstawowy"/>
        <w:rPr>
          <w:rFonts w:ascii="Verdana" w:hAnsi="Verdana" w:cs="Verdana"/>
          <w:b/>
          <w:bCs/>
          <w:sz w:val="20"/>
          <w:szCs w:val="20"/>
        </w:rPr>
      </w:pPr>
      <w:r w:rsidRPr="001A0633">
        <w:rPr>
          <w:rFonts w:ascii="Verdana" w:hAnsi="Verdana" w:cs="Verdana"/>
          <w:b/>
          <w:bCs/>
          <w:sz w:val="20"/>
          <w:szCs w:val="20"/>
        </w:rPr>
        <w:t xml:space="preserve">3. </w:t>
      </w:r>
      <w:r w:rsidR="001A0633" w:rsidRPr="001A0633">
        <w:rPr>
          <w:rFonts w:ascii="Verdana" w:hAnsi="Verdana" w:cs="Verdana"/>
          <w:b/>
          <w:bCs/>
          <w:sz w:val="20"/>
          <w:szCs w:val="20"/>
        </w:rPr>
        <w:tab/>
      </w:r>
      <w:r w:rsidRPr="001A0633">
        <w:rPr>
          <w:rFonts w:ascii="Verdana" w:hAnsi="Verdana" w:cs="Verdana"/>
          <w:b/>
          <w:bCs/>
          <w:sz w:val="20"/>
          <w:szCs w:val="20"/>
        </w:rPr>
        <w:t>TRYB POSTĘPOWANIA</w:t>
      </w:r>
    </w:p>
    <w:p w14:paraId="141ECABE" w14:textId="77777777" w:rsidR="00332A88" w:rsidRPr="001A0633" w:rsidRDefault="00332A88" w:rsidP="003461A9">
      <w:pPr>
        <w:pStyle w:val="Tekstpodstawowy"/>
        <w:rPr>
          <w:rFonts w:ascii="Verdana" w:hAnsi="Verdana" w:cs="Verdana"/>
          <w:b/>
          <w:bCs/>
          <w:sz w:val="20"/>
          <w:szCs w:val="20"/>
        </w:rPr>
      </w:pPr>
    </w:p>
    <w:p w14:paraId="7C54A6EC" w14:textId="0CBD26CC" w:rsidR="00BE245A" w:rsidRPr="001A0633" w:rsidRDefault="00BE245A" w:rsidP="003461A9">
      <w:pPr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Postępowanie o udzielenie zamówienia prowadzone jest w trybie przetargu nieograniczonego na podstawie ustawy z dnia 29 stycznia 2004 roku Prawo zam</w:t>
      </w:r>
      <w:r w:rsidR="00234FA0">
        <w:rPr>
          <w:rFonts w:ascii="Verdana" w:hAnsi="Verdana" w:cs="Verdana"/>
          <w:sz w:val="20"/>
          <w:szCs w:val="20"/>
        </w:rPr>
        <w:t xml:space="preserve">ówień publicznych </w:t>
      </w:r>
      <w:r w:rsidR="00381EEB">
        <w:rPr>
          <w:rFonts w:ascii="Verdana" w:hAnsi="Verdana" w:cs="Verdana"/>
          <w:sz w:val="20"/>
          <w:szCs w:val="20"/>
        </w:rPr>
        <w:t>(</w:t>
      </w:r>
      <w:proofErr w:type="spellStart"/>
      <w:r w:rsidR="008261F5">
        <w:rPr>
          <w:rFonts w:ascii="Verdana" w:hAnsi="Verdana" w:cs="Verdana"/>
          <w:sz w:val="20"/>
          <w:szCs w:val="20"/>
        </w:rPr>
        <w:t>t.j</w:t>
      </w:r>
      <w:proofErr w:type="spellEnd"/>
      <w:r w:rsidR="008261F5">
        <w:rPr>
          <w:rFonts w:ascii="Verdana" w:hAnsi="Verdana" w:cs="Verdana"/>
          <w:sz w:val="20"/>
          <w:szCs w:val="20"/>
        </w:rPr>
        <w:t xml:space="preserve">. </w:t>
      </w:r>
      <w:r w:rsidR="00381EEB">
        <w:rPr>
          <w:rFonts w:ascii="Verdana" w:hAnsi="Verdana" w:cs="Verdana"/>
          <w:sz w:val="20"/>
          <w:szCs w:val="20"/>
        </w:rPr>
        <w:t>Dz. U. z 201</w:t>
      </w:r>
      <w:r w:rsidR="007C33D5">
        <w:rPr>
          <w:rFonts w:ascii="Verdana" w:hAnsi="Verdana" w:cs="Verdana"/>
          <w:sz w:val="20"/>
          <w:szCs w:val="20"/>
        </w:rPr>
        <w:t>9</w:t>
      </w:r>
      <w:r w:rsidR="008261F5">
        <w:rPr>
          <w:rFonts w:ascii="Verdana" w:hAnsi="Verdana" w:cs="Verdana"/>
          <w:sz w:val="20"/>
          <w:szCs w:val="20"/>
        </w:rPr>
        <w:t xml:space="preserve"> </w:t>
      </w:r>
      <w:r w:rsidR="00381EEB">
        <w:rPr>
          <w:rFonts w:ascii="Verdana" w:hAnsi="Verdana" w:cs="Verdana"/>
          <w:sz w:val="20"/>
          <w:szCs w:val="20"/>
        </w:rPr>
        <w:t xml:space="preserve">r. poz. </w:t>
      </w:r>
      <w:r w:rsidR="007C33D5">
        <w:rPr>
          <w:rFonts w:ascii="Verdana" w:hAnsi="Verdana" w:cs="Verdana"/>
          <w:sz w:val="20"/>
          <w:szCs w:val="20"/>
        </w:rPr>
        <w:t>1843</w:t>
      </w:r>
      <w:r w:rsidR="00381EEB">
        <w:rPr>
          <w:rFonts w:ascii="Verdana" w:hAnsi="Verdana" w:cs="Verdana"/>
          <w:sz w:val="20"/>
          <w:szCs w:val="20"/>
        </w:rPr>
        <w:t xml:space="preserve">) </w:t>
      </w:r>
      <w:r w:rsidRPr="001A0633">
        <w:rPr>
          <w:rFonts w:ascii="Verdana" w:hAnsi="Verdana" w:cs="Verdana"/>
          <w:sz w:val="20"/>
          <w:szCs w:val="20"/>
        </w:rPr>
        <w:t xml:space="preserve">zwanej dalej „ustawą </w:t>
      </w:r>
      <w:proofErr w:type="spellStart"/>
      <w:r w:rsidRPr="001A0633">
        <w:rPr>
          <w:rFonts w:ascii="Verdana" w:hAnsi="Verdana" w:cs="Verdana"/>
          <w:sz w:val="20"/>
          <w:szCs w:val="20"/>
        </w:rPr>
        <w:t>Pzp</w:t>
      </w:r>
      <w:proofErr w:type="spellEnd"/>
      <w:r w:rsidRPr="001A0633">
        <w:rPr>
          <w:rFonts w:ascii="Verdana" w:hAnsi="Verdana" w:cs="Verdana"/>
          <w:sz w:val="20"/>
          <w:szCs w:val="20"/>
        </w:rPr>
        <w:t>”.</w:t>
      </w:r>
    </w:p>
    <w:p w14:paraId="5694AC03" w14:textId="77777777" w:rsidR="00BE245A" w:rsidRPr="001A0633" w:rsidRDefault="00BE245A" w:rsidP="003461A9">
      <w:pPr>
        <w:ind w:hanging="11"/>
        <w:jc w:val="both"/>
        <w:rPr>
          <w:rFonts w:ascii="Verdana" w:hAnsi="Verdana" w:cs="Verdana"/>
          <w:sz w:val="20"/>
          <w:szCs w:val="20"/>
        </w:rPr>
      </w:pPr>
    </w:p>
    <w:p w14:paraId="2097C7BB" w14:textId="77777777" w:rsidR="00BE245A" w:rsidRDefault="00BE245A" w:rsidP="003461A9">
      <w:pPr>
        <w:pStyle w:val="Tekstpodstawowy"/>
        <w:rPr>
          <w:rFonts w:ascii="Verdana" w:hAnsi="Verdana" w:cs="Verdana"/>
          <w:b/>
          <w:bCs/>
          <w:sz w:val="20"/>
          <w:szCs w:val="20"/>
        </w:rPr>
      </w:pPr>
      <w:r w:rsidRPr="00B9414F">
        <w:rPr>
          <w:rFonts w:ascii="Verdana" w:hAnsi="Verdana" w:cs="Verdana"/>
          <w:b/>
          <w:bCs/>
          <w:sz w:val="20"/>
          <w:szCs w:val="20"/>
        </w:rPr>
        <w:t xml:space="preserve">4. </w:t>
      </w:r>
      <w:r w:rsidR="001A0633" w:rsidRPr="00B9414F">
        <w:rPr>
          <w:rFonts w:ascii="Verdana" w:hAnsi="Verdana" w:cs="Verdana"/>
          <w:b/>
          <w:bCs/>
          <w:sz w:val="20"/>
          <w:szCs w:val="20"/>
        </w:rPr>
        <w:tab/>
      </w:r>
      <w:r w:rsidRPr="00B9414F">
        <w:rPr>
          <w:rFonts w:ascii="Verdana" w:hAnsi="Verdana" w:cs="Verdana"/>
          <w:b/>
          <w:bCs/>
          <w:sz w:val="20"/>
          <w:szCs w:val="20"/>
        </w:rPr>
        <w:t>ŹRÓDŁA FINANSOWANIA</w:t>
      </w:r>
    </w:p>
    <w:p w14:paraId="79D62633" w14:textId="77777777" w:rsidR="00332A88" w:rsidRPr="00B9414F" w:rsidRDefault="00332A88" w:rsidP="003461A9">
      <w:pPr>
        <w:pStyle w:val="Tekstpodstawowy"/>
        <w:rPr>
          <w:rFonts w:ascii="Verdana" w:hAnsi="Verdana" w:cs="Verdana"/>
          <w:b/>
          <w:bCs/>
          <w:sz w:val="20"/>
          <w:szCs w:val="20"/>
        </w:rPr>
      </w:pPr>
    </w:p>
    <w:p w14:paraId="2784677E" w14:textId="02506FA4" w:rsidR="00A55C28" w:rsidRDefault="00332A88" w:rsidP="00B07708">
      <w:pPr>
        <w:pStyle w:val="Default"/>
        <w:ind w:left="709"/>
        <w:jc w:val="both"/>
        <w:rPr>
          <w:rFonts w:ascii="Verdana" w:hAnsi="Verdana"/>
          <w:color w:val="auto"/>
          <w:sz w:val="20"/>
          <w:szCs w:val="20"/>
        </w:rPr>
      </w:pPr>
      <w:r w:rsidRPr="00E14141">
        <w:rPr>
          <w:rFonts w:ascii="Verdana" w:hAnsi="Verdana"/>
          <w:color w:val="auto"/>
          <w:sz w:val="20"/>
          <w:szCs w:val="20"/>
        </w:rPr>
        <w:t>Zamówienie jest przewidziane do finansowana</w:t>
      </w:r>
      <w:r w:rsidR="00B07708" w:rsidRPr="00E14141">
        <w:rPr>
          <w:rFonts w:ascii="Verdana" w:hAnsi="Verdana"/>
          <w:color w:val="auto"/>
          <w:sz w:val="20"/>
          <w:szCs w:val="20"/>
        </w:rPr>
        <w:t xml:space="preserve"> </w:t>
      </w:r>
      <w:r w:rsidR="00B07708" w:rsidRPr="00E14141">
        <w:rPr>
          <w:rFonts w:ascii="Verdana" w:hAnsi="Verdana"/>
          <w:color w:val="auto"/>
          <w:sz w:val="20"/>
          <w:szCs w:val="20"/>
        </w:rPr>
        <w:br/>
      </w:r>
      <w:r w:rsidRPr="00E14141">
        <w:rPr>
          <w:rFonts w:ascii="Verdana" w:hAnsi="Verdana"/>
          <w:color w:val="auto"/>
          <w:sz w:val="20"/>
          <w:szCs w:val="20"/>
        </w:rPr>
        <w:t xml:space="preserve">ze środków krajowych będących w dyspozycji Generalnego Dyrektora Dróg Krajowych </w:t>
      </w:r>
      <w:r w:rsidR="00B07708" w:rsidRPr="00E14141">
        <w:rPr>
          <w:rFonts w:ascii="Verdana" w:hAnsi="Verdana"/>
          <w:color w:val="auto"/>
          <w:sz w:val="20"/>
          <w:szCs w:val="20"/>
        </w:rPr>
        <w:br/>
      </w:r>
      <w:r w:rsidRPr="00E14141">
        <w:rPr>
          <w:rFonts w:ascii="Verdana" w:hAnsi="Verdana"/>
          <w:color w:val="auto"/>
          <w:sz w:val="20"/>
          <w:szCs w:val="20"/>
        </w:rPr>
        <w:t>i Autostrad.</w:t>
      </w:r>
      <w:r w:rsidRPr="00332A88">
        <w:rPr>
          <w:rFonts w:ascii="Verdana" w:hAnsi="Verdana"/>
          <w:color w:val="auto"/>
          <w:sz w:val="20"/>
          <w:szCs w:val="20"/>
        </w:rPr>
        <w:t xml:space="preserve">  </w:t>
      </w:r>
    </w:p>
    <w:p w14:paraId="1D831515" w14:textId="77777777" w:rsidR="00332A88" w:rsidRDefault="00332A88" w:rsidP="00332A88">
      <w:pPr>
        <w:pStyle w:val="Default"/>
        <w:ind w:left="709"/>
        <w:jc w:val="both"/>
        <w:rPr>
          <w:rFonts w:ascii="Verdana" w:hAnsi="Verdana"/>
          <w:color w:val="auto"/>
          <w:sz w:val="20"/>
          <w:szCs w:val="20"/>
        </w:rPr>
      </w:pPr>
    </w:p>
    <w:p w14:paraId="48CC84F8" w14:textId="77777777" w:rsidR="00BE245A" w:rsidRPr="00B9414F" w:rsidRDefault="00BE245A" w:rsidP="003461A9">
      <w:pPr>
        <w:pStyle w:val="Tekstpodstawowy"/>
        <w:rPr>
          <w:rFonts w:ascii="Verdana" w:hAnsi="Verdana" w:cs="Verdana"/>
          <w:b/>
          <w:bCs/>
          <w:sz w:val="20"/>
          <w:szCs w:val="20"/>
        </w:rPr>
      </w:pPr>
      <w:r w:rsidRPr="00B9414F">
        <w:rPr>
          <w:rFonts w:ascii="Verdana" w:hAnsi="Verdana" w:cs="Verdana"/>
          <w:b/>
          <w:bCs/>
          <w:sz w:val="20"/>
          <w:szCs w:val="20"/>
        </w:rPr>
        <w:t xml:space="preserve">5. </w:t>
      </w:r>
      <w:r w:rsidR="00B9414F">
        <w:rPr>
          <w:rFonts w:ascii="Verdana" w:hAnsi="Verdana" w:cs="Verdana"/>
          <w:b/>
          <w:bCs/>
          <w:sz w:val="20"/>
          <w:szCs w:val="20"/>
        </w:rPr>
        <w:tab/>
      </w:r>
      <w:r w:rsidRPr="00B9414F">
        <w:rPr>
          <w:rFonts w:ascii="Verdana" w:hAnsi="Verdana" w:cs="Verdana"/>
          <w:b/>
          <w:bCs/>
          <w:sz w:val="20"/>
          <w:szCs w:val="20"/>
        </w:rPr>
        <w:t>PRZEDMIOT ZAMÓWIENIA</w:t>
      </w:r>
    </w:p>
    <w:p w14:paraId="6915FCBA" w14:textId="77777777" w:rsidR="000B4950" w:rsidRDefault="00E9495E" w:rsidP="000B4950">
      <w:pPr>
        <w:pStyle w:val="Tekstpodstawowy3"/>
        <w:rPr>
          <w:rFonts w:ascii="Verdana" w:hAnsi="Verdana" w:cs="Verdana"/>
          <w:i w:val="0"/>
          <w:iCs w:val="0"/>
          <w:sz w:val="20"/>
          <w:szCs w:val="20"/>
        </w:rPr>
      </w:pPr>
      <w:r>
        <w:rPr>
          <w:rFonts w:ascii="Verdana" w:hAnsi="Verdana" w:cs="Verdana"/>
          <w:i w:val="0"/>
          <w:iCs w:val="0"/>
          <w:sz w:val="20"/>
          <w:szCs w:val="20"/>
        </w:rPr>
        <w:t>5.1.</w:t>
      </w:r>
      <w:r w:rsidR="00786BAE">
        <w:rPr>
          <w:rFonts w:ascii="Verdana" w:hAnsi="Verdana" w:cs="Verdana"/>
          <w:i w:val="0"/>
          <w:iCs w:val="0"/>
          <w:sz w:val="20"/>
          <w:szCs w:val="20"/>
        </w:rPr>
        <w:tab/>
      </w:r>
      <w:r w:rsidR="00BE245A" w:rsidRPr="00B9414F">
        <w:rPr>
          <w:rFonts w:ascii="Verdana" w:hAnsi="Verdana" w:cs="Verdana"/>
          <w:i w:val="0"/>
          <w:iCs w:val="0"/>
          <w:sz w:val="20"/>
          <w:szCs w:val="20"/>
        </w:rPr>
        <w:t>Przedmiotem zamówienia jest:</w:t>
      </w:r>
    </w:p>
    <w:p w14:paraId="39908026" w14:textId="6425CFF5" w:rsidR="007C33D5" w:rsidRDefault="007C33D5" w:rsidP="007C33D5">
      <w:pPr>
        <w:spacing w:before="120"/>
        <w:ind w:left="709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Pr="00224EA1">
        <w:rPr>
          <w:rFonts w:ascii="Verdana" w:hAnsi="Verdana"/>
          <w:b/>
          <w:sz w:val="20"/>
          <w:szCs w:val="20"/>
        </w:rPr>
        <w:t xml:space="preserve">ukcesywne dostawy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224EA1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i podległych jednostek terenowych. </w:t>
      </w:r>
    </w:p>
    <w:p w14:paraId="480B2387" w14:textId="77777777" w:rsidR="00C95E37" w:rsidRDefault="00C95E37" w:rsidP="00C95E37">
      <w:pPr>
        <w:ind w:left="709"/>
        <w:jc w:val="both"/>
        <w:rPr>
          <w:rFonts w:ascii="Verdana" w:hAnsi="Verdana"/>
          <w:b/>
          <w:sz w:val="20"/>
          <w:szCs w:val="20"/>
        </w:rPr>
      </w:pPr>
    </w:p>
    <w:p w14:paraId="6E5ED83E" w14:textId="39A8F62E" w:rsidR="000B4950" w:rsidRDefault="00733520" w:rsidP="000B4950">
      <w:pPr>
        <w:ind w:left="720" w:hanging="12"/>
        <w:jc w:val="both"/>
        <w:rPr>
          <w:rFonts w:ascii="Verdana" w:hAnsi="Verdana"/>
          <w:b/>
          <w:iCs/>
          <w:sz w:val="20"/>
          <w:szCs w:val="20"/>
        </w:rPr>
      </w:pPr>
      <w:r w:rsidRPr="00EC3806">
        <w:rPr>
          <w:rFonts w:ascii="Verdana" w:hAnsi="Verdana"/>
          <w:b/>
          <w:iCs/>
          <w:sz w:val="20"/>
          <w:szCs w:val="20"/>
        </w:rPr>
        <w:t>CPV (Wspólny Słownik Zamówień):</w:t>
      </w:r>
    </w:p>
    <w:p w14:paraId="21F918CE" w14:textId="77777777" w:rsidR="002941F1" w:rsidRDefault="002941F1" w:rsidP="000B4950">
      <w:pPr>
        <w:ind w:left="720" w:hanging="12"/>
        <w:jc w:val="both"/>
        <w:rPr>
          <w:rFonts w:ascii="Verdana" w:hAnsi="Verdana"/>
          <w:b/>
          <w:iCs/>
          <w:sz w:val="20"/>
          <w:szCs w:val="20"/>
        </w:rPr>
      </w:pPr>
    </w:p>
    <w:p w14:paraId="5E2D37B5" w14:textId="0A1E2210" w:rsidR="002941F1" w:rsidRPr="002941F1" w:rsidRDefault="002941F1" w:rsidP="002941F1">
      <w:pPr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2941F1">
        <w:rPr>
          <w:rFonts w:ascii="Verdana" w:hAnsi="Verdana"/>
          <w:b/>
          <w:bCs/>
          <w:sz w:val="20"/>
          <w:szCs w:val="20"/>
        </w:rPr>
        <w:t>41110000-3, 15981000-8, 41100000-0</w:t>
      </w:r>
    </w:p>
    <w:p w14:paraId="70F2620C" w14:textId="77777777" w:rsidR="002941F1" w:rsidRDefault="002941F1" w:rsidP="003461A9">
      <w:pPr>
        <w:pStyle w:val="Tekstpodstawowy3"/>
        <w:ind w:left="709"/>
        <w:rPr>
          <w:rFonts w:ascii="Verdana" w:hAnsi="Verdana" w:cs="Verdana"/>
          <w:i w:val="0"/>
          <w:iCs w:val="0"/>
          <w:sz w:val="20"/>
          <w:szCs w:val="20"/>
        </w:rPr>
      </w:pPr>
    </w:p>
    <w:p w14:paraId="15C8BB5B" w14:textId="6C39655C" w:rsidR="00BE245A" w:rsidRPr="00B9414F" w:rsidRDefault="00BE245A" w:rsidP="003461A9">
      <w:pPr>
        <w:pStyle w:val="Tekstpodstawowy3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Przedmiot zamówienia zwany jest dalej „przed</w:t>
      </w:r>
      <w:r w:rsidR="009029AC">
        <w:rPr>
          <w:rFonts w:ascii="Verdana" w:hAnsi="Verdana" w:cs="Verdana"/>
          <w:i w:val="0"/>
          <w:iCs w:val="0"/>
          <w:sz w:val="20"/>
          <w:szCs w:val="20"/>
        </w:rPr>
        <w:t>miotem zamówienia”.</w:t>
      </w:r>
    </w:p>
    <w:p w14:paraId="50C85857" w14:textId="77777777" w:rsidR="00BE245A" w:rsidRDefault="00BE245A" w:rsidP="003461A9">
      <w:pPr>
        <w:pStyle w:val="Tekstpodstawowy3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Specyfikacja Istotnych Warunków Zamówienia zwana jest dalej „SIWZ” lub „Specyfikacją”.</w:t>
      </w:r>
    </w:p>
    <w:p w14:paraId="30F1E9FB" w14:textId="77777777" w:rsidR="00332A88" w:rsidRDefault="007F0156" w:rsidP="00C95E37">
      <w:pPr>
        <w:pStyle w:val="Tekstpodstawowy3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7F0156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7F0156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7F0156">
        <w:rPr>
          <w:rFonts w:ascii="Verdana" w:hAnsi="Verdana" w:cs="Verdana"/>
          <w:i w:val="0"/>
          <w:iCs w:val="0"/>
          <w:sz w:val="20"/>
          <w:szCs w:val="20"/>
        </w:rPr>
        <w:t xml:space="preserve"> składania ofert częściowych.</w:t>
      </w:r>
    </w:p>
    <w:p w14:paraId="4BAA1CFF" w14:textId="77777777" w:rsidR="00BE245A" w:rsidRPr="00B9414F" w:rsidRDefault="00BE245A" w:rsidP="003461A9">
      <w:pPr>
        <w:pStyle w:val="Tekstpodstawowy3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 składania ofert wariantowych.</w:t>
      </w:r>
    </w:p>
    <w:p w14:paraId="5827422B" w14:textId="30621236" w:rsidR="00381EEB" w:rsidRPr="00176F1E" w:rsidRDefault="00BE245A" w:rsidP="00381EEB">
      <w:pPr>
        <w:pStyle w:val="Tekstpodstawowy3"/>
        <w:ind w:left="709"/>
        <w:rPr>
          <w:rFonts w:ascii="Verdana" w:hAnsi="Verdana" w:cs="Verdana"/>
          <w:i w:val="0"/>
          <w:sz w:val="20"/>
          <w:szCs w:val="20"/>
        </w:rPr>
      </w:pPr>
      <w:r w:rsidRPr="0046350B">
        <w:rPr>
          <w:rFonts w:ascii="Verdana" w:hAnsi="Verdana" w:cs="Verdana"/>
          <w:i w:val="0"/>
          <w:iCs w:val="0"/>
          <w:sz w:val="20"/>
          <w:szCs w:val="20"/>
        </w:rPr>
        <w:t>Realizacja zamówienia podlega prawu polskiemu, w tym w szczególności ustawie z dnia 23 kwietnia 1964 r. Kodeks cywilny (</w:t>
      </w:r>
      <w:r w:rsidR="0072187C" w:rsidRPr="0046350B">
        <w:rPr>
          <w:rFonts w:ascii="Verdana" w:hAnsi="Verdana" w:cs="Verdana"/>
          <w:i w:val="0"/>
          <w:iCs w:val="0"/>
          <w:sz w:val="20"/>
          <w:szCs w:val="20"/>
        </w:rPr>
        <w:t xml:space="preserve">tj. </w:t>
      </w:r>
      <w:r w:rsidR="007F0156">
        <w:rPr>
          <w:rFonts w:ascii="Verdana" w:hAnsi="Verdana"/>
          <w:i w:val="0"/>
          <w:sz w:val="20"/>
          <w:szCs w:val="20"/>
        </w:rPr>
        <w:t>Dz. U. z 2018 r. poz. 1025</w:t>
      </w:r>
      <w:r w:rsidR="0046350B" w:rsidRPr="0046350B">
        <w:rPr>
          <w:rFonts w:ascii="Verdana" w:hAnsi="Verdana"/>
          <w:i w:val="0"/>
          <w:sz w:val="20"/>
          <w:szCs w:val="20"/>
        </w:rPr>
        <w:t xml:space="preserve"> ze zm.</w:t>
      </w:r>
      <w:r w:rsidR="0072187C" w:rsidRPr="0046350B">
        <w:rPr>
          <w:rFonts w:ascii="Verdana" w:hAnsi="Verdana" w:cs="Verdana"/>
          <w:i w:val="0"/>
          <w:iCs w:val="0"/>
          <w:sz w:val="20"/>
          <w:szCs w:val="20"/>
        </w:rPr>
        <w:t>)</w:t>
      </w:r>
      <w:r w:rsidRPr="0046350B">
        <w:rPr>
          <w:rFonts w:ascii="Verdana" w:hAnsi="Verdana" w:cs="Verdana"/>
          <w:i w:val="0"/>
          <w:iCs w:val="0"/>
          <w:sz w:val="20"/>
          <w:szCs w:val="20"/>
        </w:rPr>
        <w:t xml:space="preserve"> i ustawie z dnia 29 stycznia 2004 r. Prawo zamówień publicznych </w:t>
      </w:r>
      <w:r w:rsidRPr="00176F1E">
        <w:rPr>
          <w:rFonts w:ascii="Verdana" w:hAnsi="Verdana" w:cs="Verdana"/>
          <w:i w:val="0"/>
          <w:iCs w:val="0"/>
          <w:sz w:val="20"/>
          <w:szCs w:val="20"/>
        </w:rPr>
        <w:t>(</w:t>
      </w:r>
      <w:r w:rsidR="00B9527D" w:rsidRPr="00176F1E">
        <w:rPr>
          <w:rFonts w:ascii="Verdana" w:hAnsi="Verdana" w:cs="Verdana"/>
          <w:i w:val="0"/>
          <w:iCs w:val="0"/>
          <w:sz w:val="20"/>
          <w:szCs w:val="20"/>
        </w:rPr>
        <w:t>tj</w:t>
      </w:r>
      <w:r w:rsidR="007F0156">
        <w:rPr>
          <w:rFonts w:ascii="Verdana" w:hAnsi="Verdana" w:cs="Verdana"/>
          <w:i w:val="0"/>
          <w:iCs w:val="0"/>
          <w:sz w:val="20"/>
          <w:szCs w:val="20"/>
        </w:rPr>
        <w:t xml:space="preserve">. </w:t>
      </w:r>
      <w:r w:rsidR="00381EEB" w:rsidRPr="00176F1E">
        <w:rPr>
          <w:rFonts w:ascii="Verdana" w:hAnsi="Verdana" w:cs="Verdana"/>
          <w:i w:val="0"/>
          <w:sz w:val="20"/>
          <w:szCs w:val="20"/>
        </w:rPr>
        <w:t>Dz.</w:t>
      </w:r>
      <w:r w:rsidR="007F0156">
        <w:rPr>
          <w:rFonts w:ascii="Verdana" w:hAnsi="Verdana" w:cs="Verdana"/>
          <w:i w:val="0"/>
          <w:sz w:val="20"/>
          <w:szCs w:val="20"/>
        </w:rPr>
        <w:t xml:space="preserve"> U. z 201</w:t>
      </w:r>
      <w:r w:rsidR="00B16CC5">
        <w:rPr>
          <w:rFonts w:ascii="Verdana" w:hAnsi="Verdana" w:cs="Verdana"/>
          <w:i w:val="0"/>
          <w:sz w:val="20"/>
          <w:szCs w:val="20"/>
        </w:rPr>
        <w:t>9</w:t>
      </w:r>
      <w:r w:rsidR="007F0156">
        <w:rPr>
          <w:rFonts w:ascii="Verdana" w:hAnsi="Verdana" w:cs="Verdana"/>
          <w:i w:val="0"/>
          <w:sz w:val="20"/>
          <w:szCs w:val="20"/>
        </w:rPr>
        <w:t xml:space="preserve"> </w:t>
      </w:r>
      <w:r w:rsidR="00685F17" w:rsidRPr="00176F1E">
        <w:rPr>
          <w:rFonts w:ascii="Verdana" w:hAnsi="Verdana" w:cs="Verdana"/>
          <w:i w:val="0"/>
          <w:sz w:val="20"/>
          <w:szCs w:val="20"/>
        </w:rPr>
        <w:t>r. poz. 1</w:t>
      </w:r>
      <w:r w:rsidR="00B16CC5">
        <w:rPr>
          <w:rFonts w:ascii="Verdana" w:hAnsi="Verdana" w:cs="Verdana"/>
          <w:i w:val="0"/>
          <w:sz w:val="20"/>
          <w:szCs w:val="20"/>
        </w:rPr>
        <w:t>843</w:t>
      </w:r>
      <w:r w:rsidR="00685F17" w:rsidRPr="00176F1E">
        <w:rPr>
          <w:rFonts w:ascii="Verdana" w:hAnsi="Verdana" w:cs="Verdana"/>
          <w:i w:val="0"/>
          <w:sz w:val="20"/>
          <w:szCs w:val="20"/>
        </w:rPr>
        <w:t>).</w:t>
      </w:r>
    </w:p>
    <w:p w14:paraId="75225C29" w14:textId="77777777" w:rsidR="00093699" w:rsidRPr="002B726D" w:rsidRDefault="004D2C75" w:rsidP="00226F7C">
      <w:pPr>
        <w:pStyle w:val="Tekstpodstawowy3"/>
        <w:ind w:left="709" w:hanging="709"/>
        <w:rPr>
          <w:rFonts w:ascii="Verdana" w:hAnsi="Verdana"/>
          <w:i w:val="0"/>
          <w:sz w:val="20"/>
          <w:szCs w:val="20"/>
        </w:rPr>
      </w:pPr>
      <w:r>
        <w:rPr>
          <w:rFonts w:ascii="Verdana" w:hAnsi="Verdana" w:cs="Verdana"/>
          <w:i w:val="0"/>
          <w:sz w:val="20"/>
          <w:szCs w:val="20"/>
        </w:rPr>
        <w:t>5.2.</w:t>
      </w:r>
      <w:r w:rsidR="00376170" w:rsidRPr="002B726D">
        <w:rPr>
          <w:rFonts w:ascii="Verdana" w:hAnsi="Verdana" w:cs="Verdana"/>
          <w:i w:val="0"/>
          <w:sz w:val="20"/>
          <w:szCs w:val="20"/>
        </w:rPr>
        <w:tab/>
      </w:r>
      <w:r w:rsidR="00BE245A" w:rsidRPr="002B726D">
        <w:rPr>
          <w:rFonts w:ascii="Verdana" w:hAnsi="Verdana" w:cs="Verdana"/>
          <w:i w:val="0"/>
          <w:sz w:val="20"/>
          <w:szCs w:val="20"/>
        </w:rPr>
        <w:t>Zamawiający</w:t>
      </w:r>
      <w:r w:rsidR="009029AC" w:rsidRPr="002B726D">
        <w:rPr>
          <w:rFonts w:ascii="Verdana" w:hAnsi="Verdana" w:cs="Verdana"/>
          <w:i w:val="0"/>
          <w:sz w:val="20"/>
          <w:szCs w:val="20"/>
        </w:rPr>
        <w:t xml:space="preserve"> </w:t>
      </w:r>
      <w:r w:rsidR="009029AC" w:rsidRPr="00C3617D">
        <w:rPr>
          <w:rFonts w:ascii="Verdana" w:hAnsi="Verdana" w:cs="Verdana"/>
          <w:b/>
          <w:i w:val="0"/>
          <w:sz w:val="20"/>
          <w:szCs w:val="20"/>
        </w:rPr>
        <w:t>nie</w:t>
      </w:r>
      <w:r w:rsidR="00BE245A" w:rsidRPr="00C3617D">
        <w:rPr>
          <w:rFonts w:ascii="Verdana" w:hAnsi="Verdana" w:cs="Verdana"/>
          <w:b/>
          <w:i w:val="0"/>
          <w:sz w:val="20"/>
          <w:szCs w:val="20"/>
        </w:rPr>
        <w:t xml:space="preserve"> p</w:t>
      </w:r>
      <w:r w:rsidR="009029AC" w:rsidRPr="00C3617D">
        <w:rPr>
          <w:rFonts w:ascii="Verdana" w:hAnsi="Verdana" w:cs="Verdana"/>
          <w:b/>
          <w:i w:val="0"/>
          <w:sz w:val="20"/>
          <w:szCs w:val="20"/>
        </w:rPr>
        <w:t>rzewiduje</w:t>
      </w:r>
      <w:r w:rsidR="009029AC" w:rsidRPr="002B726D">
        <w:rPr>
          <w:rFonts w:ascii="Verdana" w:hAnsi="Verdana" w:cs="Verdana"/>
          <w:i w:val="0"/>
          <w:sz w:val="20"/>
          <w:szCs w:val="20"/>
        </w:rPr>
        <w:t xml:space="preserve"> możliwości</w:t>
      </w:r>
      <w:r w:rsidR="00BE245A" w:rsidRPr="002B726D">
        <w:rPr>
          <w:rFonts w:ascii="Verdana" w:hAnsi="Verdana" w:cs="Verdana"/>
          <w:i w:val="0"/>
          <w:sz w:val="20"/>
          <w:szCs w:val="20"/>
        </w:rPr>
        <w:t xml:space="preserve"> udzielenia zamówień, o których mowa </w:t>
      </w:r>
      <w:r>
        <w:rPr>
          <w:rFonts w:ascii="Verdana" w:hAnsi="Verdana" w:cs="Verdana"/>
          <w:i w:val="0"/>
          <w:sz w:val="20"/>
          <w:szCs w:val="20"/>
        </w:rPr>
        <w:t xml:space="preserve">w </w:t>
      </w:r>
      <w:r w:rsidR="00BE245A" w:rsidRPr="002B726D">
        <w:rPr>
          <w:rFonts w:ascii="Verdana" w:hAnsi="Verdana" w:cs="Verdana"/>
          <w:i w:val="0"/>
          <w:sz w:val="20"/>
          <w:szCs w:val="20"/>
        </w:rPr>
        <w:t>a</w:t>
      </w:r>
      <w:r w:rsidR="00786BAE" w:rsidRPr="002B726D">
        <w:rPr>
          <w:rFonts w:ascii="Verdana" w:hAnsi="Verdana" w:cs="Verdana"/>
          <w:i w:val="0"/>
          <w:sz w:val="20"/>
          <w:szCs w:val="20"/>
        </w:rPr>
        <w:t xml:space="preserve">rt. 67 ust. 1 pkt 6 ustawy </w:t>
      </w:r>
      <w:proofErr w:type="spellStart"/>
      <w:r w:rsidR="00786BAE" w:rsidRPr="002B726D">
        <w:rPr>
          <w:rFonts w:ascii="Verdana" w:hAnsi="Verdana" w:cs="Verdana"/>
          <w:i w:val="0"/>
          <w:sz w:val="20"/>
          <w:szCs w:val="20"/>
        </w:rPr>
        <w:t>Pzp</w:t>
      </w:r>
      <w:proofErr w:type="spellEnd"/>
      <w:r w:rsidR="00786BAE" w:rsidRPr="002B726D">
        <w:rPr>
          <w:rFonts w:ascii="Verdana" w:hAnsi="Verdana" w:cs="Verdana"/>
          <w:i w:val="0"/>
          <w:sz w:val="20"/>
          <w:szCs w:val="20"/>
        </w:rPr>
        <w:t>.</w:t>
      </w:r>
    </w:p>
    <w:p w14:paraId="42368A5A" w14:textId="77777777" w:rsidR="00376170" w:rsidRDefault="00376170" w:rsidP="003461A9">
      <w:pPr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5.3.</w:t>
      </w:r>
      <w:r>
        <w:rPr>
          <w:rFonts w:ascii="Verdana" w:hAnsi="Verdana" w:cs="Verdana"/>
          <w:sz w:val="20"/>
          <w:szCs w:val="20"/>
        </w:rPr>
        <w:tab/>
      </w:r>
      <w:r w:rsidRPr="00B9414F">
        <w:rPr>
          <w:rFonts w:ascii="Verdana" w:hAnsi="Verdana" w:cs="Verdana"/>
          <w:sz w:val="20"/>
          <w:szCs w:val="20"/>
        </w:rPr>
        <w:t xml:space="preserve">Szczegółowo przedmiot zamówienia </w:t>
      </w:r>
      <w:r w:rsidR="00F605DE">
        <w:rPr>
          <w:rFonts w:ascii="Verdana" w:hAnsi="Verdana" w:cs="Verdana"/>
          <w:sz w:val="20"/>
          <w:szCs w:val="20"/>
        </w:rPr>
        <w:t>opisany</w:t>
      </w:r>
      <w:r w:rsidR="00F605DE" w:rsidRPr="00B9414F">
        <w:rPr>
          <w:rFonts w:ascii="Verdana" w:hAnsi="Verdana" w:cs="Verdana"/>
          <w:sz w:val="20"/>
          <w:szCs w:val="20"/>
        </w:rPr>
        <w:t xml:space="preserve"> </w:t>
      </w:r>
      <w:r w:rsidR="009029AC">
        <w:rPr>
          <w:rFonts w:ascii="Verdana" w:hAnsi="Verdana" w:cs="Verdana"/>
          <w:sz w:val="20"/>
          <w:szCs w:val="20"/>
        </w:rPr>
        <w:t xml:space="preserve">został w </w:t>
      </w:r>
      <w:r w:rsidR="009029AC" w:rsidRPr="00176F1E">
        <w:rPr>
          <w:rFonts w:ascii="Verdana" w:hAnsi="Verdana" w:cs="Verdana"/>
          <w:sz w:val="20"/>
          <w:szCs w:val="20"/>
        </w:rPr>
        <w:t xml:space="preserve">Tomie II - </w:t>
      </w:r>
      <w:r w:rsidR="005D2847">
        <w:rPr>
          <w:rFonts w:ascii="Verdana" w:hAnsi="Verdana" w:cs="Verdana"/>
          <w:sz w:val="20"/>
          <w:szCs w:val="20"/>
        </w:rPr>
        <w:t>III</w:t>
      </w:r>
      <w:r w:rsidR="005D2847" w:rsidRPr="00176F1E">
        <w:rPr>
          <w:rFonts w:ascii="Verdana" w:hAnsi="Verdana" w:cs="Verdana"/>
          <w:sz w:val="20"/>
          <w:szCs w:val="20"/>
        </w:rPr>
        <w:t xml:space="preserve"> </w:t>
      </w:r>
      <w:r w:rsidRPr="00176F1E">
        <w:rPr>
          <w:rFonts w:ascii="Verdana" w:hAnsi="Verdana" w:cs="Verdana"/>
          <w:sz w:val="20"/>
          <w:szCs w:val="20"/>
        </w:rPr>
        <w:t>SIWZ.</w:t>
      </w:r>
    </w:p>
    <w:p w14:paraId="41668978" w14:textId="77777777" w:rsidR="00CF16A5" w:rsidRPr="0075203C" w:rsidRDefault="00CF16A5" w:rsidP="0006139D">
      <w:pPr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CF16A5">
        <w:rPr>
          <w:rFonts w:ascii="Verdana" w:hAnsi="Verdana" w:cs="Verdana"/>
          <w:sz w:val="20"/>
          <w:szCs w:val="20"/>
        </w:rPr>
        <w:lastRenderedPageBreak/>
        <w:t>5.</w:t>
      </w:r>
      <w:r w:rsidR="002363FD">
        <w:rPr>
          <w:rFonts w:ascii="Verdana" w:hAnsi="Verdana" w:cs="Verdana"/>
          <w:sz w:val="20"/>
          <w:szCs w:val="20"/>
        </w:rPr>
        <w:t>4</w:t>
      </w:r>
      <w:r w:rsidR="00612A74">
        <w:rPr>
          <w:rFonts w:ascii="Verdana" w:hAnsi="Verdana" w:cs="Verdana"/>
          <w:sz w:val="20"/>
          <w:szCs w:val="20"/>
        </w:rPr>
        <w:t>.</w:t>
      </w:r>
      <w:r w:rsidR="004D2C75">
        <w:rPr>
          <w:rFonts w:ascii="Verdana" w:hAnsi="Verdana" w:cs="Verdana"/>
          <w:sz w:val="20"/>
          <w:szCs w:val="20"/>
        </w:rPr>
        <w:tab/>
      </w:r>
      <w:r w:rsidRPr="004D2C75">
        <w:rPr>
          <w:rFonts w:ascii="Verdana" w:hAnsi="Verdana" w:cs="Verdana"/>
          <w:b/>
          <w:sz w:val="20"/>
          <w:szCs w:val="20"/>
        </w:rPr>
        <w:t>PODWYKONAWSTWO</w:t>
      </w:r>
      <w:r w:rsidR="008C7005" w:rsidRPr="004D2C75">
        <w:rPr>
          <w:rFonts w:ascii="Verdana" w:hAnsi="Verdana" w:cs="Verdana"/>
          <w:b/>
          <w:sz w:val="20"/>
          <w:szCs w:val="20"/>
        </w:rPr>
        <w:t xml:space="preserve"> I KLUCZOWE CZĘŚCI ZAMÓWIENIA</w:t>
      </w:r>
      <w:r w:rsidRPr="004D2C75">
        <w:rPr>
          <w:rFonts w:ascii="Verdana" w:hAnsi="Verdana" w:cs="Verdana"/>
          <w:b/>
          <w:sz w:val="20"/>
          <w:szCs w:val="20"/>
        </w:rPr>
        <w:t>:</w:t>
      </w:r>
    </w:p>
    <w:p w14:paraId="15B49437" w14:textId="77777777" w:rsidR="00786BAE" w:rsidRDefault="00BE245A" w:rsidP="00A85BDF">
      <w:pPr>
        <w:numPr>
          <w:ilvl w:val="0"/>
          <w:numId w:val="7"/>
        </w:numPr>
        <w:tabs>
          <w:tab w:val="left" w:pos="1134"/>
        </w:tabs>
        <w:spacing w:before="120"/>
        <w:jc w:val="both"/>
        <w:rPr>
          <w:rFonts w:ascii="Verdana" w:hAnsi="Verdana" w:cs="Verdana"/>
          <w:sz w:val="20"/>
          <w:szCs w:val="20"/>
        </w:rPr>
      </w:pPr>
      <w:r w:rsidRPr="00B9414F">
        <w:rPr>
          <w:rFonts w:ascii="Verdana" w:hAnsi="Verdana" w:cs="Verdana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sz w:val="20"/>
          <w:szCs w:val="20"/>
        </w:rPr>
        <w:t>nie zastrzega</w:t>
      </w:r>
      <w:r w:rsidRPr="00B9414F">
        <w:rPr>
          <w:rFonts w:ascii="Verdana" w:hAnsi="Verdana" w:cs="Verdana"/>
          <w:sz w:val="20"/>
          <w:szCs w:val="20"/>
        </w:rPr>
        <w:t xml:space="preserve"> obowiązku osobistego wykonania przez </w:t>
      </w:r>
      <w:r w:rsidR="00E757C5">
        <w:rPr>
          <w:rFonts w:ascii="Verdana" w:hAnsi="Verdana" w:cs="Verdana"/>
          <w:sz w:val="20"/>
          <w:szCs w:val="20"/>
        </w:rPr>
        <w:t>W</w:t>
      </w:r>
      <w:r w:rsidRPr="00B9414F">
        <w:rPr>
          <w:rFonts w:ascii="Verdana" w:hAnsi="Verdana" w:cs="Verdana"/>
          <w:sz w:val="20"/>
          <w:szCs w:val="20"/>
        </w:rPr>
        <w:t>ykonawcę</w:t>
      </w:r>
      <w:r w:rsidR="00786BAE">
        <w:rPr>
          <w:rFonts w:ascii="Verdana" w:hAnsi="Verdana" w:cs="Verdana"/>
          <w:sz w:val="20"/>
          <w:szCs w:val="20"/>
        </w:rPr>
        <w:t xml:space="preserve"> kluczowych części zamówienia.</w:t>
      </w:r>
    </w:p>
    <w:p w14:paraId="4BA6D0BB" w14:textId="77777777" w:rsidR="00786BAE" w:rsidRDefault="00BE245A" w:rsidP="00A85BDF">
      <w:pPr>
        <w:numPr>
          <w:ilvl w:val="0"/>
          <w:numId w:val="7"/>
        </w:numPr>
        <w:tabs>
          <w:tab w:val="left" w:pos="1134"/>
        </w:tabs>
        <w:spacing w:before="12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Wykonawca może powierzyć wykonanie części zamówienia podwykonawcy.</w:t>
      </w:r>
    </w:p>
    <w:p w14:paraId="59A26C1A" w14:textId="77777777" w:rsidR="00786BAE" w:rsidRDefault="00BE245A" w:rsidP="00A85BDF">
      <w:pPr>
        <w:numPr>
          <w:ilvl w:val="0"/>
          <w:numId w:val="7"/>
        </w:numPr>
        <w:tabs>
          <w:tab w:val="left" w:pos="1134"/>
        </w:tabs>
        <w:spacing w:before="12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Zamawiający żąda wskazania przez </w:t>
      </w:r>
      <w:r w:rsidR="00E757C5" w:rsidRPr="00786BAE">
        <w:rPr>
          <w:rFonts w:ascii="Verdana" w:hAnsi="Verdana" w:cs="Verdana"/>
          <w:sz w:val="20"/>
          <w:szCs w:val="20"/>
        </w:rPr>
        <w:t>W</w:t>
      </w:r>
      <w:r w:rsidRPr="00786BAE">
        <w:rPr>
          <w:rFonts w:ascii="Verdana" w:hAnsi="Verdana" w:cs="Verdana"/>
          <w:sz w:val="20"/>
          <w:szCs w:val="20"/>
        </w:rPr>
        <w:t xml:space="preserve">ykonawcę części zamówienia, których wykonanie zamierza powierzyć podwykonawcom, i podania przez </w:t>
      </w:r>
      <w:r w:rsidR="00E757C5" w:rsidRPr="00786BAE">
        <w:rPr>
          <w:rFonts w:ascii="Verdana" w:hAnsi="Verdana" w:cs="Verdana"/>
          <w:sz w:val="20"/>
          <w:szCs w:val="20"/>
        </w:rPr>
        <w:t>W</w:t>
      </w:r>
      <w:r w:rsidRPr="00786BAE">
        <w:rPr>
          <w:rFonts w:ascii="Verdana" w:hAnsi="Verdana" w:cs="Verdana"/>
          <w:sz w:val="20"/>
          <w:szCs w:val="20"/>
        </w:rPr>
        <w:t>ykonawcę firm podwykonawców</w:t>
      </w:r>
      <w:r w:rsidR="00754A6F" w:rsidRPr="00786BAE">
        <w:rPr>
          <w:rFonts w:ascii="Verdana" w:hAnsi="Verdana" w:cs="Verdana"/>
          <w:sz w:val="20"/>
          <w:szCs w:val="20"/>
        </w:rPr>
        <w:t xml:space="preserve">, zgodnie z pkt </w:t>
      </w:r>
      <w:r w:rsidR="00770D5B">
        <w:rPr>
          <w:rFonts w:ascii="Verdana" w:hAnsi="Verdana" w:cs="Verdana"/>
          <w:sz w:val="20"/>
          <w:szCs w:val="20"/>
        </w:rPr>
        <w:t>10.7</w:t>
      </w:r>
      <w:r w:rsidR="00754A6F" w:rsidRPr="00786BAE">
        <w:rPr>
          <w:rFonts w:ascii="Verdana" w:hAnsi="Verdana" w:cs="Verdana"/>
          <w:sz w:val="20"/>
          <w:szCs w:val="20"/>
        </w:rPr>
        <w:t xml:space="preserve"> IDW</w:t>
      </w:r>
      <w:r w:rsidRPr="00786BAE">
        <w:rPr>
          <w:rFonts w:ascii="Verdana" w:hAnsi="Verdana" w:cs="Verdana"/>
          <w:sz w:val="20"/>
          <w:szCs w:val="20"/>
        </w:rPr>
        <w:t>.</w:t>
      </w:r>
    </w:p>
    <w:p w14:paraId="4719F6F0" w14:textId="77777777" w:rsidR="00BE245A" w:rsidRPr="00786BAE" w:rsidRDefault="00BE245A" w:rsidP="00A85BDF">
      <w:pPr>
        <w:numPr>
          <w:ilvl w:val="0"/>
          <w:numId w:val="7"/>
        </w:numPr>
        <w:tabs>
          <w:tab w:val="left" w:pos="1134"/>
        </w:tabs>
        <w:spacing w:before="12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Pozostałe wymagania dotyczące podwykonawstwa zostały określone w Tomie II SIWZ</w:t>
      </w:r>
      <w:r w:rsidR="00C667F3" w:rsidRPr="00786BAE">
        <w:rPr>
          <w:rFonts w:ascii="Verdana" w:hAnsi="Verdana" w:cs="Verdana"/>
          <w:sz w:val="20"/>
          <w:szCs w:val="20"/>
        </w:rPr>
        <w:t>.</w:t>
      </w:r>
      <w:r w:rsidRPr="00786BAE">
        <w:rPr>
          <w:rFonts w:ascii="Verdana" w:hAnsi="Verdana" w:cs="Verdana"/>
          <w:sz w:val="20"/>
          <w:szCs w:val="20"/>
        </w:rPr>
        <w:t xml:space="preserve"> </w:t>
      </w:r>
    </w:p>
    <w:p w14:paraId="4A2338B1" w14:textId="77777777" w:rsidR="00BE245A" w:rsidRPr="008E5485" w:rsidRDefault="00BE245A" w:rsidP="003461A9">
      <w:pPr>
        <w:ind w:left="705" w:hanging="705"/>
        <w:jc w:val="both"/>
        <w:textAlignment w:val="top"/>
        <w:rPr>
          <w:rFonts w:ascii="Verdana" w:hAnsi="Verdana" w:cs="Verdana"/>
          <w:sz w:val="20"/>
          <w:szCs w:val="20"/>
        </w:rPr>
      </w:pPr>
    </w:p>
    <w:p w14:paraId="4442C088" w14:textId="77777777" w:rsidR="00BE245A" w:rsidRDefault="00786BAE" w:rsidP="0009466C">
      <w:pPr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6.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9029AC">
        <w:rPr>
          <w:rFonts w:ascii="Verdana" w:hAnsi="Verdana" w:cs="Verdana"/>
          <w:b/>
          <w:bCs/>
          <w:sz w:val="20"/>
          <w:szCs w:val="20"/>
        </w:rPr>
        <w:t>TERMIN REALIZACJI ZAMÓWIENIA</w:t>
      </w:r>
    </w:p>
    <w:p w14:paraId="4FE10044" w14:textId="77777777" w:rsidR="0009600E" w:rsidRPr="008E5485" w:rsidRDefault="0009600E" w:rsidP="0009466C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5D408E6" w14:textId="411927FB" w:rsidR="002363FD" w:rsidRPr="002238FA" w:rsidRDefault="008E5485" w:rsidP="002238FA">
      <w:pPr>
        <w:widowControl w:val="0"/>
        <w:jc w:val="both"/>
        <w:rPr>
          <w:rFonts w:ascii="Verdana" w:hAnsi="Verdana"/>
          <w:b/>
          <w:bCs/>
          <w:iCs/>
          <w:sz w:val="20"/>
          <w:szCs w:val="20"/>
        </w:rPr>
      </w:pPr>
      <w:r w:rsidRPr="00D27E1E">
        <w:rPr>
          <w:rFonts w:ascii="Verdana" w:hAnsi="Verdana" w:cs="Verdana"/>
          <w:bCs/>
          <w:sz w:val="20"/>
          <w:szCs w:val="20"/>
        </w:rPr>
        <w:t>6.1.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40618C" w:rsidRPr="00346B2C">
        <w:rPr>
          <w:rFonts w:ascii="Verdana" w:hAnsi="Verdana"/>
          <w:iCs/>
          <w:sz w:val="20"/>
          <w:szCs w:val="20"/>
        </w:rPr>
        <w:t>Termin wykonania zamówienia:</w:t>
      </w:r>
      <w:r w:rsidR="004F0220">
        <w:rPr>
          <w:rFonts w:ascii="Verdana" w:hAnsi="Verdana"/>
          <w:iCs/>
          <w:sz w:val="20"/>
          <w:szCs w:val="20"/>
        </w:rPr>
        <w:t xml:space="preserve"> w okresie </w:t>
      </w:r>
      <w:r w:rsidR="002941F1">
        <w:rPr>
          <w:rFonts w:ascii="Verdana" w:hAnsi="Verdana"/>
          <w:iCs/>
          <w:sz w:val="20"/>
          <w:szCs w:val="20"/>
        </w:rPr>
        <w:t>36</w:t>
      </w:r>
      <w:r w:rsidR="004F0220">
        <w:rPr>
          <w:rFonts w:ascii="Verdana" w:hAnsi="Verdana"/>
          <w:iCs/>
          <w:sz w:val="20"/>
          <w:szCs w:val="20"/>
        </w:rPr>
        <w:t xml:space="preserve"> miesięcy</w:t>
      </w:r>
      <w:r w:rsidR="0040618C" w:rsidRPr="00346B2C">
        <w:rPr>
          <w:rFonts w:ascii="Verdana" w:hAnsi="Verdana"/>
          <w:b/>
          <w:iCs/>
          <w:sz w:val="20"/>
          <w:szCs w:val="20"/>
        </w:rPr>
        <w:t xml:space="preserve"> </w:t>
      </w:r>
      <w:r w:rsidR="00C95E37">
        <w:rPr>
          <w:rFonts w:ascii="Verdana" w:hAnsi="Verdana"/>
          <w:bCs/>
          <w:iCs/>
          <w:sz w:val="20"/>
          <w:szCs w:val="20"/>
        </w:rPr>
        <w:t>od daty podpisania umowy</w:t>
      </w:r>
      <w:r w:rsidR="004F0220">
        <w:rPr>
          <w:rFonts w:ascii="Verdana" w:hAnsi="Verdana"/>
          <w:bCs/>
          <w:iCs/>
          <w:sz w:val="20"/>
          <w:szCs w:val="20"/>
        </w:rPr>
        <w:t>.</w:t>
      </w:r>
    </w:p>
    <w:p w14:paraId="32660B04" w14:textId="77777777" w:rsidR="0009466C" w:rsidRPr="0009466C" w:rsidRDefault="0009466C" w:rsidP="00CA2242">
      <w:pPr>
        <w:widowControl w:val="0"/>
        <w:ind w:left="709" w:hanging="709"/>
        <w:jc w:val="both"/>
        <w:rPr>
          <w:rFonts w:ascii="Verdana" w:hAnsi="Verdana"/>
          <w:bCs/>
          <w:iCs/>
          <w:sz w:val="20"/>
          <w:szCs w:val="20"/>
        </w:rPr>
      </w:pPr>
    </w:p>
    <w:p w14:paraId="0FC1596B" w14:textId="77777777" w:rsidR="00BE245A" w:rsidRPr="009C7A53" w:rsidRDefault="00BE245A" w:rsidP="003461A9">
      <w:pPr>
        <w:rPr>
          <w:rFonts w:ascii="Verdana" w:hAnsi="Verdana" w:cs="Verdana"/>
          <w:b/>
          <w:bCs/>
          <w:sz w:val="20"/>
          <w:szCs w:val="20"/>
        </w:rPr>
      </w:pPr>
      <w:r w:rsidRPr="009C7A53">
        <w:rPr>
          <w:rFonts w:ascii="Verdana" w:hAnsi="Verdana" w:cs="Verdana"/>
          <w:b/>
          <w:bCs/>
          <w:sz w:val="20"/>
          <w:szCs w:val="20"/>
        </w:rPr>
        <w:t xml:space="preserve">7. </w:t>
      </w:r>
      <w:r w:rsidR="009C7A53">
        <w:rPr>
          <w:rFonts w:ascii="Verdana" w:hAnsi="Verdana" w:cs="Verdana"/>
          <w:b/>
          <w:bCs/>
          <w:sz w:val="20"/>
          <w:szCs w:val="20"/>
        </w:rPr>
        <w:tab/>
      </w:r>
      <w:r w:rsidRPr="009C7A53">
        <w:rPr>
          <w:rFonts w:ascii="Verdana" w:hAnsi="Verdana" w:cs="Verdana"/>
          <w:b/>
          <w:bCs/>
          <w:sz w:val="20"/>
          <w:szCs w:val="20"/>
        </w:rPr>
        <w:t xml:space="preserve">WARUNKI UDZIAŁU W POSTĘPOWANIU </w:t>
      </w:r>
    </w:p>
    <w:p w14:paraId="079023DC" w14:textId="77777777" w:rsidR="009C7A53" w:rsidRDefault="009C7A53" w:rsidP="003461A9">
      <w:pPr>
        <w:pStyle w:val="Tekstpodstawowy2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7.1.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Style w:val="tekstdokbold"/>
          <w:rFonts w:ascii="Verdana" w:hAnsi="Verdana" w:cs="Verdana"/>
          <w:sz w:val="20"/>
          <w:szCs w:val="20"/>
        </w:rPr>
        <w:t xml:space="preserve">O udzielenie zamówienia mogą ubiegać się Wykonawcy, którzy nie podlegają wykluczeniu oraz spełniają określone przez zamawiającego warunki </w:t>
      </w:r>
      <w:r w:rsidRPr="009C7A53">
        <w:rPr>
          <w:rFonts w:ascii="Verdana" w:hAnsi="Verdana" w:cs="Verdana"/>
          <w:sz w:val="20"/>
          <w:szCs w:val="20"/>
        </w:rPr>
        <w:t>udziału w postępowaniu.</w:t>
      </w:r>
    </w:p>
    <w:p w14:paraId="3FBC5510" w14:textId="77777777" w:rsidR="00E9064C" w:rsidRDefault="00E9064C" w:rsidP="003461A9">
      <w:pPr>
        <w:pStyle w:val="Tekstpodstawowy2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7.2.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>O udzielenie zamówienia mogą ubiegać się Wykonawcy, którzy spełniają warunki dotyczące:</w:t>
      </w:r>
    </w:p>
    <w:p w14:paraId="37180BBF" w14:textId="77777777" w:rsidR="009C7A53" w:rsidRDefault="00E9064C" w:rsidP="0035123F">
      <w:pPr>
        <w:pStyle w:val="Tekstpodstawowy2"/>
        <w:spacing w:after="120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 xml:space="preserve">1) </w:t>
      </w:r>
      <w:r>
        <w:rPr>
          <w:rFonts w:ascii="Verdana" w:hAnsi="Verdana" w:cs="Verdana"/>
          <w:b w:val="0"/>
          <w:bCs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>kompetencji lub uprawnień do prowadzenia określonej działalności zawodowej, o ile wynika to z odrębnych przepisów:</w:t>
      </w:r>
    </w:p>
    <w:p w14:paraId="30877C6C" w14:textId="77777777" w:rsidR="00E9064C" w:rsidRDefault="00E9064C" w:rsidP="003461A9">
      <w:pPr>
        <w:pStyle w:val="pkt"/>
        <w:ind w:left="709" w:firstLine="0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14:paraId="58BD1380" w14:textId="77777777" w:rsidR="00E9064C" w:rsidRDefault="00E9064C" w:rsidP="0035123F">
      <w:pPr>
        <w:pStyle w:val="Tekstpodstawowy2"/>
        <w:spacing w:after="120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>2)</w:t>
      </w:r>
      <w:r>
        <w:rPr>
          <w:rFonts w:ascii="Verdana" w:hAnsi="Verdana" w:cs="Verdana"/>
          <w:b w:val="0"/>
          <w:bCs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sytuacji ekonomicznej </w:t>
      </w:r>
      <w:r w:rsidR="00D22CC4">
        <w:rPr>
          <w:rFonts w:ascii="Verdana" w:hAnsi="Verdana" w:cs="Verdana"/>
          <w:sz w:val="20"/>
          <w:szCs w:val="20"/>
        </w:rPr>
        <w:t>lub</w:t>
      </w:r>
      <w:r w:rsidR="00D22CC4" w:rsidRPr="009C7A53">
        <w:rPr>
          <w:rFonts w:ascii="Verdana" w:hAnsi="Verdana" w:cs="Verdana"/>
          <w:sz w:val="20"/>
          <w:szCs w:val="20"/>
        </w:rPr>
        <w:t xml:space="preserve"> </w:t>
      </w:r>
      <w:r w:rsidRPr="009C7A53">
        <w:rPr>
          <w:rFonts w:ascii="Verdana" w:hAnsi="Verdana" w:cs="Verdana"/>
          <w:sz w:val="20"/>
          <w:szCs w:val="20"/>
        </w:rPr>
        <w:t>finansowej:</w:t>
      </w:r>
    </w:p>
    <w:p w14:paraId="68A1EE4A" w14:textId="77777777" w:rsidR="00176F1E" w:rsidRDefault="00E9064C" w:rsidP="002238FA">
      <w:pPr>
        <w:pStyle w:val="pkt"/>
        <w:ind w:left="0" w:firstLine="708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14:paraId="273F7017" w14:textId="77777777" w:rsidR="0009600E" w:rsidRDefault="00E9064C" w:rsidP="0035123F">
      <w:pPr>
        <w:pStyle w:val="Tekstpodstawowy2"/>
        <w:spacing w:after="120"/>
        <w:ind w:left="709" w:hanging="425"/>
        <w:rPr>
          <w:rFonts w:ascii="Verdana" w:hAnsi="Verdana" w:cs="Verdana"/>
          <w:sz w:val="20"/>
          <w:szCs w:val="20"/>
        </w:rPr>
      </w:pPr>
      <w:r w:rsidRPr="00E9064C">
        <w:rPr>
          <w:rFonts w:ascii="Verdana" w:hAnsi="Verdana" w:cs="Verdana"/>
          <w:b w:val="0"/>
          <w:sz w:val="20"/>
          <w:szCs w:val="20"/>
        </w:rPr>
        <w:t>3)</w:t>
      </w:r>
      <w:r w:rsidRPr="00E9064C">
        <w:rPr>
          <w:rFonts w:ascii="Verdana" w:hAnsi="Verdana" w:cs="Verdana"/>
          <w:b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zdolności technicznej </w:t>
      </w:r>
      <w:r w:rsidR="00F30BAB">
        <w:rPr>
          <w:rFonts w:ascii="Verdana" w:hAnsi="Verdana" w:cs="Verdana"/>
          <w:sz w:val="20"/>
          <w:szCs w:val="20"/>
        </w:rPr>
        <w:t>lub</w:t>
      </w:r>
      <w:r w:rsidR="00F30BAB" w:rsidRPr="009C7A53">
        <w:rPr>
          <w:rFonts w:ascii="Verdana" w:hAnsi="Verdana" w:cs="Verdana"/>
          <w:sz w:val="20"/>
          <w:szCs w:val="20"/>
        </w:rPr>
        <w:t xml:space="preserve"> </w:t>
      </w:r>
      <w:r w:rsidRPr="009C7A53">
        <w:rPr>
          <w:rFonts w:ascii="Verdana" w:hAnsi="Verdana" w:cs="Verdana"/>
          <w:sz w:val="20"/>
          <w:szCs w:val="20"/>
        </w:rPr>
        <w:t>zawodowej</w:t>
      </w:r>
      <w:r>
        <w:rPr>
          <w:rFonts w:ascii="Verdana" w:hAnsi="Verdana" w:cs="Verdana"/>
          <w:sz w:val="20"/>
          <w:szCs w:val="20"/>
        </w:rPr>
        <w:t>:</w:t>
      </w:r>
    </w:p>
    <w:p w14:paraId="47BBE8B7" w14:textId="77777777" w:rsidR="00C03E0B" w:rsidRPr="009879B0" w:rsidRDefault="00C03E0B" w:rsidP="000A5659">
      <w:pPr>
        <w:pStyle w:val="Akapitzlist"/>
        <w:numPr>
          <w:ilvl w:val="0"/>
          <w:numId w:val="13"/>
        </w:numPr>
        <w:jc w:val="both"/>
        <w:rPr>
          <w:rFonts w:ascii="Verdana" w:hAnsi="Verdana" w:cs="Verdana"/>
          <w:b/>
          <w:sz w:val="20"/>
          <w:szCs w:val="20"/>
        </w:rPr>
      </w:pPr>
      <w:r w:rsidRPr="009879B0">
        <w:rPr>
          <w:rFonts w:ascii="Verdana" w:hAnsi="Verdana" w:cs="Verdana"/>
          <w:b/>
          <w:sz w:val="20"/>
          <w:szCs w:val="20"/>
        </w:rPr>
        <w:t>Wykonawcy</w:t>
      </w:r>
    </w:p>
    <w:p w14:paraId="0D3CA9F9" w14:textId="410D883B" w:rsidR="002941F1" w:rsidRPr="002941F1" w:rsidRDefault="002941F1" w:rsidP="002941F1">
      <w:pPr>
        <w:pStyle w:val="Akapitzlist"/>
        <w:tabs>
          <w:tab w:val="num" w:pos="720"/>
          <w:tab w:val="left" w:pos="900"/>
        </w:tabs>
        <w:ind w:left="1110"/>
        <w:jc w:val="both"/>
        <w:rPr>
          <w:rFonts w:ascii="Verdana" w:hAnsi="Verdana"/>
          <w:sz w:val="20"/>
          <w:szCs w:val="20"/>
        </w:rPr>
      </w:pPr>
      <w:r w:rsidRPr="002941F1">
        <w:rPr>
          <w:rFonts w:ascii="Verdana" w:hAnsi="Verdana"/>
          <w:sz w:val="20"/>
          <w:szCs w:val="20"/>
        </w:rPr>
        <w:t>Wykonawca musi wykazać się doświadczeniem, w wykonaniu (wykonywaniu) w okresie ostatnich 3 lat przed upływem terminu składania ofert, a jeżeli okres prowadzenia działalności jest krótszy – w tym okresie</w:t>
      </w:r>
      <w:r>
        <w:rPr>
          <w:rFonts w:ascii="Verdana" w:hAnsi="Verdana"/>
          <w:sz w:val="20"/>
          <w:szCs w:val="20"/>
        </w:rPr>
        <w:t xml:space="preserve">, wykonał </w:t>
      </w:r>
      <w:r w:rsidRPr="002941F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min.</w:t>
      </w:r>
      <w:r w:rsidRPr="002941F1">
        <w:rPr>
          <w:rFonts w:ascii="Verdana" w:hAnsi="Verdana"/>
          <w:sz w:val="20"/>
          <w:szCs w:val="20"/>
        </w:rPr>
        <w:t xml:space="preserve"> 1 </w:t>
      </w:r>
      <w:r>
        <w:rPr>
          <w:rFonts w:ascii="Verdana" w:hAnsi="Verdana"/>
          <w:sz w:val="20"/>
          <w:szCs w:val="20"/>
        </w:rPr>
        <w:t xml:space="preserve">zadanie obejmujące </w:t>
      </w:r>
      <w:r w:rsidRPr="002941F1">
        <w:rPr>
          <w:rFonts w:ascii="Verdana" w:hAnsi="Verdana"/>
          <w:sz w:val="20"/>
          <w:szCs w:val="20"/>
        </w:rPr>
        <w:t xml:space="preserve">dostawę wody o wartości </w:t>
      </w:r>
      <w:r w:rsidR="00036267">
        <w:rPr>
          <w:rFonts w:ascii="Verdana" w:hAnsi="Verdana"/>
          <w:sz w:val="20"/>
          <w:szCs w:val="20"/>
        </w:rPr>
        <w:t>zrealizowanych dostaw</w:t>
      </w:r>
      <w:r w:rsidRPr="002941F1">
        <w:rPr>
          <w:rFonts w:ascii="Verdana" w:hAnsi="Verdana"/>
          <w:sz w:val="20"/>
          <w:szCs w:val="20"/>
        </w:rPr>
        <w:t xml:space="preserve"> minimum 20 000,00 PLN brutto.</w:t>
      </w:r>
    </w:p>
    <w:p w14:paraId="3F8C6964" w14:textId="77777777" w:rsidR="002941F1" w:rsidRDefault="002941F1" w:rsidP="00F739B6">
      <w:pPr>
        <w:pStyle w:val="Akapitzlist"/>
        <w:ind w:left="1110"/>
        <w:jc w:val="both"/>
        <w:rPr>
          <w:rFonts w:ascii="Verdana" w:hAnsi="Verdana"/>
          <w:sz w:val="20"/>
          <w:szCs w:val="20"/>
        </w:rPr>
      </w:pPr>
    </w:p>
    <w:p w14:paraId="1568EE90" w14:textId="777AE844" w:rsidR="00617D73" w:rsidRPr="001A2BAC" w:rsidRDefault="00617D73" w:rsidP="001A2BAC">
      <w:pPr>
        <w:pStyle w:val="Zwykytekst"/>
        <w:spacing w:before="120"/>
        <w:ind w:left="1134"/>
        <w:jc w:val="both"/>
        <w:rPr>
          <w:rFonts w:ascii="Verdana" w:hAnsi="Verdana"/>
          <w:i/>
          <w:sz w:val="18"/>
          <w:szCs w:val="18"/>
        </w:rPr>
      </w:pPr>
      <w:r w:rsidRPr="001A2BAC">
        <w:rPr>
          <w:rFonts w:ascii="Verdana" w:hAnsi="Verdana"/>
          <w:i/>
          <w:sz w:val="18"/>
          <w:szCs w:val="18"/>
        </w:rPr>
        <w:t>Wartości podane w dokumentach potwierdzających spełnianie warunku, w walutach innych niż wskazane przez Zamawiającego, Wykonawca przeliczy według średniego kursu NBP na dzień podpisania protokołu odbioru lub równoważnego dokumentu.</w:t>
      </w:r>
    </w:p>
    <w:p w14:paraId="7594C3DB" w14:textId="77777777" w:rsidR="0075203C" w:rsidRDefault="0075203C" w:rsidP="009879B0">
      <w:pPr>
        <w:jc w:val="both"/>
        <w:rPr>
          <w:rFonts w:ascii="Verdana" w:hAnsi="Verdana"/>
          <w:sz w:val="20"/>
          <w:szCs w:val="20"/>
        </w:rPr>
      </w:pPr>
    </w:p>
    <w:p w14:paraId="672A9594" w14:textId="77777777" w:rsidR="00582E62" w:rsidRDefault="00732ECA" w:rsidP="001A2BAC">
      <w:pPr>
        <w:autoSpaceDE w:val="0"/>
        <w:autoSpaceDN w:val="0"/>
        <w:adjustRightInd w:val="0"/>
        <w:ind w:left="1134"/>
        <w:jc w:val="both"/>
        <w:rPr>
          <w:rFonts w:ascii="Verdana" w:eastAsia="Calibri" w:hAnsi="Verdana" w:cs="Verdana"/>
          <w:sz w:val="20"/>
          <w:szCs w:val="20"/>
        </w:rPr>
      </w:pPr>
      <w:r w:rsidRPr="002238FA">
        <w:rPr>
          <w:rFonts w:ascii="Verdana" w:hAnsi="Verdana" w:cs="Verdana"/>
          <w:sz w:val="20"/>
          <w:szCs w:val="20"/>
        </w:rPr>
        <w:t xml:space="preserve">W przypadku Wykonawców wspólnie ubiegających się o udzielenie zamówienia, spełnianie warunków w pkt 7.2.3) a) IDW, Wykonawcy wykazują </w:t>
      </w:r>
      <w:r w:rsidR="001A2BAC">
        <w:rPr>
          <w:rFonts w:ascii="Verdana" w:eastAsia="Calibri" w:hAnsi="Verdana" w:cs="Verdana"/>
          <w:sz w:val="20"/>
          <w:szCs w:val="20"/>
        </w:rPr>
        <w:t>łącznie.</w:t>
      </w:r>
    </w:p>
    <w:p w14:paraId="67B933B1" w14:textId="77777777" w:rsidR="004F0220" w:rsidRPr="001A2BAC" w:rsidRDefault="004F0220" w:rsidP="001A2BAC">
      <w:pPr>
        <w:autoSpaceDE w:val="0"/>
        <w:autoSpaceDN w:val="0"/>
        <w:adjustRightInd w:val="0"/>
        <w:ind w:left="1134"/>
        <w:jc w:val="both"/>
        <w:rPr>
          <w:rFonts w:ascii="Verdana" w:eastAsia="Calibri" w:hAnsi="Verdana" w:cs="Verdana"/>
          <w:sz w:val="20"/>
          <w:szCs w:val="20"/>
        </w:rPr>
      </w:pPr>
    </w:p>
    <w:p w14:paraId="470100D7" w14:textId="77777777" w:rsidR="00BB30B0" w:rsidRDefault="00AE74D9" w:rsidP="0075203C">
      <w:pPr>
        <w:pStyle w:val="NormalnyWeb"/>
        <w:tabs>
          <w:tab w:val="num" w:pos="426"/>
        </w:tabs>
        <w:spacing w:before="0" w:beforeAutospacing="0" w:after="120" w:afterAutospacing="0"/>
        <w:ind w:left="709"/>
        <w:rPr>
          <w:rFonts w:ascii="Verdana" w:eastAsia="Calibri" w:hAnsi="Verdana" w:cs="Verdana"/>
          <w:b/>
        </w:rPr>
      </w:pPr>
      <w:r w:rsidRPr="00CA2242">
        <w:rPr>
          <w:rFonts w:ascii="Verdana" w:eastAsia="Calibri" w:hAnsi="Verdana" w:cs="Verdana"/>
          <w:b/>
        </w:rPr>
        <w:t>b</w:t>
      </w:r>
      <w:r w:rsidR="00582E62" w:rsidRPr="00CA2242">
        <w:rPr>
          <w:rFonts w:ascii="Verdana" w:eastAsia="Calibri" w:hAnsi="Verdana" w:cs="Verdana"/>
          <w:b/>
        </w:rPr>
        <w:t>)</w:t>
      </w:r>
      <w:r w:rsidR="00582E62">
        <w:rPr>
          <w:rFonts w:ascii="Verdana" w:eastAsia="Calibri" w:hAnsi="Verdana" w:cs="Verdana"/>
        </w:rPr>
        <w:t xml:space="preserve"> </w:t>
      </w:r>
      <w:r w:rsidR="00BB30B0" w:rsidRPr="002238FA">
        <w:rPr>
          <w:rFonts w:ascii="Verdana" w:eastAsia="Calibri" w:hAnsi="Verdana" w:cs="Verdana"/>
          <w:b/>
        </w:rPr>
        <w:t>Osób:</w:t>
      </w:r>
    </w:p>
    <w:p w14:paraId="0C8A1565" w14:textId="77777777" w:rsidR="0075203C" w:rsidRDefault="0075203C" w:rsidP="0075203C">
      <w:pPr>
        <w:pStyle w:val="pkt"/>
        <w:ind w:left="0" w:firstLine="708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14:paraId="28637CA4" w14:textId="77777777" w:rsidR="00BE3913" w:rsidRDefault="00BE3913" w:rsidP="003461A9">
      <w:pPr>
        <w:pStyle w:val="Tekstpodstawowy2"/>
        <w:ind w:left="709" w:hanging="709"/>
        <w:rPr>
          <w:rFonts w:ascii="Verdana" w:hAnsi="Verdana" w:cs="Verdana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t>7.3.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Zamawiający może, na każdym etapie postępowania, uznać, że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ykonawca nie posiada wymaganych zdolności, jeżeli zaangażowanie zasobów technicznych lub zawodowych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ykonawcy w inne przedsięwzięcia gospodarcze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 może mieć negatywny wpływ na realizację zamówienia.</w:t>
      </w:r>
    </w:p>
    <w:p w14:paraId="0BB154DB" w14:textId="77777777" w:rsidR="00F64B92" w:rsidRDefault="00F64B92" w:rsidP="003461A9">
      <w:pPr>
        <w:spacing w:before="120"/>
        <w:ind w:left="1134" w:right="281"/>
        <w:jc w:val="both"/>
        <w:rPr>
          <w:rStyle w:val="Wyrnieniedelikatne"/>
          <w:rFonts w:ascii="Verdana" w:hAnsi="Verdana"/>
          <w:color w:val="0070C0"/>
          <w:sz w:val="20"/>
          <w:szCs w:val="20"/>
        </w:rPr>
      </w:pPr>
    </w:p>
    <w:p w14:paraId="2D110EA8" w14:textId="77777777" w:rsidR="00BE245A" w:rsidRDefault="00BE245A" w:rsidP="003461A9">
      <w:pPr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 w:rsidRPr="00BE3913">
        <w:rPr>
          <w:rFonts w:ascii="Verdana" w:hAnsi="Verdana" w:cs="Verdana"/>
          <w:b/>
          <w:sz w:val="20"/>
          <w:szCs w:val="20"/>
        </w:rPr>
        <w:t xml:space="preserve">8. </w:t>
      </w:r>
      <w:r w:rsidRPr="00BE3913">
        <w:rPr>
          <w:rFonts w:ascii="Verdana" w:hAnsi="Verdana" w:cs="Verdana"/>
          <w:b/>
          <w:sz w:val="20"/>
          <w:szCs w:val="20"/>
        </w:rPr>
        <w:tab/>
        <w:t>PRZESŁANKI WYKLUCZENIA WYKONAWCÓW</w:t>
      </w:r>
    </w:p>
    <w:p w14:paraId="026C063F" w14:textId="77777777" w:rsidR="00BE3913" w:rsidRDefault="00BE3913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lastRenderedPageBreak/>
        <w:t>8.1.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 postępowania o udzielenie zamówienia wyklucza się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ykonawcę, w stosunku do którego zachodzi którakolwiek z okoliczności, o których mowa w art. 24 ust. 1 pkt 12 – </w:t>
      </w:r>
      <w:r w:rsidR="009E7928" w:rsidRPr="00BE3913">
        <w:rPr>
          <w:rFonts w:ascii="Verdana" w:hAnsi="Verdana" w:cs="Verdana"/>
          <w:b w:val="0"/>
          <w:sz w:val="20"/>
          <w:szCs w:val="20"/>
        </w:rPr>
        <w:t>2</w:t>
      </w:r>
      <w:r w:rsidR="009E7928">
        <w:rPr>
          <w:rFonts w:ascii="Verdana" w:hAnsi="Verdana" w:cs="Verdana"/>
          <w:b w:val="0"/>
          <w:sz w:val="20"/>
          <w:szCs w:val="20"/>
        </w:rPr>
        <w:t xml:space="preserve">3 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ustawy </w:t>
      </w:r>
      <w:proofErr w:type="spellStart"/>
      <w:r w:rsidRPr="00BE3913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BE3913">
        <w:rPr>
          <w:rFonts w:ascii="Verdana" w:hAnsi="Verdana" w:cs="Verdana"/>
          <w:b w:val="0"/>
          <w:sz w:val="20"/>
          <w:szCs w:val="20"/>
        </w:rPr>
        <w:t>.</w:t>
      </w:r>
    </w:p>
    <w:p w14:paraId="05384FBE" w14:textId="77777777" w:rsidR="00120421" w:rsidRPr="00706F14" w:rsidRDefault="00BE3913" w:rsidP="003461A9">
      <w:pPr>
        <w:pStyle w:val="Tekstpodstawowy2"/>
        <w:ind w:left="709" w:hanging="709"/>
        <w:rPr>
          <w:rStyle w:val="Wyrnieniedelikatne"/>
          <w:rFonts w:ascii="Verdana" w:hAnsi="Verdana"/>
          <w:color w:val="0070C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8.2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Dodatkowo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amawiający wykluczy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ykonawcę</w:t>
      </w:r>
      <w:r w:rsidR="00A603CA">
        <w:rPr>
          <w:rFonts w:ascii="Verdana" w:hAnsi="Verdana" w:cs="Verdana"/>
          <w:b w:val="0"/>
          <w:sz w:val="20"/>
          <w:szCs w:val="20"/>
        </w:rPr>
        <w:t xml:space="preserve">: 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 </w:t>
      </w:r>
    </w:p>
    <w:p w14:paraId="5C57EFFC" w14:textId="6EA45C23" w:rsidR="00BE3913" w:rsidRDefault="00BE3913" w:rsidP="0006139D">
      <w:pPr>
        <w:pStyle w:val="Tekstpodstawowy2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bCs w:val="0"/>
          <w:sz w:val="20"/>
          <w:szCs w:val="20"/>
        </w:rPr>
        <w:t>1)</w:t>
      </w:r>
      <w:r w:rsidRPr="00BE3913">
        <w:rPr>
          <w:rFonts w:ascii="Verdana" w:hAnsi="Verdana" w:cs="Verdana"/>
          <w:b w:val="0"/>
          <w:bCs w:val="0"/>
          <w:sz w:val="20"/>
          <w:szCs w:val="20"/>
        </w:rPr>
        <w:tab/>
      </w:r>
      <w:r w:rsidRPr="00BE3913">
        <w:rPr>
          <w:rFonts w:ascii="Verdana" w:hAnsi="Verdana" w:cs="Verdana"/>
          <w:b w:val="0"/>
          <w:sz w:val="20"/>
          <w:szCs w:val="20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1844) lub którego upadłość ogłoszono, z wyjątkiem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</w:t>
      </w:r>
      <w:r w:rsidR="003471AA">
        <w:rPr>
          <w:rFonts w:ascii="Verdana" w:hAnsi="Verdana" w:cs="Verdana"/>
          <w:b w:val="0"/>
          <w:sz w:val="20"/>
          <w:szCs w:val="20"/>
        </w:rPr>
        <w:t xml:space="preserve"> oraz z 2016 r. poz. 615</w:t>
      </w:r>
      <w:r w:rsidRPr="00BE3913">
        <w:rPr>
          <w:rFonts w:ascii="Verdana" w:hAnsi="Verdana" w:cs="Verdana"/>
          <w:b w:val="0"/>
          <w:sz w:val="20"/>
          <w:szCs w:val="20"/>
        </w:rPr>
        <w:t>);</w:t>
      </w:r>
    </w:p>
    <w:p w14:paraId="0FE06359" w14:textId="45B47AD7" w:rsidR="00C3427F" w:rsidRPr="00BE3913" w:rsidRDefault="00C3427F" w:rsidP="0006139D">
      <w:pPr>
        <w:pStyle w:val="Tekstpodstawowy2"/>
        <w:ind w:left="709" w:hanging="425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>2</w:t>
      </w:r>
      <w:r w:rsidRPr="00BE3913">
        <w:rPr>
          <w:rFonts w:ascii="Verdana" w:hAnsi="Verdana" w:cs="Verdana"/>
          <w:b w:val="0"/>
          <w:bCs w:val="0"/>
          <w:sz w:val="20"/>
          <w:szCs w:val="20"/>
        </w:rPr>
        <w:t>)</w:t>
      </w:r>
      <w:r w:rsidRPr="00BE3913">
        <w:rPr>
          <w:rFonts w:ascii="Verdana" w:hAnsi="Verdana" w:cs="Verdana"/>
          <w:b w:val="0"/>
          <w:bCs w:val="0"/>
          <w:sz w:val="20"/>
          <w:szCs w:val="20"/>
        </w:rPr>
        <w:tab/>
      </w:r>
      <w:r>
        <w:rPr>
          <w:rFonts w:ascii="Verdana" w:hAnsi="Verdana" w:cs="Verdana"/>
          <w:b w:val="0"/>
          <w:sz w:val="20"/>
          <w:szCs w:val="20"/>
        </w:rPr>
        <w:t xml:space="preserve">który, z przyczyn leżących po jego stronie, nie wykonał albo nienależycie wykonał w istotnym stopniu wcześniejszą umowę w sprawie zamówienia publicznego lub umowę koncesji, zawartą z Zamawiającym, o którym mowa w art. 3 ust. 1 pkt 1–4 ustawy </w:t>
      </w:r>
      <w:proofErr w:type="spellStart"/>
      <w:r>
        <w:rPr>
          <w:rFonts w:ascii="Verdana" w:hAnsi="Verdana" w:cs="Verdana"/>
          <w:b w:val="0"/>
          <w:sz w:val="20"/>
          <w:szCs w:val="20"/>
        </w:rPr>
        <w:t>Pzp</w:t>
      </w:r>
      <w:proofErr w:type="spellEnd"/>
      <w:r>
        <w:rPr>
          <w:rFonts w:ascii="Verdana" w:hAnsi="Verdana" w:cs="Verdana"/>
          <w:b w:val="0"/>
          <w:sz w:val="20"/>
          <w:szCs w:val="20"/>
        </w:rPr>
        <w:t>, co doprowadziło do rozwiązania umowy lub zasądzenia odszkodowania;</w:t>
      </w:r>
    </w:p>
    <w:p w14:paraId="349E7DB7" w14:textId="77777777" w:rsidR="00BF2E79" w:rsidRDefault="00BF2E79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8.3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Wykluczenie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 następuje zgodnie z art. 24 ust. 7 ustawy </w:t>
      </w:r>
      <w:proofErr w:type="spellStart"/>
      <w:r w:rsidRPr="00BF2E79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BF2E79">
        <w:rPr>
          <w:rFonts w:ascii="Verdana" w:hAnsi="Verdana" w:cs="Verdana"/>
          <w:b w:val="0"/>
          <w:sz w:val="20"/>
          <w:szCs w:val="20"/>
        </w:rPr>
        <w:t>.</w:t>
      </w:r>
    </w:p>
    <w:p w14:paraId="3F49A49B" w14:textId="77777777" w:rsidR="00BF2E79" w:rsidRDefault="00BF2E79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8.4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Wykonawca, który podlega wykluczeniu na podstawie art. 24 ust. 1 pkt 13 i 14 oraz 16–20 ustawy </w:t>
      </w:r>
      <w:proofErr w:type="spellStart"/>
      <w:r w:rsidRPr="00F61632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61632">
        <w:rPr>
          <w:rFonts w:ascii="Verdana" w:hAnsi="Verdana" w:cs="Verdana"/>
          <w:b w:val="0"/>
          <w:sz w:val="20"/>
          <w:szCs w:val="20"/>
        </w:rPr>
        <w:t xml:space="preserve"> lub</w:t>
      </w:r>
      <w:r w:rsidR="009561C5" w:rsidRPr="00F61632">
        <w:t xml:space="preserve"> </w:t>
      </w:r>
      <w:r w:rsidR="009561C5" w:rsidRPr="00F61632">
        <w:rPr>
          <w:rFonts w:ascii="Verdana" w:hAnsi="Verdana" w:cs="Verdana"/>
          <w:b w:val="0"/>
          <w:sz w:val="20"/>
          <w:szCs w:val="20"/>
        </w:rPr>
        <w:t xml:space="preserve">na podstawie okoliczności wymienionych w  </w:t>
      </w:r>
      <w:r w:rsidRPr="00F61632">
        <w:rPr>
          <w:rFonts w:ascii="Verdana" w:hAnsi="Verdana" w:cs="Verdana"/>
          <w:b w:val="0"/>
          <w:sz w:val="20"/>
          <w:szCs w:val="20"/>
        </w:rPr>
        <w:t>pkt 8.2. IDW,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ykonawcy. Regulacji, o której mowa w zdaniu pierwszym nie stosuje się, jeżeli wobec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ykonawcy, będącego podmiotem zbiorowym, orzeczono prawomocnym wyrokiem sądu zakaz ubiegania się o udzielenie zamówienia oraz nie upłynął określony w tym wyroku okres obowiązywania tego zakazu.</w:t>
      </w:r>
    </w:p>
    <w:p w14:paraId="073CA0F5" w14:textId="77777777" w:rsidR="00BF2E79" w:rsidRDefault="00BF2E79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8.5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 nie podlega wykluczeniu, jeżeli </w:t>
      </w:r>
      <w:r w:rsidR="002B1A97">
        <w:rPr>
          <w:rFonts w:ascii="Verdana" w:hAnsi="Verdana" w:cs="Verdana"/>
          <w:b w:val="0"/>
          <w:sz w:val="20"/>
          <w:szCs w:val="20"/>
        </w:rPr>
        <w:t>Z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amawiający, uwzględniając wagę i szczególne okoliczności czynu </w:t>
      </w:r>
      <w:r w:rsidR="002B1A97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ykonawcy, uzna za wystarczające dowody przedstawione na podstawie </w:t>
      </w:r>
      <w:r w:rsidRPr="007861AA">
        <w:rPr>
          <w:rFonts w:ascii="Verdana" w:hAnsi="Verdana" w:cs="Verdana"/>
          <w:b w:val="0"/>
          <w:sz w:val="20"/>
          <w:szCs w:val="20"/>
        </w:rPr>
        <w:t>pkt. 8.4 IDW</w:t>
      </w:r>
      <w:r w:rsidRPr="00C426E6">
        <w:rPr>
          <w:rFonts w:ascii="Verdana" w:hAnsi="Verdana" w:cs="Verdana"/>
          <w:b w:val="0"/>
          <w:sz w:val="20"/>
          <w:szCs w:val="20"/>
        </w:rPr>
        <w:t>.</w:t>
      </w:r>
    </w:p>
    <w:p w14:paraId="3BF797E4" w14:textId="77777777" w:rsidR="00BF2E79" w:rsidRDefault="00BF2E79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8.6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Zamawiający może wykluczyć </w:t>
      </w:r>
      <w:r w:rsidR="002B1A97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ykonawcę na każdym etapie postępowania o udzielenie zamówienia.</w:t>
      </w:r>
    </w:p>
    <w:p w14:paraId="248AEB35" w14:textId="77777777" w:rsidR="00B8439F" w:rsidRDefault="00B8439F" w:rsidP="003461A9">
      <w:pPr>
        <w:ind w:left="709"/>
        <w:jc w:val="both"/>
        <w:rPr>
          <w:rFonts w:ascii="Verdana" w:hAnsi="Verdana" w:cs="Verdana"/>
          <w:sz w:val="20"/>
          <w:szCs w:val="20"/>
        </w:rPr>
      </w:pPr>
    </w:p>
    <w:p w14:paraId="006E20E2" w14:textId="77777777" w:rsidR="006A7820" w:rsidRDefault="006A7820" w:rsidP="003461A9">
      <w:pPr>
        <w:ind w:left="720" w:hanging="720"/>
        <w:jc w:val="both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9</w:t>
      </w:r>
      <w:r w:rsidRPr="00BE3913">
        <w:rPr>
          <w:rFonts w:ascii="Verdana" w:hAnsi="Verdana" w:cs="Verdana"/>
          <w:b/>
          <w:sz w:val="20"/>
          <w:szCs w:val="20"/>
        </w:rPr>
        <w:t xml:space="preserve">. </w:t>
      </w:r>
      <w:r w:rsidRPr="00BE3913">
        <w:rPr>
          <w:rFonts w:ascii="Verdana" w:hAnsi="Verdana" w:cs="Verdana"/>
          <w:b/>
          <w:sz w:val="20"/>
          <w:szCs w:val="20"/>
        </w:rPr>
        <w:tab/>
      </w:r>
      <w:r w:rsidRPr="006A7820">
        <w:rPr>
          <w:rStyle w:val="tekstdokbold"/>
          <w:rFonts w:ascii="Verdana" w:hAnsi="Verdana" w:cs="Verdana"/>
          <w:sz w:val="20"/>
          <w:szCs w:val="20"/>
        </w:rPr>
        <w:t>OŚWIADCZENIA I DOKUMENTY, JAKIE ZOBOWIĄZANI SĄ DOSTARCZYĆ WYKONAWCY W CELU WYKAZANIA BRAKU PODSTAW WYKLUCZENIA ORAZ POTWIERDZENIA SPEŁNIANIA WARUNKÓW UDZIAŁU W POSTĘPOWANIU</w:t>
      </w:r>
    </w:p>
    <w:p w14:paraId="1BF01C4D" w14:textId="77777777" w:rsidR="006A7820" w:rsidRDefault="006A7820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6A7820">
        <w:rPr>
          <w:rFonts w:ascii="Verdana" w:hAnsi="Verdana" w:cs="Verdana"/>
          <w:b w:val="0"/>
          <w:sz w:val="20"/>
          <w:szCs w:val="20"/>
        </w:rPr>
        <w:t>9.1.</w:t>
      </w:r>
      <w:r w:rsidRPr="006A7820">
        <w:rPr>
          <w:rFonts w:ascii="Verdana" w:hAnsi="Verdana" w:cs="Verdana"/>
          <w:b w:val="0"/>
          <w:sz w:val="20"/>
          <w:szCs w:val="20"/>
        </w:rPr>
        <w:tab/>
      </w:r>
      <w:r w:rsidR="00E84AA3">
        <w:rPr>
          <w:rFonts w:ascii="Verdana" w:hAnsi="Verdana" w:cs="Verdana"/>
          <w:b w:val="0"/>
          <w:sz w:val="20"/>
          <w:szCs w:val="20"/>
        </w:rPr>
        <w:t>Wykonawca zobowiązany jest złożyć</w:t>
      </w:r>
      <w:r w:rsidRPr="006A7820">
        <w:rPr>
          <w:rFonts w:ascii="Verdana" w:hAnsi="Verdana" w:cs="Verdana"/>
          <w:b w:val="0"/>
          <w:sz w:val="20"/>
          <w:szCs w:val="20"/>
        </w:rPr>
        <w:t xml:space="preserve"> aktualne na dzie</w:t>
      </w:r>
      <w:r w:rsidR="00633DCF">
        <w:rPr>
          <w:rFonts w:ascii="Verdana" w:hAnsi="Verdana" w:cs="Verdana"/>
          <w:b w:val="0"/>
          <w:sz w:val="20"/>
          <w:szCs w:val="20"/>
        </w:rPr>
        <w:t xml:space="preserve">ń składania ofert </w:t>
      </w:r>
      <w:r w:rsidR="00633DCF" w:rsidRPr="00633DCF">
        <w:rPr>
          <w:rFonts w:ascii="Verdana" w:hAnsi="Verdana" w:cs="Verdana"/>
          <w:b w:val="0"/>
          <w:sz w:val="20"/>
          <w:szCs w:val="20"/>
        </w:rPr>
        <w:t xml:space="preserve">oświadczenie </w:t>
      </w:r>
      <w:r w:rsidRPr="00633DCF">
        <w:rPr>
          <w:rFonts w:ascii="Verdana" w:hAnsi="Verdana" w:cs="Verdana"/>
          <w:b w:val="0"/>
          <w:sz w:val="20"/>
          <w:szCs w:val="20"/>
        </w:rPr>
        <w:t>stanowiące wstępne potwierdzenie, że Wykonawca:</w:t>
      </w:r>
    </w:p>
    <w:p w14:paraId="657A712A" w14:textId="77777777" w:rsidR="00633DCF" w:rsidRPr="00633DCF" w:rsidRDefault="00633DCF" w:rsidP="003461A9">
      <w:pPr>
        <w:pStyle w:val="Tekstpodstawowy2"/>
        <w:tabs>
          <w:tab w:val="left" w:pos="1134"/>
        </w:tabs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nie podlega wykluczeniu;</w:t>
      </w:r>
    </w:p>
    <w:p w14:paraId="255450A2" w14:textId="77777777" w:rsidR="00633DCF" w:rsidRDefault="00633DCF" w:rsidP="003461A9">
      <w:pPr>
        <w:pStyle w:val="Tekstpodstawowy2"/>
        <w:tabs>
          <w:tab w:val="left" w:pos="1134"/>
        </w:tabs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b)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spełnia warunki udziału w postępowaniu.</w:t>
      </w:r>
    </w:p>
    <w:p w14:paraId="2EA61618" w14:textId="77777777" w:rsidR="00FA6A07" w:rsidRDefault="00633DCF" w:rsidP="003461A9">
      <w:pPr>
        <w:pStyle w:val="Tekstpodstawowy2"/>
        <w:ind w:left="709" w:hanging="709"/>
        <w:rPr>
          <w:rFonts w:ascii="Verdana" w:hAnsi="Verdana" w:cs="Verdana"/>
          <w:b w:val="0"/>
          <w:i/>
          <w:sz w:val="20"/>
          <w:szCs w:val="20"/>
        </w:rPr>
      </w:pPr>
      <w:r w:rsidRPr="00633DCF">
        <w:rPr>
          <w:rFonts w:ascii="Verdana" w:hAnsi="Verdana" w:cs="Verdana"/>
          <w:b w:val="0"/>
          <w:sz w:val="20"/>
          <w:szCs w:val="20"/>
        </w:rPr>
        <w:t>9.2.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="00FA6A07" w:rsidRPr="002E1693">
        <w:rPr>
          <w:rFonts w:ascii="Verdana" w:hAnsi="Verdana" w:cs="Verdana"/>
          <w:b w:val="0"/>
          <w:sz w:val="20"/>
          <w:szCs w:val="20"/>
        </w:rPr>
        <w:t>Oświadczeni</w:t>
      </w:r>
      <w:r w:rsidR="00142D5B" w:rsidRPr="002E1693">
        <w:rPr>
          <w:rFonts w:ascii="Verdana" w:hAnsi="Verdana" w:cs="Verdana"/>
          <w:b w:val="0"/>
          <w:sz w:val="20"/>
          <w:szCs w:val="20"/>
        </w:rPr>
        <w:t>a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, o </w:t>
      </w:r>
      <w:r w:rsidR="003647FA" w:rsidRPr="002E1693">
        <w:rPr>
          <w:rFonts w:ascii="Verdana" w:hAnsi="Verdana" w:cs="Verdana"/>
          <w:b w:val="0"/>
          <w:sz w:val="20"/>
          <w:szCs w:val="20"/>
        </w:rPr>
        <w:t>których</w:t>
      </w:r>
      <w:r w:rsidR="00142D5B" w:rsidRPr="002E1693">
        <w:rPr>
          <w:rFonts w:ascii="Verdana" w:hAnsi="Verdana" w:cs="Verdana"/>
          <w:b w:val="0"/>
          <w:sz w:val="20"/>
          <w:szCs w:val="20"/>
        </w:rPr>
        <w:t xml:space="preserve"> 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mowa w pkt 9.1. IDW Wykonawca zobowiązany jest złożyć </w:t>
      </w:r>
      <w:r w:rsidR="00F91033">
        <w:rPr>
          <w:rFonts w:ascii="Verdana" w:hAnsi="Verdana" w:cs="Verdana"/>
          <w:b w:val="0"/>
          <w:sz w:val="20"/>
          <w:szCs w:val="20"/>
        </w:rPr>
        <w:t xml:space="preserve">wraz z Ofertą 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zgodnie z wzorem </w:t>
      </w:r>
      <w:r w:rsidR="00C426E6" w:rsidRPr="002E1693">
        <w:rPr>
          <w:rFonts w:ascii="Verdana" w:hAnsi="Verdana" w:cs="Verdana"/>
          <w:b w:val="0"/>
          <w:sz w:val="20"/>
          <w:szCs w:val="20"/>
        </w:rPr>
        <w:t xml:space="preserve">Formularza </w:t>
      </w:r>
      <w:r w:rsidR="0031082A" w:rsidRPr="002E1693">
        <w:rPr>
          <w:rFonts w:ascii="Verdana" w:hAnsi="Verdana" w:cs="Verdana"/>
          <w:b w:val="0"/>
          <w:sz w:val="20"/>
          <w:szCs w:val="20"/>
        </w:rPr>
        <w:t>3.1 i 3.2</w:t>
      </w:r>
      <w:r w:rsidR="00904ACA" w:rsidRPr="002E1693">
        <w:rPr>
          <w:rFonts w:ascii="Verdana" w:hAnsi="Verdana" w:cs="Verdana"/>
          <w:b w:val="0"/>
          <w:sz w:val="20"/>
          <w:szCs w:val="20"/>
        </w:rPr>
        <w:t>.</w:t>
      </w:r>
      <w:r w:rsidR="0031082A">
        <w:rPr>
          <w:rFonts w:ascii="Verdana" w:hAnsi="Verdana" w:cs="Verdana"/>
          <w:b w:val="0"/>
          <w:i/>
          <w:sz w:val="20"/>
          <w:szCs w:val="20"/>
        </w:rPr>
        <w:t xml:space="preserve"> </w:t>
      </w:r>
    </w:p>
    <w:p w14:paraId="34AA55E2" w14:textId="77777777" w:rsidR="00FA6A07" w:rsidRDefault="00FA6A07" w:rsidP="0006139D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9.3</w:t>
      </w:r>
      <w:r w:rsidRPr="00633DCF">
        <w:rPr>
          <w:rFonts w:ascii="Verdana" w:hAnsi="Verdana" w:cs="Verdana"/>
          <w:b w:val="0"/>
          <w:sz w:val="20"/>
          <w:szCs w:val="20"/>
        </w:rPr>
        <w:t>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Pr="00FA6A07">
        <w:rPr>
          <w:rFonts w:ascii="Verdana" w:hAnsi="Verdana" w:cs="Verdana"/>
          <w:b w:val="0"/>
          <w:sz w:val="20"/>
          <w:szCs w:val="20"/>
        </w:rPr>
        <w:t>Wykonawca, w terminie 3 dni od dnia zamieszczenia na stronie internetowej informacji, o której mowa w art. 86 ust. 5</w:t>
      </w:r>
      <w:r w:rsidR="00904ACA">
        <w:rPr>
          <w:rFonts w:ascii="Verdana" w:hAnsi="Verdana" w:cs="Verdana"/>
          <w:b w:val="0"/>
          <w:sz w:val="20"/>
          <w:szCs w:val="20"/>
        </w:rPr>
        <w:t xml:space="preserve"> ustawy </w:t>
      </w:r>
      <w:proofErr w:type="spellStart"/>
      <w:r w:rsidR="00904ACA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A6A07">
        <w:rPr>
          <w:rFonts w:ascii="Verdana" w:hAnsi="Verdana" w:cs="Verdana"/>
          <w:b w:val="0"/>
          <w:sz w:val="20"/>
          <w:szCs w:val="20"/>
        </w:rPr>
        <w:t>, przekazuje zamawiającemu oświadczenie o przynależności lub braku przynależności do tej samej grupy kapitałowej, o której mowa w a</w:t>
      </w:r>
      <w:r w:rsidR="00904ACA">
        <w:rPr>
          <w:rFonts w:ascii="Verdana" w:hAnsi="Verdana" w:cs="Verdana"/>
          <w:b w:val="0"/>
          <w:sz w:val="20"/>
          <w:szCs w:val="20"/>
        </w:rPr>
        <w:t xml:space="preserve">rt. 24 ust. 1 pkt 23 ustawy </w:t>
      </w:r>
      <w:proofErr w:type="spellStart"/>
      <w:r w:rsidR="00904ACA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="00904ACA">
        <w:rPr>
          <w:rFonts w:ascii="Verdana" w:hAnsi="Verdana" w:cs="Verdana"/>
          <w:b w:val="0"/>
          <w:sz w:val="20"/>
          <w:szCs w:val="20"/>
        </w:rPr>
        <w:t xml:space="preserve"> (</w:t>
      </w:r>
      <w:r w:rsidR="00076EB0">
        <w:rPr>
          <w:rFonts w:ascii="Verdana" w:hAnsi="Verdana" w:cs="Verdana"/>
          <w:b w:val="0"/>
          <w:sz w:val="20"/>
          <w:szCs w:val="20"/>
        </w:rPr>
        <w:t>wzór oświ</w:t>
      </w:r>
      <w:r w:rsidR="00904ACA">
        <w:rPr>
          <w:rFonts w:ascii="Verdana" w:hAnsi="Verdana" w:cs="Verdana"/>
          <w:b w:val="0"/>
          <w:sz w:val="20"/>
          <w:szCs w:val="20"/>
        </w:rPr>
        <w:t xml:space="preserve">adczenia stanowi Formularz 3.4). 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Wraz ze </w:t>
      </w:r>
      <w:r w:rsidRPr="00FA6A07">
        <w:rPr>
          <w:rFonts w:ascii="Verdana" w:hAnsi="Verdana" w:cs="Verdana"/>
          <w:b w:val="0"/>
          <w:sz w:val="20"/>
          <w:szCs w:val="20"/>
        </w:rPr>
        <w:lastRenderedPageBreak/>
        <w:t xml:space="preserve">złożeniem oświadczenia,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ykonawca może przedstawić dowody, że powiązania z innym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ykonawcą nie prowadzą do zakłócenia konkurencji w postępowaniu o udzielenie zamówienia.</w:t>
      </w:r>
    </w:p>
    <w:p w14:paraId="05AD9DAA" w14:textId="77777777" w:rsidR="00FA6A07" w:rsidRDefault="00FA6A07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9.4.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Zamawiający przed udzieleniem zamówienia, wezwie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ykonawcę, którego oferta została oceniona najwyżej, do złożenia w wyznaczonym, nie krótszym niż </w:t>
      </w:r>
      <w:r w:rsidRPr="00F61632">
        <w:rPr>
          <w:rFonts w:ascii="Verdana" w:hAnsi="Verdana" w:cs="Verdana"/>
          <w:b w:val="0"/>
          <w:sz w:val="20"/>
          <w:szCs w:val="20"/>
        </w:rPr>
        <w:t>5 dni,</w:t>
      </w:r>
      <w:r w:rsidRPr="00FA6A07">
        <w:rPr>
          <w:rFonts w:ascii="Verdana" w:hAnsi="Verdana" w:cs="Verdana"/>
          <w:b w:val="0"/>
          <w:i/>
          <w:sz w:val="20"/>
          <w:szCs w:val="20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terminie aktualnych na dzień złożenia oświadczeń lub dokumentów, potwierdzających okoliczności, o których mowa w art. 25 ust. 1 ustawy </w:t>
      </w:r>
      <w:proofErr w:type="spellStart"/>
      <w:r w:rsidRPr="00FA6A07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A6A07">
        <w:rPr>
          <w:rFonts w:ascii="Verdana" w:hAnsi="Verdana" w:cs="Verdana"/>
          <w:b w:val="0"/>
          <w:sz w:val="20"/>
          <w:szCs w:val="20"/>
        </w:rPr>
        <w:t>.</w:t>
      </w:r>
    </w:p>
    <w:p w14:paraId="70863F13" w14:textId="77777777" w:rsidR="00FA6A07" w:rsidRDefault="00FA6A07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9.5.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Jeżeli jest to niezbędne do zapewnienia odpowiedniego przebiegu postępowania o udzielenie zamówienia,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amawiający może na każdym etapie postępowania wezwać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ykonawców do złożenia wszystkich lub niektórych oświadczeń lub dokumentów potwierdzających, że nie podlegają wykluczeniu oraz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692E9E35" w14:textId="77777777" w:rsidR="00FA6A07" w:rsidRDefault="00FA6A07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9.6.</w:t>
      </w:r>
      <w:r w:rsidRPr="00FA6A07">
        <w:rPr>
          <w:rFonts w:ascii="Verdana" w:hAnsi="Verdana" w:cs="Verdana"/>
          <w:b w:val="0"/>
          <w:sz w:val="20"/>
          <w:szCs w:val="20"/>
        </w:rPr>
        <w:tab/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Zamawiający, zgodnie z art. 24 aa ustawy </w:t>
      </w:r>
      <w:proofErr w:type="spellStart"/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Pzp</w:t>
      </w:r>
      <w:proofErr w:type="spellEnd"/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, w pierwszej kolejności dokona</w:t>
      </w:r>
      <w:r w:rsidR="005B267E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 </w:t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oceny ofert, a następnie zbada czy </w:t>
      </w:r>
      <w:r w:rsidR="00452FD0"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W</w:t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ykonawca, którego oferta została oceniona jako najkorzystniejsza nie podlega wykluczeniu oraz spełnia warunki udziału w postępowaniu.</w:t>
      </w:r>
    </w:p>
    <w:p w14:paraId="3C783D15" w14:textId="77777777" w:rsidR="00FA6A07" w:rsidRDefault="00FA6A07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9.7.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Na wezwanie zamawiającego Wykonawca zobowiązany jest </w:t>
      </w:r>
      <w:r w:rsidR="00F20CF3">
        <w:rPr>
          <w:rFonts w:ascii="Verdana" w:hAnsi="Verdana" w:cs="Verdana"/>
          <w:b w:val="0"/>
          <w:sz w:val="20"/>
          <w:szCs w:val="20"/>
        </w:rPr>
        <w:t>do złożenia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>następując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ych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>oświadcze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ń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>lub dokument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ów</w:t>
      </w:r>
      <w:r w:rsidRPr="00FA6A07">
        <w:rPr>
          <w:rFonts w:ascii="Verdana" w:hAnsi="Verdana" w:cs="Verdana"/>
          <w:b w:val="0"/>
          <w:sz w:val="20"/>
          <w:szCs w:val="20"/>
        </w:rPr>
        <w:t>:</w:t>
      </w:r>
    </w:p>
    <w:p w14:paraId="6BCC22B2" w14:textId="77777777" w:rsidR="003B138D" w:rsidRDefault="003B138D" w:rsidP="00823D44">
      <w:pPr>
        <w:pStyle w:val="Tekstpodstawowy2"/>
        <w:spacing w:before="0"/>
        <w:ind w:left="709" w:hanging="425"/>
        <w:rPr>
          <w:rFonts w:ascii="Verdana" w:hAnsi="Verdana" w:cs="Verdana"/>
          <w:b w:val="0"/>
          <w:bCs w:val="0"/>
          <w:sz w:val="20"/>
          <w:szCs w:val="20"/>
        </w:rPr>
      </w:pPr>
    </w:p>
    <w:p w14:paraId="115BFF3A" w14:textId="77777777" w:rsidR="00823D44" w:rsidRDefault="00FA6A07" w:rsidP="00823D44">
      <w:pPr>
        <w:pStyle w:val="Tekstpodstawowy2"/>
        <w:spacing w:before="0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bCs w:val="0"/>
          <w:sz w:val="20"/>
          <w:szCs w:val="20"/>
        </w:rPr>
        <w:t>1)</w:t>
      </w:r>
      <w:r w:rsidRPr="00DF1754">
        <w:rPr>
          <w:rFonts w:ascii="Verdana" w:hAnsi="Verdana" w:cs="Verdana"/>
          <w:b w:val="0"/>
          <w:bCs w:val="0"/>
          <w:sz w:val="20"/>
          <w:szCs w:val="20"/>
        </w:rPr>
        <w:tab/>
      </w:r>
      <w:r w:rsidRPr="00DF1754">
        <w:rPr>
          <w:rFonts w:ascii="Verdana" w:hAnsi="Verdana" w:cs="Verdana"/>
          <w:b w:val="0"/>
          <w:sz w:val="20"/>
          <w:szCs w:val="20"/>
        </w:rPr>
        <w:t xml:space="preserve">W celu potwierdzenia spełniania przez </w:t>
      </w:r>
      <w:r w:rsidR="00452FD0" w:rsidRPr="00DF1754">
        <w:rPr>
          <w:rFonts w:ascii="Verdana" w:hAnsi="Verdana" w:cs="Verdana"/>
          <w:b w:val="0"/>
          <w:sz w:val="20"/>
          <w:szCs w:val="20"/>
        </w:rPr>
        <w:t>W</w:t>
      </w:r>
      <w:r w:rsidRPr="00DF1754">
        <w:rPr>
          <w:rFonts w:ascii="Verdana" w:hAnsi="Verdana" w:cs="Verdana"/>
          <w:b w:val="0"/>
          <w:sz w:val="20"/>
          <w:szCs w:val="20"/>
        </w:rPr>
        <w:t>ykonawcę warunków udziału w postępowaniu</w:t>
      </w:r>
      <w:r w:rsidR="00823D44">
        <w:rPr>
          <w:rFonts w:ascii="Verdana" w:hAnsi="Verdana" w:cs="Verdana"/>
          <w:b w:val="0"/>
          <w:sz w:val="20"/>
          <w:szCs w:val="20"/>
        </w:rPr>
        <w:t>:</w:t>
      </w:r>
    </w:p>
    <w:p w14:paraId="4C88E083" w14:textId="77777777" w:rsidR="00036267" w:rsidRPr="00E62D7D" w:rsidRDefault="00036267" w:rsidP="00036267">
      <w:pPr>
        <w:pStyle w:val="NormalnyWeb"/>
        <w:ind w:left="720"/>
        <w:rPr>
          <w:rFonts w:ascii="Verdana" w:hAnsi="Verdana" w:cs="Verdana"/>
        </w:rPr>
      </w:pPr>
      <w:r w:rsidRPr="008C2CAC">
        <w:rPr>
          <w:rFonts w:ascii="Verdana" w:hAnsi="Verdana" w:cs="Verdana"/>
        </w:rPr>
        <w:t xml:space="preserve">a) </w:t>
      </w:r>
      <w:r w:rsidRPr="00E62D7D">
        <w:rPr>
          <w:rFonts w:ascii="Verdana" w:hAnsi="Verdana" w:cs="Verdana"/>
        </w:rPr>
        <w:t>wykazu dostaw wykonanych, a w przypadku świadczeń okresowych lub ciągłych również wykonywanych, w okresie ostatnich 3  lat przed upływem terminu składania ofert, a jeżeli okres prowadzenia działalności jest krótszy – w tym okresie, wraz z podaniem ich wartości, przedmiotu, dat wykonania i podmiotów, na rzecz których dostawy zostały wykonane, oraz załączeniem dowodów określających czy te dostawy zostały wykonane lub są wykonywane należycie,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ofert;</w:t>
      </w:r>
    </w:p>
    <w:p w14:paraId="6DBE8633" w14:textId="77777777" w:rsidR="00C00F3B" w:rsidRDefault="00C00F3B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5B267E">
        <w:rPr>
          <w:rFonts w:ascii="Verdana" w:hAnsi="Verdana" w:cs="Verdana"/>
          <w:b w:val="0"/>
          <w:sz w:val="20"/>
          <w:szCs w:val="20"/>
        </w:rPr>
        <w:t>8</w:t>
      </w:r>
      <w:r>
        <w:rPr>
          <w:rFonts w:ascii="Verdana" w:hAnsi="Verdana" w:cs="Verdana"/>
          <w:b w:val="0"/>
          <w:sz w:val="20"/>
          <w:szCs w:val="20"/>
        </w:rPr>
        <w:t xml:space="preserve">. 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 w:cs="Verdana"/>
          <w:b w:val="0"/>
          <w:sz w:val="20"/>
          <w:szCs w:val="20"/>
        </w:rPr>
        <w:t xml:space="preserve">Jeżeli wykaz, oświadczenia lub inne złożone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5C444F">
        <w:rPr>
          <w:rFonts w:ascii="Verdana" w:hAnsi="Verdana" w:cs="Verdana"/>
          <w:b w:val="0"/>
          <w:sz w:val="20"/>
          <w:szCs w:val="20"/>
        </w:rPr>
        <w:t>ykonawcę dokumenty</w:t>
      </w:r>
      <w:r w:rsidR="003C0645">
        <w:rPr>
          <w:rFonts w:ascii="Verdana" w:hAnsi="Verdana" w:cs="Verdana"/>
          <w:b w:val="0"/>
          <w:sz w:val="20"/>
          <w:szCs w:val="20"/>
        </w:rPr>
        <w:t>, o których mowa w pkt 9.7.1) IDW</w:t>
      </w:r>
      <w:r w:rsidRPr="005C444F">
        <w:rPr>
          <w:rFonts w:ascii="Verdana" w:hAnsi="Verdana" w:cs="Verdana"/>
          <w:b w:val="0"/>
          <w:sz w:val="20"/>
          <w:szCs w:val="20"/>
        </w:rPr>
        <w:t xml:space="preserve"> budzą wątpliwości zamawiającego, może on zwrócić się bezpośrednio do właściwego podmiotu, na rzecz którego </w:t>
      </w:r>
      <w:r w:rsidR="006C1D8D" w:rsidRPr="000601DE">
        <w:rPr>
          <w:rFonts w:ascii="Verdana" w:hAnsi="Verdana" w:cs="Verdana"/>
          <w:b w:val="0"/>
          <w:sz w:val="20"/>
          <w:szCs w:val="20"/>
        </w:rPr>
        <w:t>dostawy</w:t>
      </w:r>
      <w:r w:rsidR="00551773" w:rsidRPr="005C444F">
        <w:rPr>
          <w:rFonts w:ascii="Verdana" w:hAnsi="Verdana" w:cs="Verdana"/>
          <w:b w:val="0"/>
          <w:sz w:val="20"/>
          <w:szCs w:val="20"/>
        </w:rPr>
        <w:t xml:space="preserve"> </w:t>
      </w:r>
      <w:r w:rsidRPr="005C444F">
        <w:rPr>
          <w:rFonts w:ascii="Verdana" w:hAnsi="Verdana" w:cs="Verdana"/>
          <w:b w:val="0"/>
          <w:sz w:val="20"/>
          <w:szCs w:val="20"/>
        </w:rPr>
        <w:t>były wykonane, o dodatkowe informacje lub dokumenty w tym zakresie.</w:t>
      </w:r>
    </w:p>
    <w:p w14:paraId="412F4325" w14:textId="77777777" w:rsidR="006579E8" w:rsidRPr="00CA1C51" w:rsidRDefault="009561C5" w:rsidP="00CA1C51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3A4AB7">
        <w:rPr>
          <w:rFonts w:ascii="Verdana" w:hAnsi="Verdana" w:cs="Verdana"/>
          <w:b w:val="0"/>
          <w:sz w:val="20"/>
          <w:szCs w:val="20"/>
        </w:rPr>
        <w:t>9</w:t>
      </w:r>
      <w:r>
        <w:rPr>
          <w:rFonts w:ascii="Verdana" w:hAnsi="Verdana" w:cs="Verdana"/>
          <w:b w:val="0"/>
          <w:sz w:val="20"/>
          <w:szCs w:val="20"/>
        </w:rPr>
        <w:t xml:space="preserve">.  </w:t>
      </w:r>
      <w:r w:rsidR="003A4AB7">
        <w:rPr>
          <w:rFonts w:ascii="Verdana" w:hAnsi="Verdana" w:cs="Verdana"/>
          <w:b w:val="0"/>
          <w:sz w:val="20"/>
          <w:szCs w:val="20"/>
        </w:rPr>
        <w:tab/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W przypadku wątpliwości co do treści dokumentu złożonego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ykonawcę,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amawiający może zwrócić się do właściwych organów odpowiednio kraju, w którym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C133A" w:rsidRPr="000C133A">
        <w:rPr>
          <w:rFonts w:ascii="Verdana" w:hAnsi="Verdana" w:cs="Verdana"/>
          <w:b w:val="0"/>
          <w:sz w:val="20"/>
          <w:szCs w:val="20"/>
        </w:rPr>
        <w:t>ykonawca ma siedzibę lub miejsce zamieszkania lub miejsce zamieszkania ma osoba, której dokument dotyczy, o udzielenie niezbędnych informacji dotyczących tego dokumentu.</w:t>
      </w:r>
    </w:p>
    <w:p w14:paraId="4D2FBC94" w14:textId="77777777" w:rsidR="00EE1A38" w:rsidRDefault="00EE1A38" w:rsidP="003461A9">
      <w:pPr>
        <w:pStyle w:val="Tekstpodstawowy2"/>
        <w:ind w:left="709" w:hanging="70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5E692C">
        <w:rPr>
          <w:rFonts w:ascii="Verdana" w:hAnsi="Verdana" w:cs="Verdana"/>
          <w:b w:val="0"/>
          <w:sz w:val="20"/>
          <w:szCs w:val="20"/>
        </w:rPr>
        <w:t>1</w:t>
      </w:r>
      <w:r w:rsidR="003A4AB7">
        <w:rPr>
          <w:rFonts w:ascii="Verdana" w:hAnsi="Verdana" w:cs="Verdana"/>
          <w:b w:val="0"/>
          <w:sz w:val="20"/>
          <w:szCs w:val="20"/>
        </w:rPr>
        <w:t>0</w:t>
      </w:r>
      <w:r>
        <w:rPr>
          <w:rFonts w:ascii="Verdana" w:hAnsi="Verdana" w:cs="Verdana"/>
          <w:b w:val="0"/>
          <w:sz w:val="20"/>
          <w:szCs w:val="20"/>
        </w:rPr>
        <w:t>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/>
          <w:b w:val="0"/>
          <w:sz w:val="20"/>
          <w:szCs w:val="20"/>
        </w:rPr>
        <w:t>Wykonawca nie jest obowiązany do złożenia oświadczeń lub dokumentów potwierdzających okoliczności, o których mowa w art. 25 ust. 1 pkt 1 i 3</w:t>
      </w:r>
      <w:r w:rsidR="00CA7C4B" w:rsidRPr="005C444F">
        <w:rPr>
          <w:rFonts w:ascii="Verdana" w:hAnsi="Verdana"/>
          <w:b w:val="0"/>
          <w:sz w:val="20"/>
          <w:szCs w:val="20"/>
        </w:rPr>
        <w:t xml:space="preserve"> ustawy </w:t>
      </w:r>
      <w:proofErr w:type="spellStart"/>
      <w:r w:rsidR="00CA7C4B" w:rsidRPr="005C444F">
        <w:rPr>
          <w:rFonts w:ascii="Verdana" w:hAnsi="Verdana"/>
          <w:b w:val="0"/>
          <w:sz w:val="20"/>
          <w:szCs w:val="20"/>
        </w:rPr>
        <w:t>Pzp</w:t>
      </w:r>
      <w:proofErr w:type="spellEnd"/>
      <w:r w:rsidRPr="005C444F">
        <w:rPr>
          <w:rFonts w:ascii="Verdana" w:hAnsi="Verdana"/>
          <w:b w:val="0"/>
          <w:sz w:val="20"/>
          <w:szCs w:val="20"/>
        </w:rPr>
        <w:t xml:space="preserve">, jeżeli </w:t>
      </w:r>
      <w:r w:rsidR="00E757C5">
        <w:rPr>
          <w:rFonts w:ascii="Verdana" w:hAnsi="Verdana"/>
          <w:b w:val="0"/>
          <w:sz w:val="20"/>
          <w:szCs w:val="20"/>
        </w:rPr>
        <w:t>Z</w:t>
      </w:r>
      <w:r w:rsidRPr="005C444F">
        <w:rPr>
          <w:rFonts w:ascii="Verdana" w:hAnsi="Verdana"/>
          <w:b w:val="0"/>
          <w:sz w:val="20"/>
          <w:szCs w:val="20"/>
        </w:rPr>
        <w:t xml:space="preserve">amawiający posiada oświadczenia lub dokumenty dotyczące tego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5C444F">
        <w:rPr>
          <w:rFonts w:ascii="Verdana" w:hAnsi="Verdana"/>
          <w:b w:val="0"/>
          <w:sz w:val="20"/>
          <w:szCs w:val="20"/>
        </w:rPr>
        <w:t>ykonawcy lub może je uzyskać za pomocą bezpłatnych i ogólnodostępnych baz danych, w szczególności rejestrów publicznych w rozumieniu ustawy z dnia 17 lutego 2005 r. o informatyzacji działalności podmiotów realizujących zadania publiczne (</w:t>
      </w:r>
      <w:proofErr w:type="spellStart"/>
      <w:r w:rsidR="001C4DF3">
        <w:rPr>
          <w:rFonts w:ascii="Verdana" w:hAnsi="Verdana"/>
          <w:b w:val="0"/>
          <w:sz w:val="20"/>
          <w:szCs w:val="20"/>
        </w:rPr>
        <w:t>t.j</w:t>
      </w:r>
      <w:proofErr w:type="spellEnd"/>
      <w:r w:rsidR="001C4DF3">
        <w:rPr>
          <w:rFonts w:ascii="Verdana" w:hAnsi="Verdana"/>
          <w:b w:val="0"/>
          <w:sz w:val="20"/>
          <w:szCs w:val="20"/>
        </w:rPr>
        <w:t>. Dz. U. z 2017</w:t>
      </w:r>
      <w:r w:rsidRPr="005C444F">
        <w:rPr>
          <w:rFonts w:ascii="Verdana" w:hAnsi="Verdana"/>
          <w:b w:val="0"/>
          <w:sz w:val="20"/>
          <w:szCs w:val="20"/>
        </w:rPr>
        <w:t xml:space="preserve"> r.</w:t>
      </w:r>
      <w:r w:rsidR="001C4DF3">
        <w:rPr>
          <w:rFonts w:ascii="Verdana" w:hAnsi="Verdana"/>
          <w:b w:val="0"/>
          <w:sz w:val="20"/>
          <w:szCs w:val="20"/>
        </w:rPr>
        <w:t>, poz. 570 ze zm.</w:t>
      </w:r>
      <w:r w:rsidRPr="005C444F">
        <w:rPr>
          <w:rFonts w:ascii="Verdana" w:hAnsi="Verdana"/>
          <w:b w:val="0"/>
          <w:sz w:val="20"/>
          <w:szCs w:val="20"/>
        </w:rPr>
        <w:t>).</w:t>
      </w:r>
    </w:p>
    <w:p w14:paraId="3B626750" w14:textId="77777777" w:rsidR="009B2A1A" w:rsidRDefault="009B2A1A" w:rsidP="00CA1C51">
      <w:pPr>
        <w:pStyle w:val="Tekstpodstawowy2"/>
        <w:rPr>
          <w:rFonts w:ascii="Verdana" w:hAnsi="Verdana" w:cs="Verdana"/>
          <w:b w:val="0"/>
          <w:sz w:val="20"/>
          <w:szCs w:val="20"/>
        </w:rPr>
      </w:pPr>
    </w:p>
    <w:p w14:paraId="492230F8" w14:textId="77777777" w:rsidR="00D65833" w:rsidRDefault="00D65833" w:rsidP="003461A9">
      <w:pPr>
        <w:ind w:left="720" w:hanging="720"/>
        <w:jc w:val="both"/>
        <w:rPr>
          <w:rFonts w:ascii="Verdana" w:hAnsi="Verdana"/>
          <w:b/>
          <w:iCs/>
          <w:sz w:val="20"/>
          <w:szCs w:val="20"/>
        </w:rPr>
      </w:pPr>
      <w:r w:rsidRPr="00D65833">
        <w:rPr>
          <w:rFonts w:ascii="Verdana" w:hAnsi="Verdana" w:cs="Verdana"/>
          <w:b/>
          <w:sz w:val="20"/>
          <w:szCs w:val="20"/>
        </w:rPr>
        <w:lastRenderedPageBreak/>
        <w:t xml:space="preserve">10. 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D65833">
        <w:rPr>
          <w:rFonts w:ascii="Verdana" w:hAnsi="Verdana" w:cs="Arial"/>
          <w:b/>
          <w:sz w:val="20"/>
          <w:szCs w:val="20"/>
        </w:rPr>
        <w:t xml:space="preserve">INFORMACJA DLA WYKONAWCÓW POLEGAJĄCYCH NA ZASOBACH INNYCH PODMIOTÓW, NA ZASADACH OKREŚLONYCH </w:t>
      </w:r>
      <w:r w:rsidRPr="00D65833">
        <w:rPr>
          <w:rFonts w:ascii="Verdana" w:hAnsi="Verdana" w:cs="Verdana"/>
          <w:b/>
          <w:sz w:val="20"/>
          <w:szCs w:val="20"/>
        </w:rPr>
        <w:t>W ART. 22A USTAWY PZP</w:t>
      </w:r>
      <w:r w:rsidRPr="00D65833">
        <w:rPr>
          <w:rFonts w:ascii="Verdana" w:hAnsi="Verdana"/>
          <w:iCs/>
          <w:sz w:val="20"/>
          <w:szCs w:val="20"/>
        </w:rPr>
        <w:t xml:space="preserve"> </w:t>
      </w:r>
      <w:r w:rsidRPr="00D65833">
        <w:rPr>
          <w:rFonts w:ascii="Verdana" w:hAnsi="Verdana"/>
          <w:b/>
          <w:iCs/>
          <w:sz w:val="20"/>
          <w:szCs w:val="20"/>
        </w:rPr>
        <w:t>ORAZ ZAMIERZAJĄCYCH POWIERZYĆ WYKONANIE CZĘŚCI ZAMÓWIENIA PODWYKONAWCOM</w:t>
      </w:r>
    </w:p>
    <w:p w14:paraId="3FBD69D1" w14:textId="77777777" w:rsidR="00D65833" w:rsidRDefault="00D65833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sz w:val="20"/>
          <w:szCs w:val="20"/>
        </w:rPr>
        <w:t>10.1.</w:t>
      </w:r>
      <w:r w:rsidRPr="007F192A">
        <w:rPr>
          <w:rFonts w:ascii="Verdana" w:hAnsi="Verdana" w:cs="Verdana"/>
          <w:b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>Wykonawca  może w celu potwierdzenia spełniania warunków udziału w postępowaniu, w stosownych sytuacjach oraz w odniesieniu do zamówienia, lub jego części, polegać na zdolnościach technicznych lub zawodowych innych podmiotów, niezależnie od charakteru prawnego łączących go z nim stosunków prawnych.</w:t>
      </w:r>
    </w:p>
    <w:p w14:paraId="60915AF4" w14:textId="77777777" w:rsidR="007F192A" w:rsidRPr="007F192A" w:rsidRDefault="007F192A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10.2.</w:t>
      </w:r>
      <w:r>
        <w:rPr>
          <w:rFonts w:ascii="Verdana" w:hAnsi="Verdana"/>
          <w:b w:val="0"/>
          <w:iCs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Wykonawca, który polega na zdolnościach </w:t>
      </w:r>
      <w:r w:rsidR="00963802">
        <w:rPr>
          <w:rFonts w:ascii="Verdana" w:hAnsi="Verdana"/>
          <w:b w:val="0"/>
          <w:iCs/>
          <w:sz w:val="20"/>
          <w:szCs w:val="20"/>
        </w:rPr>
        <w:t xml:space="preserve"> </w:t>
      </w:r>
      <w:r w:rsidR="0006139D">
        <w:rPr>
          <w:rFonts w:ascii="Verdana" w:hAnsi="Verdana"/>
          <w:b w:val="0"/>
          <w:iCs/>
          <w:sz w:val="20"/>
          <w:szCs w:val="20"/>
        </w:rPr>
        <w:t>innych podmiotów</w:t>
      </w:r>
      <w:r w:rsidR="00927432">
        <w:rPr>
          <w:rFonts w:ascii="Verdana" w:hAnsi="Verdana"/>
          <w:b w:val="0"/>
          <w:iCs/>
          <w:sz w:val="20"/>
          <w:szCs w:val="20"/>
        </w:rPr>
        <w:t xml:space="preserve"> </w:t>
      </w:r>
      <w:r w:rsidRPr="007F192A">
        <w:rPr>
          <w:rFonts w:ascii="Verdana" w:hAnsi="Verdana"/>
          <w:b w:val="0"/>
          <w:iCs/>
          <w:sz w:val="20"/>
          <w:szCs w:val="20"/>
        </w:rPr>
        <w:t>musi udowodnić zamawiającemu, że realizując zamówienie, będzie dysponował niezbędnymi zasobami tych podmiotów</w:t>
      </w:r>
      <w:r w:rsidRPr="007F192A">
        <w:rPr>
          <w:rFonts w:ascii="Verdana" w:hAnsi="Verdana"/>
          <w:iCs/>
          <w:sz w:val="20"/>
          <w:szCs w:val="20"/>
        </w:rPr>
        <w:t xml:space="preserve">, </w:t>
      </w:r>
      <w:r w:rsidRPr="00781248">
        <w:rPr>
          <w:rFonts w:ascii="Verdana" w:hAnsi="Verdana"/>
          <w:iCs/>
          <w:sz w:val="20"/>
          <w:szCs w:val="20"/>
        </w:rPr>
        <w:t>w szczególności przedstawiając zobowiązanie</w:t>
      </w:r>
      <w:r w:rsidRPr="007F192A">
        <w:rPr>
          <w:rFonts w:ascii="Verdana" w:hAnsi="Verdana"/>
          <w:iCs/>
          <w:sz w:val="20"/>
          <w:szCs w:val="20"/>
        </w:rPr>
        <w:t xml:space="preserve"> </w:t>
      </w:r>
      <w:r w:rsidRPr="00781248">
        <w:rPr>
          <w:rFonts w:ascii="Verdana" w:hAnsi="Verdana"/>
          <w:iCs/>
          <w:sz w:val="20"/>
          <w:szCs w:val="20"/>
        </w:rPr>
        <w:t>tych podmiotów do oddania mu do dyspozycji niezbędnych zasobów na potrzeby realizacji zamówienia.</w:t>
      </w:r>
    </w:p>
    <w:p w14:paraId="435B2F49" w14:textId="055555F9" w:rsidR="007F192A" w:rsidRDefault="007F192A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10.3.</w:t>
      </w:r>
      <w:r w:rsidRPr="007F192A">
        <w:rPr>
          <w:rFonts w:ascii="Verdana" w:hAnsi="Verdana"/>
          <w:b w:val="0"/>
          <w:iCs/>
          <w:sz w:val="20"/>
          <w:szCs w:val="20"/>
        </w:rPr>
        <w:tab/>
        <w:t xml:space="preserve">Zamawiający oceni, czy udostępniane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>ykonawcy przez inne p</w:t>
      </w:r>
      <w:r w:rsidR="007E03FB">
        <w:rPr>
          <w:rFonts w:ascii="Verdana" w:hAnsi="Verdana"/>
          <w:b w:val="0"/>
          <w:iCs/>
          <w:sz w:val="20"/>
          <w:szCs w:val="20"/>
        </w:rPr>
        <w:t>odmioty zdolności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zawodowe, pozwalają na wykazanie przez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ykonawcę spełniania warunków udziału w postępowaniu oraz zbada, czy nie zachodzą wobec tego podmiotu podstawy wykluczenia, </w:t>
      </w:r>
      <w:r w:rsidRPr="00B46DAC">
        <w:rPr>
          <w:rFonts w:ascii="Verdana" w:hAnsi="Verdana"/>
          <w:b w:val="0"/>
          <w:iCs/>
          <w:sz w:val="20"/>
          <w:szCs w:val="20"/>
        </w:rPr>
        <w:t xml:space="preserve">o których mowa w art. 24 ust. 1 pkt 13–22 </w:t>
      </w:r>
      <w:r w:rsidR="000B5291" w:rsidRPr="00B46DAC">
        <w:rPr>
          <w:rFonts w:ascii="Verdana" w:hAnsi="Verdana"/>
          <w:b w:val="0"/>
          <w:iCs/>
          <w:sz w:val="20"/>
          <w:szCs w:val="20"/>
        </w:rPr>
        <w:t xml:space="preserve">ustawy </w:t>
      </w:r>
      <w:proofErr w:type="spellStart"/>
      <w:r w:rsidR="000B5291" w:rsidRPr="00B46DAC">
        <w:rPr>
          <w:rFonts w:ascii="Verdana" w:hAnsi="Verdana"/>
          <w:b w:val="0"/>
          <w:iCs/>
          <w:sz w:val="20"/>
          <w:szCs w:val="20"/>
        </w:rPr>
        <w:t>Pzp</w:t>
      </w:r>
      <w:proofErr w:type="spellEnd"/>
      <w:r w:rsidR="000B5291" w:rsidRPr="00B46DAC">
        <w:rPr>
          <w:rFonts w:ascii="Verdana" w:hAnsi="Verdana"/>
          <w:b w:val="0"/>
          <w:iCs/>
          <w:sz w:val="20"/>
          <w:szCs w:val="20"/>
        </w:rPr>
        <w:t xml:space="preserve"> </w:t>
      </w:r>
      <w:r w:rsidRPr="00B46DAC">
        <w:rPr>
          <w:rFonts w:ascii="Verdana" w:hAnsi="Verdana"/>
          <w:b w:val="0"/>
          <w:iCs/>
          <w:sz w:val="20"/>
          <w:szCs w:val="20"/>
        </w:rPr>
        <w:t xml:space="preserve">oraz, o których mowa w pkt </w:t>
      </w:r>
      <w:r w:rsidR="0093162B" w:rsidRPr="00B46DAC">
        <w:rPr>
          <w:rFonts w:ascii="Verdana" w:hAnsi="Verdana"/>
          <w:b w:val="0"/>
          <w:iCs/>
          <w:sz w:val="20"/>
          <w:szCs w:val="20"/>
        </w:rPr>
        <w:t xml:space="preserve">8.2. </w:t>
      </w:r>
      <w:r w:rsidRPr="00B46DAC">
        <w:rPr>
          <w:rFonts w:ascii="Verdana" w:hAnsi="Verdana"/>
          <w:b w:val="0"/>
          <w:iCs/>
          <w:sz w:val="20"/>
          <w:szCs w:val="20"/>
        </w:rPr>
        <w:t>IDW</w:t>
      </w:r>
      <w:r w:rsidR="000B5291" w:rsidRPr="00B46DAC">
        <w:rPr>
          <w:rFonts w:ascii="Verdana" w:hAnsi="Verdana"/>
          <w:b w:val="0"/>
          <w:iCs/>
          <w:sz w:val="20"/>
          <w:szCs w:val="20"/>
        </w:rPr>
        <w:t>.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</w:t>
      </w:r>
    </w:p>
    <w:p w14:paraId="1C31EBE6" w14:textId="73E43D5A" w:rsidR="007F192A" w:rsidRPr="007F192A" w:rsidRDefault="00A7386F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</w:t>
      </w:r>
      <w:r w:rsidR="00036267">
        <w:rPr>
          <w:rFonts w:ascii="Verdana" w:hAnsi="Verdana"/>
          <w:b w:val="0"/>
          <w:iCs/>
          <w:sz w:val="20"/>
          <w:szCs w:val="20"/>
        </w:rPr>
        <w:t>4</w:t>
      </w:r>
      <w:r w:rsidR="007F192A" w:rsidRPr="007F192A">
        <w:rPr>
          <w:rFonts w:ascii="Verdana" w:hAnsi="Verdana"/>
          <w:b w:val="0"/>
          <w:iCs/>
          <w:sz w:val="20"/>
          <w:szCs w:val="20"/>
        </w:rPr>
        <w:t>.</w:t>
      </w:r>
      <w:r w:rsidR="00137514">
        <w:rPr>
          <w:rFonts w:ascii="Verdana" w:hAnsi="Verdana"/>
          <w:b w:val="0"/>
          <w:iCs/>
          <w:sz w:val="20"/>
          <w:szCs w:val="20"/>
        </w:rPr>
        <w:tab/>
      </w:r>
      <w:r w:rsidR="007E03FB">
        <w:rPr>
          <w:rFonts w:ascii="Verdana" w:hAnsi="Verdana"/>
          <w:b w:val="0"/>
          <w:iCs/>
          <w:sz w:val="20"/>
          <w:szCs w:val="20"/>
        </w:rPr>
        <w:t>Jeżeli zdolności</w:t>
      </w:r>
      <w:r w:rsidR="007F192A" w:rsidRPr="007F192A">
        <w:rPr>
          <w:rFonts w:ascii="Verdana" w:hAnsi="Verdana"/>
          <w:b w:val="0"/>
          <w:iCs/>
          <w:sz w:val="20"/>
          <w:szCs w:val="20"/>
        </w:rPr>
        <w:t xml:space="preserve"> zawodowe podmiotu, na którego zdolnościach polega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7F192A" w:rsidRPr="007F192A">
        <w:rPr>
          <w:rFonts w:ascii="Verdana" w:hAnsi="Verdana"/>
          <w:b w:val="0"/>
          <w:iCs/>
          <w:sz w:val="20"/>
          <w:szCs w:val="20"/>
        </w:rPr>
        <w:t xml:space="preserve">ykonawca, nie potwierdzają spełnienia przez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7F192A" w:rsidRPr="007F192A">
        <w:rPr>
          <w:rFonts w:ascii="Verdana" w:hAnsi="Verdana"/>
          <w:b w:val="0"/>
          <w:iCs/>
          <w:sz w:val="20"/>
          <w:szCs w:val="20"/>
        </w:rPr>
        <w:t xml:space="preserve">ykonawcę warunków udziału w postępowaniu lub zachodzą wobec tych podmiotów podstawy wykluczenia, Zamawiający zażąda, aby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7F192A" w:rsidRPr="007F192A">
        <w:rPr>
          <w:rFonts w:ascii="Verdana" w:hAnsi="Verdana"/>
          <w:b w:val="0"/>
          <w:iCs/>
          <w:sz w:val="20"/>
          <w:szCs w:val="20"/>
        </w:rPr>
        <w:t>ykonawca w terminie określonym przez Zamawiającego:</w:t>
      </w:r>
    </w:p>
    <w:p w14:paraId="42338B01" w14:textId="77777777" w:rsidR="007F192A" w:rsidRPr="007F192A" w:rsidRDefault="007F192A" w:rsidP="003461A9">
      <w:pPr>
        <w:pStyle w:val="Tekstpodstawowy2"/>
        <w:tabs>
          <w:tab w:val="left" w:pos="1134"/>
        </w:tabs>
        <w:ind w:left="709"/>
        <w:rPr>
          <w:rFonts w:ascii="Verdana" w:hAnsi="Verdana" w:cs="Verdana"/>
          <w:b w:val="0"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>zastąpił ten podmiot innym podmiotem lub podmiotami lub</w:t>
      </w:r>
    </w:p>
    <w:p w14:paraId="4E6884E5" w14:textId="77777777" w:rsidR="007F192A" w:rsidRDefault="007F192A" w:rsidP="003461A9">
      <w:pPr>
        <w:pStyle w:val="Tekstpodstawowy2"/>
        <w:tabs>
          <w:tab w:val="left" w:pos="1134"/>
        </w:tabs>
        <w:ind w:left="1134" w:hanging="425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t>b)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zobowiązał się do osobistego wykonania odpowiedniej części zamówienia, jeżeli wykaże zdolności techniczne lub zawodowe, o których mowa w </w:t>
      </w:r>
      <w:r w:rsidRPr="007861AA">
        <w:rPr>
          <w:rFonts w:ascii="Verdana" w:hAnsi="Verdana"/>
          <w:b w:val="0"/>
          <w:iCs/>
          <w:sz w:val="20"/>
          <w:szCs w:val="20"/>
        </w:rPr>
        <w:t>pkt 10.1. IDW</w:t>
      </w:r>
    </w:p>
    <w:p w14:paraId="1ABF35BC" w14:textId="16129664" w:rsidR="00045067" w:rsidRDefault="007F192A" w:rsidP="003461A9">
      <w:pPr>
        <w:pStyle w:val="Tekstpodstawowy2"/>
        <w:ind w:left="709" w:hanging="709"/>
        <w:rPr>
          <w:rFonts w:ascii="Verdana" w:hAnsi="Verdana"/>
          <w:b w:val="0"/>
          <w:i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</w:t>
      </w:r>
      <w:r w:rsidR="00036267">
        <w:rPr>
          <w:rFonts w:ascii="Verdana" w:hAnsi="Verdana"/>
          <w:b w:val="0"/>
          <w:iCs/>
          <w:sz w:val="20"/>
          <w:szCs w:val="20"/>
        </w:rPr>
        <w:t>5</w:t>
      </w:r>
      <w:r w:rsidRPr="007F192A">
        <w:rPr>
          <w:rFonts w:ascii="Verdana" w:hAnsi="Verdana"/>
          <w:b w:val="0"/>
          <w:iCs/>
          <w:sz w:val="20"/>
          <w:szCs w:val="20"/>
        </w:rPr>
        <w:t>.</w:t>
      </w:r>
      <w:r w:rsidRPr="007F192A">
        <w:rPr>
          <w:rFonts w:ascii="Verdana" w:hAnsi="Verdana"/>
          <w:b w:val="0"/>
          <w:iCs/>
          <w:sz w:val="20"/>
          <w:szCs w:val="20"/>
        </w:rPr>
        <w:tab/>
      </w:r>
      <w:r w:rsidR="00045067" w:rsidRPr="000D5D41">
        <w:rPr>
          <w:rFonts w:ascii="Verdana" w:hAnsi="Verdana"/>
          <w:b w:val="0"/>
          <w:iCs/>
          <w:sz w:val="20"/>
          <w:szCs w:val="20"/>
        </w:rPr>
        <w:t>Wykonawca, który powołuje się na zasoby innych podmiotów, w celu wykazania braku istnienia wobec nich podstaw wykluczenia oraz spełniania, w zakresie, w jakim powołuje się na ich zasoby, warunk</w:t>
      </w:r>
      <w:r w:rsidR="00802754" w:rsidRPr="000D5D41">
        <w:rPr>
          <w:rFonts w:ascii="Verdana" w:hAnsi="Verdana"/>
          <w:b w:val="0"/>
          <w:iCs/>
          <w:sz w:val="20"/>
          <w:szCs w:val="20"/>
        </w:rPr>
        <w:t>i</w:t>
      </w:r>
      <w:r w:rsidR="00045067" w:rsidRPr="000D5D41">
        <w:rPr>
          <w:rFonts w:ascii="Verdana" w:hAnsi="Verdana"/>
          <w:b w:val="0"/>
          <w:iCs/>
          <w:sz w:val="20"/>
          <w:szCs w:val="20"/>
        </w:rPr>
        <w:t xml:space="preserve"> udziału w postępowaniu zamieszcza informacje o tych podmiotach w oświadczeniu, o którym mowa w pkt 9.</w:t>
      </w:r>
      <w:r w:rsidR="00A44A7E" w:rsidRPr="000D5D41">
        <w:rPr>
          <w:rFonts w:ascii="Verdana" w:hAnsi="Verdana"/>
          <w:b w:val="0"/>
          <w:iCs/>
          <w:sz w:val="20"/>
          <w:szCs w:val="20"/>
        </w:rPr>
        <w:t>1.</w:t>
      </w:r>
      <w:r w:rsidR="00963802" w:rsidRPr="000D5D41" w:rsidDel="00963802">
        <w:rPr>
          <w:rFonts w:ascii="Verdana" w:hAnsi="Verdana"/>
          <w:b w:val="0"/>
          <w:iCs/>
          <w:sz w:val="20"/>
          <w:szCs w:val="20"/>
        </w:rPr>
        <w:t xml:space="preserve"> </w:t>
      </w:r>
      <w:r w:rsidR="00963802" w:rsidRPr="000D5D41">
        <w:rPr>
          <w:rFonts w:ascii="Verdana" w:hAnsi="Verdana"/>
          <w:b w:val="0"/>
          <w:iCs/>
          <w:sz w:val="20"/>
          <w:szCs w:val="20"/>
        </w:rPr>
        <w:t>a)</w:t>
      </w:r>
      <w:r w:rsidR="00045067" w:rsidRPr="000D5D41">
        <w:rPr>
          <w:rFonts w:ascii="Verdana" w:hAnsi="Verdana"/>
          <w:b w:val="0"/>
          <w:iCs/>
          <w:sz w:val="20"/>
          <w:szCs w:val="20"/>
        </w:rPr>
        <w:t xml:space="preserve"> IDW.</w:t>
      </w:r>
    </w:p>
    <w:p w14:paraId="347D4065" w14:textId="622034FF" w:rsidR="00045067" w:rsidRDefault="00802754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</w:t>
      </w:r>
      <w:r w:rsidR="00036267">
        <w:rPr>
          <w:rFonts w:ascii="Verdana" w:hAnsi="Verdana"/>
          <w:b w:val="0"/>
          <w:iCs/>
          <w:sz w:val="20"/>
          <w:szCs w:val="20"/>
        </w:rPr>
        <w:t>6</w:t>
      </w:r>
      <w:r w:rsidR="00137514">
        <w:rPr>
          <w:rFonts w:ascii="Verdana" w:hAnsi="Verdana"/>
          <w:b w:val="0"/>
          <w:iCs/>
          <w:sz w:val="20"/>
          <w:szCs w:val="20"/>
        </w:rPr>
        <w:t>.</w:t>
      </w:r>
      <w:r w:rsidR="00137514">
        <w:rPr>
          <w:rFonts w:ascii="Verdana" w:hAnsi="Verdana"/>
          <w:b w:val="0"/>
          <w:iCs/>
          <w:sz w:val="20"/>
          <w:szCs w:val="20"/>
        </w:rPr>
        <w:tab/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W celu oceny, czy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CD7508" w:rsidRPr="00CD7508">
        <w:rPr>
          <w:rFonts w:ascii="Verdana" w:hAnsi="Verdana" w:cs="Verdana"/>
          <w:b w:val="0"/>
          <w:sz w:val="20"/>
          <w:szCs w:val="20"/>
        </w:rPr>
        <w:t>ykonawca polegając na zdolnościach innych podm</w:t>
      </w:r>
      <w:r w:rsidR="00CD7508">
        <w:rPr>
          <w:rFonts w:ascii="Verdana" w:hAnsi="Verdana" w:cs="Verdana"/>
          <w:b w:val="0"/>
          <w:sz w:val="20"/>
          <w:szCs w:val="20"/>
        </w:rPr>
        <w:t xml:space="preserve">iotów na zasadach określonych </w:t>
      </w:r>
      <w:r w:rsidR="00CD7508" w:rsidRPr="00CD7508">
        <w:rPr>
          <w:rFonts w:ascii="Verdana" w:hAnsi="Verdana" w:cs="Verdana"/>
          <w:b w:val="0"/>
          <w:sz w:val="20"/>
          <w:szCs w:val="20"/>
        </w:rPr>
        <w:t>w art. 22a ustawy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proofErr w:type="spellStart"/>
      <w:r w:rsidR="00CD7508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="00CD7508" w:rsidRPr="00CD7508">
        <w:rPr>
          <w:rFonts w:ascii="Verdana" w:hAnsi="Verdana" w:cs="Verdana"/>
          <w:b w:val="0"/>
          <w:sz w:val="20"/>
          <w:szCs w:val="20"/>
        </w:rPr>
        <w:t>, będzie dysponował niezbędnymi zasobami w stopniu umożliwiającym należyte wykonanie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zamówienia publicznego oraz oceny, czy stosunek łączący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CD7508" w:rsidRPr="00CD7508">
        <w:rPr>
          <w:rFonts w:ascii="Verdana" w:hAnsi="Verdana" w:cs="Verdana"/>
          <w:b w:val="0"/>
          <w:sz w:val="20"/>
          <w:szCs w:val="20"/>
        </w:rPr>
        <w:t>ykonawcę z tymi podmiotami gwarantuje rzeczywisty dostęp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do ich zasobów,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amawiający </w:t>
      </w:r>
      <w:r w:rsidR="00B43869" w:rsidRPr="00303696">
        <w:rPr>
          <w:rFonts w:ascii="Verdana" w:hAnsi="Verdana" w:cs="Verdana"/>
          <w:b w:val="0"/>
          <w:sz w:val="20"/>
          <w:szCs w:val="20"/>
        </w:rPr>
        <w:t>żąda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 dokumentów, które określają w szczególności:</w:t>
      </w:r>
    </w:p>
    <w:p w14:paraId="441C2707" w14:textId="77777777" w:rsidR="00CD7508" w:rsidRPr="00F9578E" w:rsidRDefault="00CD7508" w:rsidP="003461A9">
      <w:pPr>
        <w:tabs>
          <w:tab w:val="left" w:pos="1134"/>
        </w:tabs>
        <w:autoSpaceDE w:val="0"/>
        <w:autoSpaceDN w:val="0"/>
        <w:adjustRightInd w:val="0"/>
        <w:ind w:left="708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1)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zakres dostępnych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ykonawcy zasobów innego podmiotu;</w:t>
      </w:r>
    </w:p>
    <w:p w14:paraId="07120433" w14:textId="77777777" w:rsidR="00CD7508" w:rsidRPr="00F9578E" w:rsidRDefault="00CD7508" w:rsidP="003461A9">
      <w:pPr>
        <w:tabs>
          <w:tab w:val="left" w:pos="1134"/>
        </w:tabs>
        <w:autoSpaceDE w:val="0"/>
        <w:autoSpaceDN w:val="0"/>
        <w:adjustRightInd w:val="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2)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sposób wykorzystania zasobów innego podmiotu, przez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ykonawcę, przy wykonywaniu zamówienia publicznego</w:t>
      </w:r>
      <w:r w:rsidR="00E158BC" w:rsidRPr="00F9578E">
        <w:rPr>
          <w:rFonts w:ascii="Verdana" w:eastAsia="Calibri" w:hAnsi="Verdana" w:cs="TimesNewRoman"/>
          <w:sz w:val="20"/>
          <w:szCs w:val="20"/>
          <w:lang w:eastAsia="en-US"/>
        </w:rPr>
        <w:t>;</w:t>
      </w:r>
    </w:p>
    <w:p w14:paraId="5937C509" w14:textId="12950D0B" w:rsidR="00CD7508" w:rsidRDefault="00CD7508" w:rsidP="003461A9">
      <w:pPr>
        <w:tabs>
          <w:tab w:val="left" w:pos="1134"/>
        </w:tabs>
        <w:autoSpaceDE w:val="0"/>
        <w:autoSpaceDN w:val="0"/>
        <w:adjustRightInd w:val="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3)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zakres i okres udziału innego podmiotu przy wykonywaniu zamówienia publicznego;</w:t>
      </w:r>
    </w:p>
    <w:p w14:paraId="67D79ED9" w14:textId="77777777" w:rsidR="00F157FF" w:rsidRPr="00F9578E" w:rsidRDefault="00F157FF" w:rsidP="00F157FF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4)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4B8EC010" w14:textId="089DFD19" w:rsidR="00DC217C" w:rsidRPr="000D5D41" w:rsidRDefault="00A7386F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</w:t>
      </w:r>
      <w:r w:rsidR="00036267">
        <w:rPr>
          <w:rFonts w:ascii="Verdana" w:hAnsi="Verdana"/>
          <w:b w:val="0"/>
          <w:iCs/>
          <w:sz w:val="20"/>
          <w:szCs w:val="20"/>
        </w:rPr>
        <w:t>7</w:t>
      </w:r>
      <w:r w:rsidR="007F192A" w:rsidRPr="000D5D41">
        <w:rPr>
          <w:rFonts w:ascii="Verdana" w:hAnsi="Verdana"/>
          <w:b w:val="0"/>
          <w:iCs/>
          <w:sz w:val="20"/>
          <w:szCs w:val="20"/>
        </w:rPr>
        <w:t>.</w:t>
      </w:r>
      <w:r w:rsidR="00137514" w:rsidRPr="000D5D41">
        <w:rPr>
          <w:rFonts w:ascii="Verdana" w:hAnsi="Verdana"/>
          <w:b w:val="0"/>
          <w:iCs/>
          <w:sz w:val="20"/>
          <w:szCs w:val="20"/>
        </w:rPr>
        <w:tab/>
      </w:r>
      <w:r w:rsidR="00A63AF4" w:rsidRPr="000D5D41">
        <w:rPr>
          <w:rFonts w:ascii="Verdana" w:hAnsi="Verdana"/>
          <w:b w:val="0"/>
          <w:iCs/>
          <w:sz w:val="20"/>
          <w:szCs w:val="20"/>
        </w:rPr>
        <w:t>Wykonawca, który zamierza powierzyć wykonanie części zamówienia podwykonawcom,</w:t>
      </w:r>
      <w:r w:rsidR="00BC1DB1" w:rsidRPr="000D5D41">
        <w:t xml:space="preserve"> 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>na etapie postępowania o udzielenie zamówienia publicznego</w:t>
      </w:r>
      <w:r w:rsidR="00BF20C2" w:rsidRPr="000D5D41">
        <w:rPr>
          <w:rFonts w:ascii="Verdana" w:hAnsi="Verdana"/>
          <w:b w:val="0"/>
          <w:iCs/>
          <w:sz w:val="20"/>
          <w:szCs w:val="20"/>
        </w:rPr>
        <w:t xml:space="preserve"> 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>jest zobowiązany wskazać w ofercie części zamówienia, których wykonanie zamierza powierzyć podwykonawcom</w:t>
      </w:r>
      <w:r w:rsidR="00C91F74" w:rsidRPr="000D5D41">
        <w:rPr>
          <w:rFonts w:ascii="Verdana" w:hAnsi="Verdana"/>
          <w:b w:val="0"/>
          <w:iCs/>
          <w:sz w:val="20"/>
          <w:szCs w:val="20"/>
        </w:rPr>
        <w:t xml:space="preserve"> oraz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 xml:space="preserve"> o ile jest to wiadome, podać firmy podwykonawców</w:t>
      </w:r>
      <w:r w:rsidR="006C12AF" w:rsidRPr="000D5D41">
        <w:rPr>
          <w:rFonts w:ascii="Verdana" w:hAnsi="Verdana"/>
          <w:b w:val="0"/>
          <w:iCs/>
          <w:sz w:val="20"/>
          <w:szCs w:val="20"/>
        </w:rPr>
        <w:t>.</w:t>
      </w:r>
    </w:p>
    <w:p w14:paraId="3E6AFED4" w14:textId="77777777" w:rsidR="006579E8" w:rsidRDefault="006579E8" w:rsidP="0006139D">
      <w:pPr>
        <w:pStyle w:val="Tekstpodstawowy2"/>
        <w:rPr>
          <w:rFonts w:ascii="Verdana" w:hAnsi="Verdana"/>
          <w:iCs/>
          <w:sz w:val="20"/>
          <w:szCs w:val="20"/>
        </w:rPr>
      </w:pPr>
    </w:p>
    <w:p w14:paraId="29BEDCC4" w14:textId="77777777" w:rsidR="00A63AF4" w:rsidRDefault="00A63AF4" w:rsidP="003461A9">
      <w:pPr>
        <w:ind w:left="720" w:hanging="720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20"/>
          <w:szCs w:val="20"/>
        </w:rPr>
        <w:t>11</w:t>
      </w:r>
      <w:r w:rsidRPr="00D65833">
        <w:rPr>
          <w:rFonts w:ascii="Verdana" w:hAnsi="Verdana" w:cs="Verdana"/>
          <w:b/>
          <w:sz w:val="20"/>
          <w:szCs w:val="20"/>
        </w:rPr>
        <w:t xml:space="preserve">. 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18"/>
          <w:szCs w:val="18"/>
        </w:rPr>
        <w:t>INFORMACJA DLA WYKONAWCÓW WSPÓLNIE UBIEGAJĄCYCH SIĘ O UDZIELENIE ZAMÓWIENIA (SPÓŁKI CYWILNE/ KONSORCJA)</w:t>
      </w:r>
    </w:p>
    <w:p w14:paraId="1A280533" w14:textId="77777777" w:rsidR="00A63AF4" w:rsidRPr="00A63AF4" w:rsidRDefault="00A63AF4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11</w:t>
      </w:r>
      <w:r w:rsidRPr="007F192A">
        <w:rPr>
          <w:rFonts w:ascii="Verdana" w:hAnsi="Verdana" w:cs="Verdana"/>
          <w:b w:val="0"/>
          <w:sz w:val="20"/>
          <w:szCs w:val="20"/>
        </w:rPr>
        <w:t>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 xml:space="preserve">Wykonawcy mogą wspólnie ubiegać się o udzielenie zamówienia. W takim przypadku Wykonawcy ustanawiają pełnomocnika do reprezentowania ich w postępowaniu o </w:t>
      </w:r>
      <w:r w:rsidRPr="00A63AF4">
        <w:rPr>
          <w:rFonts w:ascii="Verdana" w:hAnsi="Verdana"/>
          <w:b w:val="0"/>
          <w:sz w:val="20"/>
          <w:szCs w:val="20"/>
        </w:rPr>
        <w:lastRenderedPageBreak/>
        <w:t>udzielenie zamówienia albo reprezentowania w postępowaniu i zawarcia umowy w sprawie zamówienia publicznego.</w:t>
      </w:r>
    </w:p>
    <w:p w14:paraId="0C5C3FA3" w14:textId="77777777" w:rsidR="00A63AF4" w:rsidRPr="00A63AF4" w:rsidRDefault="00A63AF4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11.2.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Wykonawców wspólnie ubiegających się o udzielenie zamówienia, żaden z nich nie może podlegać wykluczeniu </w:t>
      </w:r>
      <w:r w:rsidR="004B0A3A">
        <w:rPr>
          <w:rFonts w:ascii="Verdana" w:hAnsi="Verdana"/>
          <w:b w:val="0"/>
          <w:sz w:val="20"/>
          <w:szCs w:val="20"/>
        </w:rPr>
        <w:t xml:space="preserve">na podstawie </w:t>
      </w:r>
      <w:r w:rsidRPr="00781248">
        <w:rPr>
          <w:rFonts w:ascii="Verdana" w:hAnsi="Verdana"/>
          <w:b w:val="0"/>
          <w:sz w:val="20"/>
          <w:szCs w:val="20"/>
        </w:rPr>
        <w:t xml:space="preserve">art. 24 ust. 1 ustawy </w:t>
      </w:r>
      <w:proofErr w:type="spellStart"/>
      <w:r w:rsidRPr="00781248">
        <w:rPr>
          <w:rFonts w:ascii="Verdana" w:hAnsi="Verdana"/>
          <w:b w:val="0"/>
          <w:sz w:val="20"/>
          <w:szCs w:val="20"/>
        </w:rPr>
        <w:t>Pzp</w:t>
      </w:r>
      <w:proofErr w:type="spellEnd"/>
      <w:r w:rsidRPr="00781248">
        <w:rPr>
          <w:rFonts w:ascii="Verdana" w:hAnsi="Verdana"/>
          <w:b w:val="0"/>
          <w:sz w:val="20"/>
          <w:szCs w:val="20"/>
        </w:rPr>
        <w:t>,</w:t>
      </w:r>
      <w:r w:rsidRPr="00781248" w:rsidDel="008D7E19">
        <w:rPr>
          <w:rFonts w:ascii="Verdana" w:hAnsi="Verdana"/>
          <w:b w:val="0"/>
          <w:sz w:val="20"/>
          <w:szCs w:val="20"/>
        </w:rPr>
        <w:t xml:space="preserve"> </w:t>
      </w:r>
      <w:r w:rsidRPr="000D5D41">
        <w:rPr>
          <w:rFonts w:ascii="Verdana" w:hAnsi="Verdana"/>
          <w:b w:val="0"/>
          <w:sz w:val="20"/>
          <w:szCs w:val="20"/>
        </w:rPr>
        <w:t xml:space="preserve">oraz </w:t>
      </w:r>
      <w:r w:rsidR="004B0A3A">
        <w:rPr>
          <w:rFonts w:ascii="Verdana" w:hAnsi="Verdana"/>
          <w:b w:val="0"/>
          <w:sz w:val="20"/>
          <w:szCs w:val="20"/>
        </w:rPr>
        <w:t xml:space="preserve">w przypadkach </w:t>
      </w:r>
      <w:r w:rsidRPr="000D5D41">
        <w:rPr>
          <w:rFonts w:ascii="Verdana" w:hAnsi="Verdana"/>
          <w:b w:val="0"/>
          <w:sz w:val="20"/>
          <w:szCs w:val="20"/>
        </w:rPr>
        <w:t xml:space="preserve">o których mowa w pkt </w:t>
      </w:r>
      <w:r w:rsidR="0093162B" w:rsidRPr="000D5D41">
        <w:rPr>
          <w:rFonts w:ascii="Verdana" w:hAnsi="Verdana"/>
          <w:b w:val="0"/>
          <w:sz w:val="20"/>
          <w:szCs w:val="20"/>
        </w:rPr>
        <w:t xml:space="preserve">8.2. </w:t>
      </w:r>
      <w:r w:rsidRPr="000D5D41">
        <w:rPr>
          <w:rFonts w:ascii="Verdana" w:hAnsi="Verdana"/>
          <w:b w:val="0"/>
          <w:sz w:val="20"/>
          <w:szCs w:val="20"/>
        </w:rPr>
        <w:t>IDW,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sz w:val="20"/>
          <w:szCs w:val="20"/>
        </w:rPr>
        <w:t xml:space="preserve">natomiast spełnianie warunków udziału w postępowaniu Wykonawcy wykazują zgodnie </w:t>
      </w:r>
      <w:r w:rsidRPr="00C426E6">
        <w:rPr>
          <w:rFonts w:ascii="Verdana" w:hAnsi="Verdana"/>
          <w:b w:val="0"/>
          <w:sz w:val="20"/>
          <w:szCs w:val="20"/>
        </w:rPr>
        <w:t xml:space="preserve">z </w:t>
      </w:r>
      <w:r w:rsidRPr="007861AA">
        <w:rPr>
          <w:rFonts w:ascii="Verdana" w:hAnsi="Verdana"/>
          <w:b w:val="0"/>
          <w:sz w:val="20"/>
          <w:szCs w:val="20"/>
        </w:rPr>
        <w:t>pkt 7.2. IDW</w:t>
      </w:r>
      <w:r w:rsidRPr="00781248">
        <w:rPr>
          <w:rFonts w:ascii="Verdana" w:hAnsi="Verdana"/>
          <w:b w:val="0"/>
          <w:sz w:val="20"/>
          <w:szCs w:val="20"/>
        </w:rPr>
        <w:t>.</w:t>
      </w:r>
    </w:p>
    <w:p w14:paraId="4A01F5FA" w14:textId="77777777" w:rsidR="00A63AF4" w:rsidRPr="000D5D41" w:rsidRDefault="00A63AF4" w:rsidP="000D5D41">
      <w:pPr>
        <w:pStyle w:val="Tekstpodstawowy2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11.3.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ykonawców, </w:t>
      </w:r>
      <w:r w:rsidRPr="004A3D1D">
        <w:rPr>
          <w:rFonts w:ascii="Verdana" w:hAnsi="Verdana"/>
          <w:b w:val="0"/>
          <w:sz w:val="20"/>
          <w:szCs w:val="20"/>
        </w:rPr>
        <w:t>oświadczeni</w:t>
      </w:r>
      <w:r w:rsidR="00963802" w:rsidRPr="004A3D1D">
        <w:rPr>
          <w:rFonts w:ascii="Verdana" w:hAnsi="Verdana"/>
          <w:b w:val="0"/>
          <w:sz w:val="20"/>
          <w:szCs w:val="20"/>
        </w:rPr>
        <w:t>a</w:t>
      </w:r>
      <w:r w:rsidRPr="004A3D1D">
        <w:rPr>
          <w:rFonts w:ascii="Verdana" w:hAnsi="Verdana"/>
          <w:b w:val="0"/>
          <w:sz w:val="20"/>
          <w:szCs w:val="20"/>
        </w:rPr>
        <w:t xml:space="preserve">, o </w:t>
      </w:r>
      <w:r w:rsidR="00963802" w:rsidRPr="004A3D1D">
        <w:rPr>
          <w:rFonts w:ascii="Verdana" w:hAnsi="Verdana"/>
          <w:b w:val="0"/>
          <w:sz w:val="20"/>
          <w:szCs w:val="20"/>
        </w:rPr>
        <w:t xml:space="preserve">których </w:t>
      </w:r>
      <w:r w:rsidRPr="004A3D1D">
        <w:rPr>
          <w:rFonts w:ascii="Verdana" w:hAnsi="Verdana"/>
          <w:b w:val="0"/>
          <w:sz w:val="20"/>
          <w:szCs w:val="20"/>
        </w:rPr>
        <w:t>mowa w pkt. 9.</w:t>
      </w:r>
      <w:r w:rsidR="00A44A7E" w:rsidRPr="004A3D1D">
        <w:rPr>
          <w:rFonts w:ascii="Verdana" w:hAnsi="Verdana"/>
          <w:b w:val="0"/>
          <w:sz w:val="20"/>
          <w:szCs w:val="20"/>
        </w:rPr>
        <w:t xml:space="preserve">1 </w:t>
      </w:r>
      <w:r w:rsidRPr="004A3D1D">
        <w:rPr>
          <w:rFonts w:ascii="Verdana" w:hAnsi="Verdana"/>
          <w:b w:val="0"/>
          <w:sz w:val="20"/>
          <w:szCs w:val="20"/>
        </w:rPr>
        <w:t>IDW</w:t>
      </w:r>
      <w:r w:rsidRPr="00A63AF4">
        <w:rPr>
          <w:rFonts w:ascii="Verdana" w:hAnsi="Verdana"/>
          <w:b w:val="0"/>
          <w:sz w:val="20"/>
          <w:szCs w:val="20"/>
        </w:rPr>
        <w:t xml:space="preserve"> składa każdy 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 wspólnie ubiegających się o zamówienie. Dokumenty te potwierdzają spełnianie warunków udziału w postępowaniu oraz brak podstaw wykluczenia w zakresie, w którym każdy 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>ykonawców wykazuje spełnianie warunków udziału w postępowaniu oraz brak podstaw wykluczenia.</w:t>
      </w:r>
    </w:p>
    <w:p w14:paraId="484666A4" w14:textId="77777777" w:rsidR="00A63AF4" w:rsidRDefault="00A63AF4" w:rsidP="003461A9">
      <w:pPr>
        <w:pStyle w:val="Tekstpodstawowy2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11.4.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="00217115">
        <w:rPr>
          <w:rFonts w:ascii="Verdana" w:hAnsi="Verdana"/>
          <w:b w:val="0"/>
          <w:sz w:val="20"/>
          <w:szCs w:val="20"/>
        </w:rPr>
        <w:t xml:space="preserve">ykonawców </w:t>
      </w:r>
      <w:r w:rsidRPr="00781248">
        <w:rPr>
          <w:rFonts w:ascii="Verdana" w:hAnsi="Verdana"/>
          <w:b w:val="0"/>
          <w:sz w:val="20"/>
          <w:szCs w:val="20"/>
        </w:rPr>
        <w:t xml:space="preserve">oświadczenie o przynależności </w:t>
      </w:r>
      <w:r w:rsidR="003D032F">
        <w:rPr>
          <w:rFonts w:ascii="Verdana" w:hAnsi="Verdana"/>
          <w:b w:val="0"/>
          <w:sz w:val="20"/>
          <w:szCs w:val="20"/>
        </w:rPr>
        <w:t xml:space="preserve">lub </w:t>
      </w:r>
      <w:r w:rsidRPr="00781248">
        <w:rPr>
          <w:rFonts w:ascii="Verdana" w:hAnsi="Verdana"/>
          <w:b w:val="0"/>
          <w:sz w:val="20"/>
          <w:szCs w:val="20"/>
        </w:rPr>
        <w:t xml:space="preserve">braku przynależności do tej samej grupy kapitałowej, o którym mowa w </w:t>
      </w:r>
      <w:r w:rsidRPr="007861AA">
        <w:rPr>
          <w:rFonts w:ascii="Verdana" w:hAnsi="Verdana"/>
          <w:b w:val="0"/>
          <w:sz w:val="20"/>
          <w:szCs w:val="20"/>
        </w:rPr>
        <w:t>pkt. 9.3. IDW</w:t>
      </w:r>
      <w:r w:rsidRPr="00781248">
        <w:rPr>
          <w:rFonts w:ascii="Verdana" w:hAnsi="Verdana"/>
          <w:b w:val="0"/>
          <w:sz w:val="20"/>
          <w:szCs w:val="20"/>
        </w:rPr>
        <w:t xml:space="preserve"> składa każdy z Wykonawców</w:t>
      </w:r>
      <w:r w:rsidR="00E7517D">
        <w:rPr>
          <w:rFonts w:ascii="Verdana" w:hAnsi="Verdana"/>
          <w:b w:val="0"/>
          <w:sz w:val="20"/>
          <w:szCs w:val="20"/>
        </w:rPr>
        <w:t>.</w:t>
      </w:r>
    </w:p>
    <w:p w14:paraId="4FDC6DDB" w14:textId="77777777" w:rsidR="00511C64" w:rsidRPr="005C444F" w:rsidRDefault="00511C64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  <w:highlight w:val="yellow"/>
        </w:rPr>
      </w:pPr>
      <w:r>
        <w:rPr>
          <w:rFonts w:ascii="Verdana" w:hAnsi="Verdana" w:cs="Verdana"/>
          <w:b w:val="0"/>
          <w:sz w:val="20"/>
          <w:szCs w:val="20"/>
        </w:rPr>
        <w:t>11</w:t>
      </w:r>
      <w:r w:rsidRPr="00511C64">
        <w:rPr>
          <w:rFonts w:ascii="Verdana" w:hAnsi="Verdana"/>
          <w:b w:val="0"/>
          <w:iCs/>
          <w:sz w:val="20"/>
          <w:szCs w:val="20"/>
        </w:rPr>
        <w:t>.</w:t>
      </w:r>
      <w:r w:rsidR="00217115">
        <w:rPr>
          <w:rFonts w:ascii="Verdana" w:hAnsi="Verdana"/>
          <w:b w:val="0"/>
          <w:iCs/>
          <w:sz w:val="20"/>
          <w:szCs w:val="20"/>
        </w:rPr>
        <w:t>5.</w:t>
      </w:r>
      <w:r w:rsidR="00217115">
        <w:rPr>
          <w:rFonts w:ascii="Verdana" w:hAnsi="Verdana"/>
          <w:b w:val="0"/>
          <w:iCs/>
          <w:sz w:val="20"/>
          <w:szCs w:val="20"/>
        </w:rPr>
        <w:tab/>
      </w:r>
      <w:r w:rsidRPr="00F23B29">
        <w:rPr>
          <w:rFonts w:ascii="Verdana" w:hAnsi="Verdana" w:cs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ykonawców są  oni zobowiązani na wezwanie </w:t>
      </w:r>
      <w:r w:rsidR="00DF4022" w:rsidRPr="005C444F">
        <w:rPr>
          <w:rFonts w:ascii="Verdana" w:hAnsi="Verdana" w:cs="Verdana"/>
          <w:b w:val="0"/>
          <w:sz w:val="20"/>
          <w:szCs w:val="20"/>
        </w:rPr>
        <w:t>Zamawiającego złożyć dokumenty i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 oświadczenia o któ</w:t>
      </w:r>
      <w:r w:rsidR="00904ACA">
        <w:rPr>
          <w:rFonts w:ascii="Verdana" w:hAnsi="Verdana" w:cs="Verdana"/>
          <w:b w:val="0"/>
          <w:sz w:val="20"/>
          <w:szCs w:val="20"/>
        </w:rPr>
        <w:t>rych mowa w pkt 9.7., przy czym</w:t>
      </w:r>
      <w:r w:rsidRPr="00F23B29">
        <w:rPr>
          <w:rFonts w:ascii="Verdana" w:hAnsi="Verdana" w:cs="Verdana"/>
          <w:b w:val="0"/>
          <w:sz w:val="20"/>
          <w:szCs w:val="20"/>
        </w:rPr>
        <w:t>:</w:t>
      </w:r>
    </w:p>
    <w:p w14:paraId="566F40F3" w14:textId="77777777" w:rsidR="00511C64" w:rsidRPr="005C444F" w:rsidRDefault="00511C64" w:rsidP="003461A9">
      <w:pPr>
        <w:pStyle w:val="Tekstpodstawowy2"/>
        <w:ind w:left="709"/>
        <w:rPr>
          <w:rFonts w:ascii="Verdana" w:hAnsi="Verdana" w:cs="Verdana"/>
          <w:b w:val="0"/>
          <w:sz w:val="20"/>
          <w:szCs w:val="20"/>
          <w:highlight w:val="yellow"/>
        </w:rPr>
      </w:pPr>
      <w:r w:rsidRPr="007861AA">
        <w:rPr>
          <w:rFonts w:ascii="Verdana" w:hAnsi="Verdana" w:cs="Verdana"/>
          <w:b w:val="0"/>
          <w:sz w:val="20"/>
          <w:szCs w:val="20"/>
        </w:rPr>
        <w:t xml:space="preserve">1) dokumenty i oświadczenia o których mowa w pkt 9.7.1) </w:t>
      </w:r>
      <w:r w:rsidR="00452FD0">
        <w:rPr>
          <w:rFonts w:ascii="Verdana" w:hAnsi="Verdana" w:cs="Verdana"/>
          <w:b w:val="0"/>
          <w:sz w:val="20"/>
          <w:szCs w:val="20"/>
        </w:rPr>
        <w:t>składa odpowiednio W</w:t>
      </w:r>
      <w:r w:rsidR="003C0645">
        <w:rPr>
          <w:rFonts w:ascii="Verdana" w:hAnsi="Verdana" w:cs="Verdana"/>
          <w:b w:val="0"/>
          <w:sz w:val="20"/>
          <w:szCs w:val="20"/>
        </w:rPr>
        <w:t>ykonawca</w:t>
      </w:r>
      <w:r w:rsidR="005C4B45">
        <w:rPr>
          <w:rFonts w:ascii="Verdana" w:hAnsi="Verdana" w:cs="Verdana"/>
          <w:b w:val="0"/>
          <w:sz w:val="20"/>
          <w:szCs w:val="20"/>
        </w:rPr>
        <w:t>/</w:t>
      </w:r>
      <w:r w:rsidR="00B64B2C">
        <w:rPr>
          <w:rFonts w:ascii="Verdana" w:hAnsi="Verdana" w:cs="Verdana"/>
          <w:b w:val="0"/>
          <w:sz w:val="20"/>
          <w:szCs w:val="20"/>
        </w:rPr>
        <w:t>Wykonawcy</w:t>
      </w:r>
      <w:r w:rsidR="003C0645">
        <w:rPr>
          <w:rFonts w:ascii="Verdana" w:hAnsi="Verdana" w:cs="Verdana"/>
          <w:b w:val="0"/>
          <w:sz w:val="20"/>
          <w:szCs w:val="20"/>
        </w:rPr>
        <w:t>, który</w:t>
      </w:r>
      <w:r w:rsidR="00B64B2C">
        <w:rPr>
          <w:rFonts w:ascii="Verdana" w:hAnsi="Verdana" w:cs="Verdana"/>
          <w:b w:val="0"/>
          <w:sz w:val="20"/>
          <w:szCs w:val="20"/>
        </w:rPr>
        <w:t>/którzy</w:t>
      </w:r>
      <w:r w:rsidR="003C0645">
        <w:rPr>
          <w:rFonts w:ascii="Verdana" w:hAnsi="Verdana" w:cs="Verdana"/>
          <w:b w:val="0"/>
          <w:sz w:val="20"/>
          <w:szCs w:val="20"/>
        </w:rPr>
        <w:t xml:space="preserve"> wykazuje</w:t>
      </w:r>
      <w:r w:rsidR="00B64B2C">
        <w:rPr>
          <w:rFonts w:ascii="Verdana" w:hAnsi="Verdana" w:cs="Verdana"/>
          <w:b w:val="0"/>
          <w:sz w:val="20"/>
          <w:szCs w:val="20"/>
        </w:rPr>
        <w:t>/ą</w:t>
      </w:r>
      <w:r w:rsidR="003C0645">
        <w:rPr>
          <w:rFonts w:ascii="Verdana" w:hAnsi="Verdana" w:cs="Verdana"/>
          <w:b w:val="0"/>
          <w:sz w:val="20"/>
          <w:szCs w:val="20"/>
        </w:rPr>
        <w:t xml:space="preserve"> spełnianie warunku, w zakresie i na zasadach opisanych w pkt 7.2 IDW</w:t>
      </w:r>
      <w:r w:rsidR="000B5291" w:rsidRPr="000B5291">
        <w:rPr>
          <w:rFonts w:ascii="Verdana" w:hAnsi="Verdana" w:cs="Verdana"/>
          <w:b w:val="0"/>
          <w:sz w:val="20"/>
          <w:szCs w:val="20"/>
        </w:rPr>
        <w:t>.</w:t>
      </w:r>
    </w:p>
    <w:p w14:paraId="051B94AE" w14:textId="77777777" w:rsidR="009960A5" w:rsidRPr="00A91487" w:rsidRDefault="009960A5" w:rsidP="003461A9">
      <w:pPr>
        <w:pStyle w:val="Tekstpodstawowy2"/>
        <w:ind w:left="709"/>
        <w:rPr>
          <w:rFonts w:ascii="Verdana" w:hAnsi="Verdana"/>
          <w:b w:val="0"/>
          <w:iCs/>
          <w:sz w:val="20"/>
          <w:szCs w:val="20"/>
        </w:rPr>
      </w:pPr>
    </w:p>
    <w:p w14:paraId="0E2387FE" w14:textId="77777777" w:rsidR="00A63AF4" w:rsidRDefault="00A63AF4" w:rsidP="003461A9">
      <w:pPr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12</w:t>
      </w:r>
      <w:r w:rsidRPr="00D65833">
        <w:rPr>
          <w:rFonts w:ascii="Verdana" w:hAnsi="Verdana" w:cs="Verdana"/>
          <w:b/>
          <w:sz w:val="20"/>
          <w:szCs w:val="20"/>
        </w:rPr>
        <w:t xml:space="preserve">. 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20"/>
          <w:szCs w:val="20"/>
        </w:rPr>
        <w:t>SPOSÓB KOMUNIKACJI ORAZ WYMAGANIA FORMALNE DOTYCZĄCE SKŁADANYCH OŚWIADCZEŃ I DOKUMENTÓW</w:t>
      </w:r>
    </w:p>
    <w:p w14:paraId="0424D845" w14:textId="77777777" w:rsidR="00A63AF4" w:rsidRPr="00E25A56" w:rsidRDefault="00A63AF4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12.1.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iCs/>
          <w:sz w:val="20"/>
          <w:szCs w:val="20"/>
        </w:rPr>
        <w:t xml:space="preserve">W postępowaniu komunikacja między </w:t>
      </w:r>
      <w:r w:rsidR="00E757C5">
        <w:rPr>
          <w:rFonts w:ascii="Verdana" w:hAnsi="Verdana"/>
          <w:b w:val="0"/>
          <w:iCs/>
          <w:sz w:val="20"/>
          <w:szCs w:val="20"/>
        </w:rPr>
        <w:t>Z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amawiającym a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A63AF4">
        <w:rPr>
          <w:rFonts w:ascii="Verdana" w:hAnsi="Verdana"/>
          <w:b w:val="0"/>
          <w:iCs/>
          <w:sz w:val="20"/>
          <w:szCs w:val="20"/>
        </w:rPr>
        <w:t>ykonawcami odbywa się za pośrednictwem operatora pocztowego</w:t>
      </w:r>
      <w:r w:rsidRPr="00A63AF4">
        <w:rPr>
          <w:b w:val="0"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iCs/>
          <w:sz w:val="20"/>
          <w:szCs w:val="20"/>
        </w:rPr>
        <w:t>w rozumieniu ustawy z dnia 23 listopada 2012 r. – Prawo pocztowe (</w:t>
      </w:r>
      <w:proofErr w:type="spellStart"/>
      <w:r w:rsidR="001C4DF3">
        <w:rPr>
          <w:rFonts w:ascii="Verdana" w:hAnsi="Verdana"/>
          <w:b w:val="0"/>
          <w:iCs/>
          <w:sz w:val="20"/>
          <w:szCs w:val="20"/>
        </w:rPr>
        <w:t>t.j</w:t>
      </w:r>
      <w:proofErr w:type="spellEnd"/>
      <w:r w:rsidR="001C4DF3">
        <w:rPr>
          <w:rFonts w:ascii="Verdana" w:hAnsi="Verdana"/>
          <w:b w:val="0"/>
          <w:iCs/>
          <w:sz w:val="20"/>
          <w:szCs w:val="20"/>
        </w:rPr>
        <w:t xml:space="preserve">. </w:t>
      </w:r>
      <w:r w:rsidRPr="00A63AF4">
        <w:rPr>
          <w:rFonts w:ascii="Verdana" w:hAnsi="Verdana"/>
          <w:b w:val="0"/>
          <w:iCs/>
          <w:sz w:val="20"/>
          <w:szCs w:val="20"/>
        </w:rPr>
        <w:t>Dz. U. z 201</w:t>
      </w:r>
      <w:r w:rsidR="00CE2E60">
        <w:rPr>
          <w:rFonts w:ascii="Verdana" w:hAnsi="Verdana"/>
          <w:b w:val="0"/>
          <w:iCs/>
          <w:sz w:val="20"/>
          <w:szCs w:val="20"/>
        </w:rPr>
        <w:t>7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 r.</w:t>
      </w:r>
      <w:r w:rsidR="00F21303">
        <w:rPr>
          <w:rFonts w:ascii="Verdana" w:hAnsi="Verdana"/>
          <w:b w:val="0"/>
          <w:iCs/>
          <w:sz w:val="20"/>
          <w:szCs w:val="20"/>
        </w:rPr>
        <w:t>,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 poz. </w:t>
      </w:r>
      <w:r w:rsidR="00CE2E60">
        <w:rPr>
          <w:rFonts w:ascii="Verdana" w:hAnsi="Verdana"/>
          <w:b w:val="0"/>
          <w:iCs/>
          <w:sz w:val="20"/>
          <w:szCs w:val="20"/>
        </w:rPr>
        <w:t>1481 ze zm.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), osobiście, za pośrednictwem posłańca, </w:t>
      </w:r>
      <w:r w:rsidRPr="005C444F">
        <w:rPr>
          <w:rFonts w:ascii="Verdana" w:hAnsi="Verdana"/>
          <w:b w:val="0"/>
          <w:iCs/>
          <w:sz w:val="20"/>
          <w:szCs w:val="20"/>
        </w:rPr>
        <w:t>faksu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 lub przy użyciu środków komunikacji elektronicznej w rozumieniu ustawy z dnia 18 lipca 2002 r. o świadczeniu usług drogą elektroniczną (</w:t>
      </w:r>
      <w:proofErr w:type="spellStart"/>
      <w:r w:rsidR="00F21303">
        <w:rPr>
          <w:rFonts w:ascii="Verdana" w:hAnsi="Verdana"/>
          <w:b w:val="0"/>
          <w:iCs/>
          <w:sz w:val="20"/>
          <w:szCs w:val="20"/>
        </w:rPr>
        <w:t>t.j</w:t>
      </w:r>
      <w:proofErr w:type="spellEnd"/>
      <w:r w:rsidR="00F21303">
        <w:rPr>
          <w:rFonts w:ascii="Verdana" w:hAnsi="Verdana"/>
          <w:b w:val="0"/>
          <w:iCs/>
          <w:sz w:val="20"/>
          <w:szCs w:val="20"/>
        </w:rPr>
        <w:t xml:space="preserve">. </w:t>
      </w:r>
      <w:r w:rsidRPr="00A63AF4">
        <w:rPr>
          <w:rFonts w:ascii="Verdana" w:hAnsi="Verdana"/>
          <w:b w:val="0"/>
          <w:iCs/>
          <w:sz w:val="20"/>
          <w:szCs w:val="20"/>
        </w:rPr>
        <w:t>Dz. U. z 201</w:t>
      </w:r>
      <w:r w:rsidR="00902A6E">
        <w:rPr>
          <w:rFonts w:ascii="Verdana" w:hAnsi="Verdana"/>
          <w:b w:val="0"/>
          <w:iCs/>
          <w:sz w:val="20"/>
          <w:szCs w:val="20"/>
        </w:rPr>
        <w:t>7 r.</w:t>
      </w:r>
      <w:r w:rsidR="00F21303">
        <w:rPr>
          <w:rFonts w:ascii="Verdana" w:hAnsi="Verdana"/>
          <w:b w:val="0"/>
          <w:iCs/>
          <w:sz w:val="20"/>
          <w:szCs w:val="20"/>
        </w:rPr>
        <w:t>,</w:t>
      </w:r>
      <w:r w:rsidR="00902A6E">
        <w:rPr>
          <w:rFonts w:ascii="Verdana" w:hAnsi="Verdana"/>
          <w:b w:val="0"/>
          <w:iCs/>
          <w:sz w:val="20"/>
          <w:szCs w:val="20"/>
        </w:rPr>
        <w:t xml:space="preserve"> poz. 1219 ze zm.</w:t>
      </w:r>
      <w:r w:rsidRPr="00E25A56">
        <w:rPr>
          <w:rFonts w:ascii="Verdana" w:hAnsi="Verdana"/>
          <w:b w:val="0"/>
          <w:iCs/>
          <w:sz w:val="20"/>
          <w:szCs w:val="20"/>
        </w:rPr>
        <w:t xml:space="preserve">), z uwzględnieniem wymogów dotyczących formy, ustanowionych </w:t>
      </w:r>
      <w:r w:rsidR="00912F01" w:rsidRPr="007861AA">
        <w:rPr>
          <w:rFonts w:ascii="Verdana" w:hAnsi="Verdana"/>
          <w:b w:val="0"/>
          <w:iCs/>
          <w:sz w:val="20"/>
          <w:szCs w:val="20"/>
        </w:rPr>
        <w:t xml:space="preserve">poniżej </w:t>
      </w:r>
      <w:r w:rsidR="00F21303">
        <w:rPr>
          <w:rFonts w:ascii="Verdana" w:hAnsi="Verdana"/>
          <w:b w:val="0"/>
          <w:iCs/>
          <w:sz w:val="20"/>
          <w:szCs w:val="20"/>
        </w:rPr>
        <w:br/>
      </w:r>
      <w:r w:rsidRPr="007861AA">
        <w:rPr>
          <w:rFonts w:ascii="Verdana" w:hAnsi="Verdana"/>
          <w:b w:val="0"/>
          <w:iCs/>
          <w:sz w:val="20"/>
          <w:szCs w:val="20"/>
        </w:rPr>
        <w:t xml:space="preserve">w pkt </w:t>
      </w:r>
      <w:r w:rsidR="00912F01" w:rsidRPr="007861AA">
        <w:rPr>
          <w:rFonts w:ascii="Verdana" w:hAnsi="Verdana"/>
          <w:b w:val="0"/>
          <w:iCs/>
          <w:sz w:val="20"/>
          <w:szCs w:val="20"/>
        </w:rPr>
        <w:t>12.3. – 12.6. IDW</w:t>
      </w:r>
      <w:r w:rsidR="00912F01">
        <w:rPr>
          <w:rFonts w:ascii="Verdana" w:hAnsi="Verdana"/>
          <w:b w:val="0"/>
          <w:iCs/>
          <w:sz w:val="20"/>
          <w:szCs w:val="20"/>
        </w:rPr>
        <w:t>.</w:t>
      </w:r>
    </w:p>
    <w:p w14:paraId="43745F8E" w14:textId="59BE14A4" w:rsidR="0053063E" w:rsidRPr="00BF7C0F" w:rsidRDefault="0053063E" w:rsidP="0053063E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 w:rsidRPr="00781248">
        <w:rPr>
          <w:rFonts w:ascii="Verdana" w:hAnsi="Verdana"/>
          <w:b w:val="0"/>
          <w:iCs/>
          <w:sz w:val="20"/>
          <w:szCs w:val="20"/>
        </w:rPr>
        <w:t>Zamawiający wyznacza Pa</w:t>
      </w:r>
      <w:r>
        <w:rPr>
          <w:rFonts w:ascii="Verdana" w:hAnsi="Verdana"/>
          <w:b w:val="0"/>
          <w:iCs/>
          <w:sz w:val="20"/>
          <w:szCs w:val="20"/>
        </w:rPr>
        <w:t>n</w:t>
      </w:r>
      <w:r w:rsidR="001A670B">
        <w:rPr>
          <w:rFonts w:ascii="Verdana" w:hAnsi="Verdana"/>
          <w:b w:val="0"/>
          <w:iCs/>
          <w:sz w:val="20"/>
          <w:szCs w:val="20"/>
        </w:rPr>
        <w:t>ią</w:t>
      </w:r>
      <w:r>
        <w:rPr>
          <w:rFonts w:ascii="Verdana" w:hAnsi="Verdana"/>
          <w:b w:val="0"/>
          <w:iCs/>
          <w:sz w:val="20"/>
          <w:szCs w:val="20"/>
        </w:rPr>
        <w:t xml:space="preserve"> </w:t>
      </w:r>
      <w:r w:rsidR="001A670B">
        <w:rPr>
          <w:rFonts w:ascii="Verdana" w:hAnsi="Verdana"/>
          <w:b w:val="0"/>
          <w:iCs/>
          <w:sz w:val="20"/>
          <w:szCs w:val="20"/>
        </w:rPr>
        <w:t>Beatę Misiewicz</w:t>
      </w:r>
      <w:r>
        <w:rPr>
          <w:rFonts w:ascii="Verdana" w:hAnsi="Verdana"/>
          <w:b w:val="0"/>
          <w:iCs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iCs/>
          <w:sz w:val="20"/>
          <w:szCs w:val="20"/>
        </w:rPr>
        <w:t>do kontaktowania się</w:t>
      </w:r>
      <w:r>
        <w:rPr>
          <w:rFonts w:ascii="Verdana" w:hAnsi="Verdana"/>
          <w:b w:val="0"/>
          <w:iCs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iCs/>
          <w:sz w:val="20"/>
          <w:szCs w:val="20"/>
        </w:rPr>
        <w:t>z Wykonawcami</w:t>
      </w:r>
      <w:r>
        <w:rPr>
          <w:rFonts w:ascii="Verdana" w:hAnsi="Verdana"/>
          <w:b w:val="0"/>
          <w:iCs/>
          <w:sz w:val="20"/>
          <w:szCs w:val="20"/>
        </w:rPr>
        <w:t xml:space="preserve">: </w:t>
      </w:r>
      <w:r w:rsidRPr="00BF7C0F">
        <w:rPr>
          <w:rFonts w:ascii="Verdana" w:hAnsi="Verdana"/>
          <w:b w:val="0"/>
          <w:iCs/>
          <w:sz w:val="20"/>
          <w:szCs w:val="20"/>
        </w:rPr>
        <w:t xml:space="preserve">tel. </w:t>
      </w:r>
      <w:r w:rsidRPr="00BF7C0F">
        <w:rPr>
          <w:rFonts w:ascii="Verdana" w:hAnsi="Verdana"/>
          <w:b w:val="0"/>
          <w:sz w:val="20"/>
          <w:szCs w:val="20"/>
        </w:rPr>
        <w:t>+48 (22)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BF7C0F">
        <w:rPr>
          <w:rFonts w:ascii="Verdana" w:hAnsi="Verdana"/>
          <w:b w:val="0"/>
          <w:sz w:val="20"/>
          <w:szCs w:val="20"/>
        </w:rPr>
        <w:t xml:space="preserve">209 </w:t>
      </w:r>
      <w:r>
        <w:rPr>
          <w:rFonts w:ascii="Verdana" w:hAnsi="Verdana"/>
          <w:b w:val="0"/>
          <w:sz w:val="20"/>
          <w:szCs w:val="20"/>
        </w:rPr>
        <w:t>23 6</w:t>
      </w:r>
      <w:r w:rsidR="001A670B">
        <w:rPr>
          <w:rFonts w:ascii="Verdana" w:hAnsi="Verdana"/>
          <w:b w:val="0"/>
          <w:sz w:val="20"/>
          <w:szCs w:val="20"/>
        </w:rPr>
        <w:t>1</w:t>
      </w:r>
    </w:p>
    <w:p w14:paraId="6282B49C" w14:textId="73B81900" w:rsidR="0053063E" w:rsidRPr="000415A5" w:rsidRDefault="0053063E" w:rsidP="0053063E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 xml:space="preserve">e-mail: </w:t>
      </w:r>
      <w:hyperlink r:id="rId10" w:history="1">
        <w:r w:rsidR="001A670B" w:rsidRPr="00F41C15">
          <w:rPr>
            <w:rStyle w:val="Hipercze"/>
            <w:rFonts w:ascii="Verdana" w:hAnsi="Verdana"/>
            <w:b w:val="0"/>
            <w:iCs/>
            <w:sz w:val="20"/>
            <w:szCs w:val="20"/>
          </w:rPr>
          <w:t>bmisiewicz@gddkia.gov.pl</w:t>
        </w:r>
      </w:hyperlink>
      <w:r>
        <w:rPr>
          <w:rFonts w:ascii="Verdana" w:hAnsi="Verdana"/>
          <w:b w:val="0"/>
          <w:iCs/>
          <w:sz w:val="20"/>
          <w:szCs w:val="20"/>
        </w:rPr>
        <w:t xml:space="preserve"> </w:t>
      </w:r>
      <w:r>
        <w:rPr>
          <w:rFonts w:ascii="Verdana" w:hAnsi="Verdana"/>
          <w:b w:val="0"/>
          <w:bCs w:val="0"/>
          <w:sz w:val="20"/>
          <w:szCs w:val="20"/>
        </w:rPr>
        <w:t xml:space="preserve">, </w:t>
      </w:r>
      <w:r w:rsidRPr="00E25A56">
        <w:rPr>
          <w:rFonts w:ascii="Verdana" w:hAnsi="Verdana"/>
          <w:b w:val="0"/>
          <w:iCs/>
          <w:sz w:val="20"/>
          <w:szCs w:val="20"/>
        </w:rPr>
        <w:t xml:space="preserve">Generalna Dyrekcja Dróg Krajowych i </w:t>
      </w:r>
      <w:r>
        <w:rPr>
          <w:rFonts w:ascii="Verdana" w:hAnsi="Verdana"/>
          <w:b w:val="0"/>
          <w:iCs/>
          <w:sz w:val="20"/>
          <w:szCs w:val="20"/>
        </w:rPr>
        <w:t xml:space="preserve">Autostrad Oddział w Warszawie, </w:t>
      </w:r>
      <w:r w:rsidRPr="00672BB3">
        <w:rPr>
          <w:rFonts w:ascii="Verdana" w:hAnsi="Verdana"/>
          <w:b w:val="0"/>
          <w:sz w:val="20"/>
          <w:szCs w:val="20"/>
        </w:rPr>
        <w:t>ul. Mińska 25, 03-808 Warszawa</w:t>
      </w:r>
      <w:r>
        <w:rPr>
          <w:rFonts w:ascii="Verdana" w:hAnsi="Verdana"/>
          <w:b w:val="0"/>
          <w:sz w:val="20"/>
          <w:szCs w:val="20"/>
        </w:rPr>
        <w:t>.</w:t>
      </w:r>
      <w:r w:rsidRPr="00672BB3">
        <w:rPr>
          <w:rFonts w:ascii="Verdana" w:hAnsi="Verdana"/>
          <w:b w:val="0"/>
          <w:sz w:val="20"/>
          <w:szCs w:val="20"/>
        </w:rPr>
        <w:t xml:space="preserve">  </w:t>
      </w:r>
    </w:p>
    <w:p w14:paraId="6C826DBE" w14:textId="77777777" w:rsidR="00A63AF4" w:rsidRPr="00E25A56" w:rsidRDefault="00A63AF4" w:rsidP="00672BB3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12.2.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Jeżeli </w:t>
      </w:r>
      <w:r w:rsidR="00E757C5">
        <w:rPr>
          <w:rFonts w:ascii="Verdana" w:hAnsi="Verdana"/>
          <w:b w:val="0"/>
          <w:iCs/>
          <w:sz w:val="20"/>
          <w:szCs w:val="20"/>
        </w:rPr>
        <w:t>Z</w:t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amawiający lub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ykonawca przekazują oświadczenia, wnioski, zawiadomienia oraz informacje za pośrednictwem faksu lub przy użyciu środków komunikacji elektronicznej </w:t>
      </w:r>
      <w:r w:rsidR="00F21303">
        <w:rPr>
          <w:rFonts w:ascii="Verdana" w:hAnsi="Verdana"/>
          <w:b w:val="0"/>
          <w:iCs/>
          <w:sz w:val="20"/>
          <w:szCs w:val="20"/>
        </w:rPr>
        <w:br/>
      </w:r>
      <w:r w:rsidR="00E25A56" w:rsidRPr="00E25A56">
        <w:rPr>
          <w:rFonts w:ascii="Verdana" w:hAnsi="Verdana"/>
          <w:b w:val="0"/>
          <w:iCs/>
          <w:sz w:val="20"/>
          <w:szCs w:val="20"/>
        </w:rPr>
        <w:t>w rozumieniu ustawy z dnia 18 lipca 2002 r. o świadczeniu usług drogą elektroniczną, każda ze stron na żądanie drugiej strony niezwłocznie potwierdza fakt ich otrzymania.</w:t>
      </w:r>
    </w:p>
    <w:p w14:paraId="62B8F680" w14:textId="77777777" w:rsidR="009F3373" w:rsidRDefault="00A63AF4" w:rsidP="003461A9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12.3.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5E2202">
        <w:rPr>
          <w:rFonts w:ascii="Verdana" w:hAnsi="Verdana"/>
          <w:b w:val="0"/>
          <w:iCs/>
          <w:sz w:val="20"/>
          <w:szCs w:val="20"/>
        </w:rPr>
        <w:t>O</w:t>
      </w:r>
      <w:r w:rsidR="00E25A56" w:rsidRPr="006C367C">
        <w:rPr>
          <w:rFonts w:ascii="Verdana" w:hAnsi="Verdana"/>
          <w:b w:val="0"/>
          <w:iCs/>
          <w:sz w:val="20"/>
          <w:szCs w:val="20"/>
        </w:rPr>
        <w:t>świadczenia</w:t>
      </w:r>
      <w:r w:rsidR="00A44A7E" w:rsidRPr="006C367C">
        <w:rPr>
          <w:rFonts w:ascii="Verdana" w:hAnsi="Verdana"/>
          <w:b w:val="0"/>
          <w:iCs/>
          <w:sz w:val="20"/>
          <w:szCs w:val="20"/>
        </w:rPr>
        <w:t xml:space="preserve"> o których mowa w pkt 9.1</w:t>
      </w:r>
      <w:r w:rsidR="005C4B45">
        <w:rPr>
          <w:rFonts w:ascii="Verdana" w:hAnsi="Verdana"/>
          <w:b w:val="0"/>
          <w:iCs/>
          <w:sz w:val="20"/>
          <w:szCs w:val="20"/>
        </w:rPr>
        <w:t xml:space="preserve"> IDW Wykonawca zobowiązany jest</w:t>
      </w:r>
      <w:r w:rsidR="005E2202">
        <w:rPr>
          <w:rFonts w:ascii="Verdana" w:hAnsi="Verdana"/>
          <w:b w:val="0"/>
          <w:iCs/>
          <w:sz w:val="20"/>
          <w:szCs w:val="20"/>
        </w:rPr>
        <w:t xml:space="preserve"> złożyć </w:t>
      </w:r>
      <w:r w:rsidR="00E25A56" w:rsidRPr="006C367C">
        <w:rPr>
          <w:rFonts w:ascii="Verdana" w:hAnsi="Verdana"/>
          <w:b w:val="0"/>
          <w:iCs/>
          <w:sz w:val="20"/>
          <w:szCs w:val="20"/>
        </w:rPr>
        <w:t xml:space="preserve">w formie pisemnej </w:t>
      </w:r>
      <w:r w:rsidR="005E2202">
        <w:rPr>
          <w:rFonts w:ascii="Verdana" w:hAnsi="Verdana"/>
          <w:b w:val="0"/>
          <w:iCs/>
          <w:sz w:val="20"/>
          <w:szCs w:val="20"/>
        </w:rPr>
        <w:t>wraz z Ofertą.</w:t>
      </w:r>
    </w:p>
    <w:p w14:paraId="6CD57CAA" w14:textId="77777777" w:rsidR="00A63AF4" w:rsidRDefault="00A63AF4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12.4.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E25A56" w:rsidRPr="00E25A56">
        <w:rPr>
          <w:rFonts w:ascii="Verdana" w:hAnsi="Verdana"/>
          <w:b w:val="0"/>
          <w:iCs/>
          <w:sz w:val="20"/>
          <w:szCs w:val="20"/>
        </w:rPr>
        <w:t>Ofertę składa się pod rygorem nieważności w formie pisemnej.</w:t>
      </w:r>
    </w:p>
    <w:p w14:paraId="551C82BD" w14:textId="01BE02F2" w:rsidR="00A63AF4" w:rsidRDefault="00A63AF4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12.5.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261BED" w:rsidRPr="00261BED">
        <w:rPr>
          <w:rFonts w:ascii="Verdana" w:eastAsia="Calibri" w:hAnsi="Verdana"/>
          <w:b w:val="0"/>
          <w:bCs w:val="0"/>
          <w:color w:val="000000"/>
          <w:sz w:val="20"/>
          <w:szCs w:val="20"/>
        </w:rPr>
        <w:t>Oświadczenia lub dokumenty, o których mowa w rozporządzeniu Ministra Rozwoju z dnia 26 lipca 2016 r. w sprawie rodzajów dokumentów, jakich może żądać zamawiający od Wykonawcy w postępowaniu o udzielenie zamówienia (Dz. U. poz. 1126 ze zm.), zwanym dalej „rozporządzeniem” należy złożyć</w:t>
      </w:r>
      <w:r w:rsidR="00261BED" w:rsidRPr="00FE3C6D">
        <w:rPr>
          <w:rFonts w:ascii="Verdana" w:eastAsia="Calibri" w:hAnsi="Verdana"/>
          <w:color w:val="000000"/>
          <w:sz w:val="20"/>
          <w:szCs w:val="20"/>
        </w:rPr>
        <w:t xml:space="preserve"> </w:t>
      </w:r>
      <w:r w:rsidR="00261BED">
        <w:rPr>
          <w:rFonts w:ascii="Verdana" w:eastAsia="Calibri" w:hAnsi="Verdana"/>
          <w:color w:val="000000"/>
          <w:sz w:val="20"/>
          <w:szCs w:val="20"/>
        </w:rPr>
        <w:t xml:space="preserve">w oryginale </w:t>
      </w:r>
      <w:r w:rsidR="00261BED" w:rsidRPr="00FE3C6D">
        <w:rPr>
          <w:rFonts w:ascii="Verdana" w:eastAsia="Calibri" w:hAnsi="Verdana"/>
          <w:color w:val="000000"/>
          <w:sz w:val="20"/>
          <w:szCs w:val="20"/>
        </w:rPr>
        <w:t>lub kopii poświadczonej za zgodność z oryginałem</w:t>
      </w:r>
      <w:r w:rsidR="00261BED">
        <w:rPr>
          <w:rFonts w:ascii="Verdana" w:eastAsia="Calibri" w:hAnsi="Verdana"/>
          <w:color w:val="000000"/>
          <w:sz w:val="20"/>
          <w:szCs w:val="20"/>
        </w:rPr>
        <w:t>.</w:t>
      </w:r>
    </w:p>
    <w:p w14:paraId="41D0659A" w14:textId="77777777" w:rsidR="0098618F" w:rsidRDefault="0098618F" w:rsidP="001A670B">
      <w:pPr>
        <w:pStyle w:val="Tekstpodstawowy2"/>
        <w:spacing w:after="12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 xml:space="preserve">12.6. </w:t>
      </w:r>
      <w:r w:rsidR="00C66FA2">
        <w:rPr>
          <w:rFonts w:ascii="Verdana" w:hAnsi="Verdana"/>
          <w:b w:val="0"/>
          <w:iCs/>
          <w:sz w:val="20"/>
          <w:szCs w:val="20"/>
        </w:rPr>
        <w:tab/>
      </w:r>
      <w:r w:rsidRPr="00913112">
        <w:rPr>
          <w:rFonts w:ascii="Verdana" w:hAnsi="Verdana"/>
          <w:b w:val="0"/>
          <w:iCs/>
          <w:sz w:val="20"/>
          <w:szCs w:val="20"/>
        </w:rPr>
        <w:t xml:space="preserve">Zobowiązanie, o którym mowa w pkt 10.2. IDW należy złożyć w formie </w:t>
      </w:r>
      <w:r w:rsidRPr="00303696">
        <w:rPr>
          <w:rFonts w:ascii="Verdana" w:hAnsi="Verdana"/>
          <w:b w:val="0"/>
          <w:iCs/>
          <w:sz w:val="20"/>
          <w:szCs w:val="20"/>
        </w:rPr>
        <w:t>analogicznej jak w pkt 12.5. IDW, tj</w:t>
      </w:r>
      <w:r w:rsidRPr="00303696">
        <w:rPr>
          <w:rFonts w:ascii="Verdana" w:hAnsi="Verdana"/>
          <w:iCs/>
          <w:sz w:val="20"/>
          <w:szCs w:val="20"/>
        </w:rPr>
        <w:t>. w oryginale</w:t>
      </w:r>
      <w:r w:rsidRPr="00303696">
        <w:rPr>
          <w:rFonts w:ascii="Verdana" w:hAnsi="Verdana"/>
          <w:b w:val="0"/>
          <w:iCs/>
          <w:sz w:val="20"/>
          <w:szCs w:val="20"/>
        </w:rPr>
        <w:t>.</w:t>
      </w:r>
      <w:r>
        <w:rPr>
          <w:rFonts w:ascii="Verdana" w:hAnsi="Verdana"/>
          <w:b w:val="0"/>
          <w:iCs/>
          <w:sz w:val="20"/>
          <w:szCs w:val="20"/>
        </w:rPr>
        <w:t xml:space="preserve">   </w:t>
      </w:r>
    </w:p>
    <w:p w14:paraId="69E57EAE" w14:textId="04CF4F39" w:rsidR="00245BEB" w:rsidRPr="00227645" w:rsidRDefault="00245BEB" w:rsidP="00245BEB">
      <w:pPr>
        <w:ind w:left="709" w:hanging="709"/>
        <w:jc w:val="both"/>
        <w:rPr>
          <w:rFonts w:ascii="Verdana" w:eastAsia="Calibri" w:hAnsi="Verdana"/>
          <w:color w:val="000000"/>
          <w:sz w:val="20"/>
          <w:szCs w:val="20"/>
        </w:rPr>
      </w:pPr>
      <w:r>
        <w:rPr>
          <w:rFonts w:ascii="Verdana" w:eastAsia="Calibri" w:hAnsi="Verdana"/>
          <w:color w:val="000000"/>
          <w:sz w:val="20"/>
          <w:szCs w:val="20"/>
        </w:rPr>
        <w:t>12.7.</w:t>
      </w:r>
      <w:r>
        <w:rPr>
          <w:rFonts w:ascii="Verdana" w:eastAsia="Calibri" w:hAnsi="Verdana"/>
          <w:color w:val="000000"/>
          <w:sz w:val="20"/>
          <w:szCs w:val="20"/>
        </w:rPr>
        <w:tab/>
      </w:r>
      <w:r w:rsidRPr="00227645">
        <w:rPr>
          <w:rFonts w:ascii="Verdana" w:eastAsia="Calibri" w:hAnsi="Verdana"/>
          <w:color w:val="000000"/>
          <w:sz w:val="20"/>
          <w:szCs w:val="20"/>
        </w:rPr>
        <w:t xml:space="preserve">Poświadczenia za zgodność z oryginałem dokonuje odpowiednio Wykonawca, podmiot, na którego zdolnościach lub sytuacji polega Wykonawca, Wykonawcy wspólnie ubiegający się </w:t>
      </w:r>
      <w:r w:rsidRPr="00227645">
        <w:rPr>
          <w:rFonts w:ascii="Verdana" w:eastAsia="Calibri" w:hAnsi="Verdana"/>
          <w:color w:val="000000"/>
          <w:sz w:val="20"/>
          <w:szCs w:val="20"/>
        </w:rPr>
        <w:lastRenderedPageBreak/>
        <w:t>o udzielenie zamówienia publicznego albo podw</w:t>
      </w:r>
      <w:r>
        <w:rPr>
          <w:rFonts w:ascii="Verdana" w:eastAsia="Calibri" w:hAnsi="Verdana"/>
          <w:color w:val="000000"/>
          <w:sz w:val="20"/>
          <w:szCs w:val="20"/>
        </w:rPr>
        <w:t xml:space="preserve">ykonawca, w zakresie dokumentów </w:t>
      </w:r>
      <w:r w:rsidRPr="00227645">
        <w:rPr>
          <w:rFonts w:ascii="Verdana" w:eastAsia="Calibri" w:hAnsi="Verdana"/>
          <w:bCs/>
          <w:color w:val="000000"/>
          <w:sz w:val="20"/>
          <w:szCs w:val="20"/>
        </w:rPr>
        <w:t>lub oświadczeń</w:t>
      </w:r>
      <w:r w:rsidRPr="00227645">
        <w:rPr>
          <w:rFonts w:ascii="Verdana" w:eastAsia="Calibri" w:hAnsi="Verdana"/>
          <w:color w:val="000000"/>
          <w:sz w:val="20"/>
          <w:szCs w:val="20"/>
        </w:rPr>
        <w:t>, które każdego z nich dotyczą.</w:t>
      </w:r>
    </w:p>
    <w:p w14:paraId="2439BA2C" w14:textId="77777777" w:rsidR="00245BEB" w:rsidRPr="00227645" w:rsidRDefault="00245BEB" w:rsidP="00245BEB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bCs/>
          <w:color w:val="000000"/>
          <w:sz w:val="20"/>
          <w:szCs w:val="20"/>
        </w:rPr>
        <w:t>Poświadczenie za zgodność z oryginałem następuje przez opatrzenie kopii dokumentu lub kopii oświadczenia, sporządzonych w postaci papierowej, własnoręcznym podpisem.</w:t>
      </w:r>
    </w:p>
    <w:p w14:paraId="55A7DF1C" w14:textId="77777777" w:rsidR="00245BEB" w:rsidRPr="00474DE7" w:rsidRDefault="00245BEB" w:rsidP="00245BEB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color w:val="000000"/>
          <w:sz w:val="20"/>
          <w:szCs w:val="20"/>
        </w:rPr>
        <w:t>Poświad</w:t>
      </w:r>
      <w:r>
        <w:rPr>
          <w:rFonts w:ascii="Verdana" w:eastAsia="Calibri" w:hAnsi="Verdana"/>
          <w:color w:val="000000"/>
          <w:sz w:val="20"/>
          <w:szCs w:val="20"/>
        </w:rPr>
        <w:t>czenie za zgodność z oryginałem</w:t>
      </w:r>
      <w:r w:rsidRPr="00227645">
        <w:rPr>
          <w:rFonts w:ascii="Verdana" w:eastAsia="Calibri" w:hAnsi="Verdana"/>
          <w:color w:val="000000"/>
          <w:sz w:val="20"/>
          <w:szCs w:val="20"/>
        </w:rPr>
        <w:t xml:space="preserve"> powinno być sporządzone w sposób umożliwiający identyfikację podpisu (np. wraz z imienną pieczątką osoby poświadczającej </w:t>
      </w:r>
      <w:r w:rsidRPr="00474DE7">
        <w:rPr>
          <w:rFonts w:ascii="Verdana" w:eastAsia="Calibri" w:hAnsi="Verdana"/>
          <w:color w:val="000000"/>
          <w:sz w:val="20"/>
          <w:szCs w:val="20"/>
        </w:rPr>
        <w:t>kopię dokumentu lub oświadczenia za zgodność z oryginałem).</w:t>
      </w:r>
    </w:p>
    <w:p w14:paraId="242706B2" w14:textId="77777777" w:rsidR="00245BEB" w:rsidRPr="00474DE7" w:rsidRDefault="00245BEB" w:rsidP="00245BEB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</w:rPr>
      </w:pPr>
      <w:r w:rsidRPr="00CB0AC7">
        <w:rPr>
          <w:rFonts w:ascii="Verdana" w:hAnsi="Verdana" w:cs="Verdana"/>
          <w:bCs/>
          <w:sz w:val="20"/>
          <w:szCs w:val="20"/>
        </w:rPr>
        <w:t>12.8.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Pr="00474DE7">
        <w:rPr>
          <w:rFonts w:ascii="Verdana" w:eastAsia="Calibri" w:hAnsi="Verdana"/>
          <w:sz w:val="20"/>
          <w:szCs w:val="20"/>
          <w:lang w:eastAsia="en-US"/>
        </w:rPr>
        <w:t xml:space="preserve">Zamawiający może żądać przedstawienia oryginału lub notarialnie poświadczonej kopii dokumentów </w:t>
      </w:r>
      <w:r w:rsidRPr="00474DE7">
        <w:rPr>
          <w:rFonts w:ascii="Verdana" w:eastAsia="Calibri" w:hAnsi="Verdana"/>
          <w:color w:val="000000"/>
          <w:sz w:val="20"/>
          <w:szCs w:val="20"/>
          <w:lang w:eastAsia="en-US"/>
        </w:rPr>
        <w:t>lub oświadcze</w:t>
      </w:r>
      <w:r>
        <w:rPr>
          <w:rFonts w:ascii="Verdana" w:eastAsia="Calibri" w:hAnsi="Verdana"/>
          <w:color w:val="000000"/>
          <w:sz w:val="20"/>
          <w:szCs w:val="20"/>
          <w:lang w:eastAsia="en-US"/>
        </w:rPr>
        <w:t>ń</w:t>
      </w:r>
      <w:r w:rsidRPr="00474DE7">
        <w:rPr>
          <w:rFonts w:ascii="Verdana" w:eastAsia="Calibri" w:hAnsi="Verdana"/>
          <w:sz w:val="20"/>
          <w:szCs w:val="20"/>
          <w:lang w:eastAsia="en-US"/>
        </w:rPr>
        <w:t>, o których mowa w rozporządzeniu, wyłącznie wtedy, gdy złożona kopia jest nieczytelna lub budzi wątpliwości co do jej prawdziwości.</w:t>
      </w:r>
    </w:p>
    <w:p w14:paraId="5191B211" w14:textId="0838A61F" w:rsidR="009960A5" w:rsidRPr="00245BEB" w:rsidRDefault="00245BEB" w:rsidP="00245BEB">
      <w:pPr>
        <w:pStyle w:val="Tekstpodstawowy2"/>
        <w:ind w:left="709" w:hanging="709"/>
        <w:rPr>
          <w:rFonts w:ascii="Verdana" w:hAnsi="Verdana"/>
          <w:b w:val="0"/>
          <w:bCs w:val="0"/>
          <w:iCs/>
          <w:sz w:val="20"/>
          <w:szCs w:val="20"/>
        </w:rPr>
      </w:pPr>
      <w:r w:rsidRPr="00245BEB">
        <w:rPr>
          <w:rFonts w:ascii="Verdana" w:hAnsi="Verdana" w:cs="Verdana"/>
          <w:b w:val="0"/>
          <w:bCs w:val="0"/>
          <w:sz w:val="20"/>
          <w:szCs w:val="20"/>
        </w:rPr>
        <w:t>12.9.</w:t>
      </w:r>
      <w:r w:rsidRPr="00245BEB">
        <w:rPr>
          <w:rFonts w:ascii="Verdana" w:hAnsi="Verdana" w:cs="Verdana"/>
          <w:b w:val="0"/>
          <w:bCs w:val="0"/>
          <w:sz w:val="20"/>
          <w:szCs w:val="20"/>
        </w:rPr>
        <w:tab/>
      </w:r>
      <w:r w:rsidRPr="00245BEB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 xml:space="preserve">Dokumenty </w:t>
      </w:r>
      <w:r w:rsidRPr="00245BEB">
        <w:rPr>
          <w:rFonts w:ascii="Verdana" w:eastAsia="Calibri" w:hAnsi="Verdana"/>
          <w:b w:val="0"/>
          <w:bCs w:val="0"/>
          <w:color w:val="000000"/>
          <w:sz w:val="20"/>
          <w:szCs w:val="20"/>
          <w:lang w:eastAsia="en-US"/>
        </w:rPr>
        <w:t>lub oświadczenia</w:t>
      </w:r>
      <w:r w:rsidRPr="00245BEB">
        <w:rPr>
          <w:rFonts w:ascii="Verdana" w:eastAsia="Calibri" w:hAnsi="Verdana"/>
          <w:b w:val="0"/>
          <w:bCs w:val="0"/>
          <w:color w:val="FF0000"/>
          <w:sz w:val="20"/>
          <w:szCs w:val="20"/>
          <w:lang w:eastAsia="en-US"/>
        </w:rPr>
        <w:t xml:space="preserve"> </w:t>
      </w:r>
      <w:r w:rsidRPr="00245BEB">
        <w:rPr>
          <w:rFonts w:ascii="Verdana" w:eastAsia="Calibri" w:hAnsi="Verdana"/>
          <w:b w:val="0"/>
          <w:bCs w:val="0"/>
          <w:sz w:val="20"/>
          <w:szCs w:val="20"/>
          <w:lang w:eastAsia="en-US"/>
        </w:rPr>
        <w:t>sporządzone w języku obcym są składane wraz z tłumaczeniem na język polski.</w:t>
      </w:r>
    </w:p>
    <w:p w14:paraId="5D69224C" w14:textId="77777777" w:rsidR="005E6D74" w:rsidRPr="005704E3" w:rsidRDefault="005E6D74" w:rsidP="003461A9">
      <w:pPr>
        <w:spacing w:before="120"/>
        <w:ind w:left="720" w:hanging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13.</w:t>
      </w:r>
      <w:r>
        <w:rPr>
          <w:rFonts w:ascii="Verdana" w:hAnsi="Verdana"/>
          <w:b/>
          <w:sz w:val="20"/>
          <w:szCs w:val="20"/>
        </w:rPr>
        <w:tab/>
        <w:t>UDZIELANIE</w:t>
      </w:r>
      <w:r w:rsidRPr="005704E3">
        <w:rPr>
          <w:rFonts w:ascii="Verdana" w:hAnsi="Verdana"/>
          <w:b/>
          <w:sz w:val="20"/>
          <w:szCs w:val="20"/>
        </w:rPr>
        <w:t xml:space="preserve"> WYJAŚNIEŃ TREŚCI SIWZ </w:t>
      </w:r>
    </w:p>
    <w:p w14:paraId="25559B92" w14:textId="77777777" w:rsidR="00904ACA" w:rsidRDefault="005E6D74" w:rsidP="00904ACA">
      <w:pPr>
        <w:pStyle w:val="Tekstpodstawowywcity"/>
        <w:tabs>
          <w:tab w:val="left" w:pos="709"/>
        </w:tabs>
        <w:spacing w:before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1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>Wykonawca może zwrócić się do Zama</w:t>
      </w:r>
      <w:r w:rsidR="00430102">
        <w:rPr>
          <w:rFonts w:ascii="Verdana" w:hAnsi="Verdana"/>
          <w:sz w:val="20"/>
        </w:rPr>
        <w:t>wiającego o wyjaśnienie treści Specyfikacji Istotnych Warunków Z</w:t>
      </w:r>
      <w:r w:rsidRPr="005704E3">
        <w:rPr>
          <w:rFonts w:ascii="Verdana" w:hAnsi="Verdana"/>
          <w:sz w:val="20"/>
        </w:rPr>
        <w:t>amówienia</w:t>
      </w:r>
      <w:r w:rsidR="00904ACA">
        <w:rPr>
          <w:rFonts w:ascii="Verdana" w:hAnsi="Verdana"/>
          <w:sz w:val="20"/>
        </w:rPr>
        <w:t>, kierując wniosek na adres:</w:t>
      </w:r>
    </w:p>
    <w:p w14:paraId="603E0156" w14:textId="77777777" w:rsidR="00353059" w:rsidRPr="00353059" w:rsidRDefault="00353059" w:rsidP="00353059">
      <w:pPr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Generalna Dyrekcja Dróg Krajowych i Autostrad</w:t>
      </w:r>
    </w:p>
    <w:p w14:paraId="45C61D27" w14:textId="77777777" w:rsidR="00353059" w:rsidRPr="00353059" w:rsidRDefault="00353059" w:rsidP="00353059">
      <w:pPr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Oddział w Warszawie</w:t>
      </w:r>
    </w:p>
    <w:p w14:paraId="5C5943FF" w14:textId="77777777" w:rsidR="00353059" w:rsidRPr="00353059" w:rsidRDefault="00353059" w:rsidP="00353059">
      <w:pPr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ul. Mińska 25</w:t>
      </w:r>
    </w:p>
    <w:p w14:paraId="67927DE1" w14:textId="77777777" w:rsidR="00353059" w:rsidRDefault="00353059" w:rsidP="00353059">
      <w:pPr>
        <w:pStyle w:val="Tekstpodstawowywcity"/>
        <w:ind w:left="709"/>
        <w:jc w:val="center"/>
        <w:rPr>
          <w:rFonts w:ascii="Verdana" w:hAnsi="Verdana"/>
          <w:sz w:val="20"/>
        </w:rPr>
      </w:pPr>
      <w:r w:rsidRPr="00353059">
        <w:rPr>
          <w:rFonts w:ascii="Verdana" w:hAnsi="Verdana"/>
          <w:b/>
          <w:bCs/>
          <w:sz w:val="20"/>
          <w:szCs w:val="20"/>
        </w:rPr>
        <w:t>03-808 Warszawa</w:t>
      </w:r>
    </w:p>
    <w:p w14:paraId="79F3FE52" w14:textId="77777777" w:rsidR="005E6D74" w:rsidRPr="005704E3" w:rsidRDefault="005E6D74" w:rsidP="00353059">
      <w:pPr>
        <w:pStyle w:val="Tekstpodstawowywcity"/>
        <w:spacing w:before="120"/>
        <w:ind w:left="709"/>
        <w:jc w:val="both"/>
        <w:rPr>
          <w:rFonts w:ascii="Verdana" w:hAnsi="Verdana"/>
          <w:b/>
          <w:sz w:val="20"/>
        </w:rPr>
      </w:pPr>
      <w:r w:rsidRPr="005704E3">
        <w:rPr>
          <w:rFonts w:ascii="Verdana" w:hAnsi="Verdana"/>
          <w:sz w:val="20"/>
        </w:rPr>
        <w:t xml:space="preserve">Zamawiający prosi o </w:t>
      </w:r>
      <w:r w:rsidRPr="005C4B45">
        <w:rPr>
          <w:rFonts w:ascii="Verdana" w:hAnsi="Verdana"/>
          <w:b/>
          <w:sz w:val="20"/>
          <w:u w:val="single"/>
        </w:rPr>
        <w:t>przekazywanie pytań również drogą elektroniczną</w:t>
      </w:r>
      <w:r w:rsidRPr="005704E3">
        <w:rPr>
          <w:rFonts w:ascii="Verdana" w:hAnsi="Verdana"/>
          <w:sz w:val="20"/>
        </w:rPr>
        <w:t xml:space="preserve"> (na adres wskazany w pkt. </w:t>
      </w:r>
      <w:r w:rsidRPr="007861AA">
        <w:rPr>
          <w:rFonts w:ascii="Verdana" w:hAnsi="Verdana"/>
          <w:sz w:val="20"/>
        </w:rPr>
        <w:t>1</w:t>
      </w:r>
      <w:r w:rsidR="00847CE5">
        <w:rPr>
          <w:rFonts w:ascii="Verdana" w:hAnsi="Verdana"/>
          <w:sz w:val="20"/>
        </w:rPr>
        <w:t>2</w:t>
      </w:r>
      <w:r w:rsidRPr="007861AA">
        <w:rPr>
          <w:rFonts w:ascii="Verdana" w:hAnsi="Verdana"/>
          <w:sz w:val="20"/>
        </w:rPr>
        <w:t>.1</w:t>
      </w:r>
      <w:r w:rsidR="00C426E6" w:rsidRPr="007861AA">
        <w:rPr>
          <w:rFonts w:ascii="Verdana" w:hAnsi="Verdana"/>
          <w:sz w:val="20"/>
        </w:rPr>
        <w:t xml:space="preserve"> IDW</w:t>
      </w:r>
      <w:r w:rsidRPr="005704E3">
        <w:rPr>
          <w:rFonts w:ascii="Verdana" w:hAnsi="Verdana"/>
          <w:sz w:val="20"/>
        </w:rPr>
        <w:t xml:space="preserve"> w formie edytowalnej, gdyż skróci to czas udzielania wyjaśnień</w:t>
      </w:r>
      <w:r w:rsidR="00137514">
        <w:rPr>
          <w:rFonts w:ascii="Verdana" w:hAnsi="Verdana"/>
          <w:sz w:val="20"/>
        </w:rPr>
        <w:t>)</w:t>
      </w:r>
      <w:r w:rsidRPr="005704E3">
        <w:rPr>
          <w:rFonts w:ascii="Verdana" w:hAnsi="Verdana"/>
          <w:sz w:val="20"/>
        </w:rPr>
        <w:t>.</w:t>
      </w:r>
    </w:p>
    <w:p w14:paraId="20708AF9" w14:textId="77777777" w:rsidR="005E6D74" w:rsidRPr="005704E3" w:rsidRDefault="005E6D74" w:rsidP="003461A9">
      <w:pPr>
        <w:pStyle w:val="Tekstpodstawowywcity"/>
        <w:tabs>
          <w:tab w:val="left" w:pos="709"/>
        </w:tabs>
        <w:spacing w:before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2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 xml:space="preserve">Zamawiający jest obowiązany udzielić wyjaśnień niezwłocznie, jednak nie później niż na </w:t>
      </w:r>
      <w:r w:rsidR="00E069C8" w:rsidRPr="007861AA">
        <w:rPr>
          <w:rFonts w:ascii="Verdana" w:hAnsi="Verdana"/>
          <w:i/>
          <w:sz w:val="20"/>
        </w:rPr>
        <w:t>2</w:t>
      </w:r>
      <w:r w:rsidRPr="005704E3">
        <w:rPr>
          <w:rFonts w:ascii="Verdana" w:hAnsi="Verdana"/>
          <w:sz w:val="20"/>
        </w:rPr>
        <w:t xml:space="preserve"> dni przed upływem terminu składania ofer</w:t>
      </w:r>
      <w:r w:rsidR="005C4B45">
        <w:rPr>
          <w:rFonts w:ascii="Verdana" w:hAnsi="Verdana"/>
          <w:sz w:val="20"/>
        </w:rPr>
        <w:t xml:space="preserve">t – pod warunkiem, że wniosek o </w:t>
      </w:r>
      <w:r w:rsidRPr="005704E3">
        <w:rPr>
          <w:rFonts w:ascii="Verdana" w:hAnsi="Verdana"/>
          <w:sz w:val="20"/>
        </w:rPr>
        <w:t>wyjaśnienie treści SIWZ wpłynął do Zamawiającego nie później niż do końca dnia, w którym upływa połowa wyznaczonego terminu składania ofert.</w:t>
      </w:r>
    </w:p>
    <w:p w14:paraId="18903D9D" w14:textId="77777777" w:rsidR="005E6D74" w:rsidRPr="005704E3" w:rsidRDefault="005E6D74" w:rsidP="00A85BDF">
      <w:pPr>
        <w:pStyle w:val="Tekstpodstawowy"/>
        <w:numPr>
          <w:ilvl w:val="1"/>
          <w:numId w:val="4"/>
        </w:numPr>
        <w:tabs>
          <w:tab w:val="left" w:pos="851"/>
        </w:tabs>
        <w:spacing w:before="12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Jeżeli wniosek o wyjaśnienie treści specyfikacji istotnych warunków zamówienia wpłynął po upływie terminu składania wniosku, o 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>, lub dotyczy udzielonych wyjaśnień, Zamawiający może udzielić wyjaśnień albo pozostawić wniosek bez rozpoznania.</w:t>
      </w:r>
    </w:p>
    <w:p w14:paraId="70986AA0" w14:textId="77777777" w:rsidR="005E6D74" w:rsidRPr="005704E3" w:rsidRDefault="005E6D74" w:rsidP="00A85BDF">
      <w:pPr>
        <w:pStyle w:val="Tekstpodstawowy"/>
        <w:numPr>
          <w:ilvl w:val="1"/>
          <w:numId w:val="4"/>
        </w:numPr>
        <w:tabs>
          <w:tab w:val="left" w:pos="851"/>
        </w:tabs>
        <w:spacing w:before="12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Przedłużenie terminu składania ofert nie wpływa na bi</w:t>
      </w:r>
      <w:r w:rsidR="005C4B45">
        <w:rPr>
          <w:rFonts w:ascii="Verdana" w:hAnsi="Verdana"/>
          <w:iCs/>
          <w:sz w:val="20"/>
        </w:rPr>
        <w:t xml:space="preserve">eg terminu składania wniosku, o </w:t>
      </w:r>
      <w:r w:rsidRPr="005704E3">
        <w:rPr>
          <w:rFonts w:ascii="Verdana" w:hAnsi="Verdana"/>
          <w:iCs/>
          <w:sz w:val="20"/>
        </w:rPr>
        <w:t>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>.</w:t>
      </w:r>
    </w:p>
    <w:p w14:paraId="223F7DFA" w14:textId="77777777" w:rsidR="005E6D74" w:rsidRPr="005704E3" w:rsidRDefault="005E6D74" w:rsidP="003461A9">
      <w:pPr>
        <w:pStyle w:val="Tekstpodstawowywcity"/>
        <w:tabs>
          <w:tab w:val="left" w:pos="709"/>
        </w:tabs>
        <w:spacing w:before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.5.</w:t>
      </w:r>
      <w:r w:rsidRPr="005704E3">
        <w:rPr>
          <w:rFonts w:ascii="Verdana" w:hAnsi="Verdana"/>
          <w:sz w:val="20"/>
        </w:rPr>
        <w:tab/>
        <w:t>Tre</w:t>
      </w:r>
      <w:r w:rsidRPr="005704E3">
        <w:rPr>
          <w:rFonts w:ascii="Verdana" w:eastAsia="TimesNewRoman" w:hAnsi="Verdana"/>
          <w:sz w:val="20"/>
        </w:rPr>
        <w:t xml:space="preserve">ść </w:t>
      </w:r>
      <w:r w:rsidRPr="005704E3">
        <w:rPr>
          <w:rFonts w:ascii="Verdana" w:hAnsi="Verdana"/>
          <w:sz w:val="20"/>
        </w:rPr>
        <w:t>zapyta</w:t>
      </w:r>
      <w:r w:rsidRPr="005704E3">
        <w:rPr>
          <w:rFonts w:ascii="Verdana" w:eastAsia="TimesNewRoman" w:hAnsi="Verdana"/>
          <w:sz w:val="20"/>
        </w:rPr>
        <w:t xml:space="preserve">ń </w:t>
      </w:r>
      <w:r w:rsidRPr="005704E3">
        <w:rPr>
          <w:rFonts w:ascii="Verdana" w:hAnsi="Verdana"/>
          <w:sz w:val="20"/>
        </w:rPr>
        <w:t>wraz z wyja</w:t>
      </w:r>
      <w:r w:rsidRPr="005704E3">
        <w:rPr>
          <w:rFonts w:ascii="Verdana" w:eastAsia="TimesNewRoman" w:hAnsi="Verdana"/>
          <w:sz w:val="20"/>
        </w:rPr>
        <w:t>ś</w:t>
      </w:r>
      <w:r w:rsidRPr="005704E3">
        <w:rPr>
          <w:rFonts w:ascii="Verdana" w:hAnsi="Verdana"/>
          <w:sz w:val="20"/>
        </w:rPr>
        <w:t>nieniami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przekaże Wykonawcom, którym przekazał SIWZ, bez ujawniania </w:t>
      </w:r>
      <w:r w:rsidRPr="005704E3">
        <w:rPr>
          <w:rFonts w:ascii="Verdana" w:eastAsia="TimesNewRoman" w:hAnsi="Verdana"/>
          <w:sz w:val="20"/>
        </w:rPr>
        <w:t>ź</w:t>
      </w:r>
      <w:r w:rsidRPr="005704E3">
        <w:rPr>
          <w:rFonts w:ascii="Verdana" w:hAnsi="Verdana"/>
          <w:sz w:val="20"/>
        </w:rPr>
        <w:t>ródła zapytania, a także zamieści na stronie internetowej.</w:t>
      </w:r>
    </w:p>
    <w:p w14:paraId="78D0B16A" w14:textId="77777777" w:rsidR="005E6D74" w:rsidRPr="005704E3" w:rsidRDefault="005E6D74" w:rsidP="003461A9">
      <w:pPr>
        <w:pStyle w:val="Tekstpodstawowywcity"/>
        <w:tabs>
          <w:tab w:val="left" w:pos="709"/>
        </w:tabs>
        <w:spacing w:before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.6.</w:t>
      </w:r>
      <w:r w:rsidRPr="005704E3">
        <w:rPr>
          <w:rFonts w:ascii="Verdana" w:hAnsi="Verdana"/>
          <w:sz w:val="20"/>
        </w:rPr>
        <w:tab/>
      </w:r>
      <w:r w:rsidRPr="004B57EC">
        <w:rPr>
          <w:rFonts w:ascii="Verdana" w:hAnsi="Verdana"/>
          <w:sz w:val="20"/>
        </w:rPr>
        <w:t>W przypadku rozbieżności pomiędzy treścią niniejszej SIWZ a treścią udzielonych wyjaśnień</w:t>
      </w:r>
      <w:r w:rsidR="004B57EC" w:rsidRPr="005C444F">
        <w:rPr>
          <w:rFonts w:ascii="Verdana" w:hAnsi="Verdana"/>
          <w:sz w:val="20"/>
        </w:rPr>
        <w:t xml:space="preserve"> lub zmian SIWZ</w:t>
      </w:r>
      <w:r w:rsidRPr="004B57EC">
        <w:rPr>
          <w:rFonts w:ascii="Verdana" w:hAnsi="Verdana"/>
          <w:sz w:val="20"/>
        </w:rPr>
        <w:t>, jako obowiązującą należy przyjąć treść pisma zawierającego późniejsze oświadczenie Zamawiającego.</w:t>
      </w:r>
    </w:p>
    <w:p w14:paraId="7933284A" w14:textId="77777777" w:rsidR="005E6D74" w:rsidRPr="005704E3" w:rsidRDefault="005E6D74" w:rsidP="003461A9">
      <w:pPr>
        <w:pStyle w:val="Tekstpodstawowywcity"/>
        <w:tabs>
          <w:tab w:val="left" w:pos="709"/>
        </w:tabs>
        <w:spacing w:before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.7.</w:t>
      </w:r>
      <w:r w:rsidRPr="005704E3">
        <w:rPr>
          <w:rFonts w:ascii="Verdana" w:hAnsi="Verdana"/>
          <w:sz w:val="20"/>
        </w:rPr>
        <w:tab/>
        <w:t>W uzasadnionych przypadkach Zamawiający może przed upływem terminu składania ofert zmienić treść specyfikacji istotnych warunków zamówienia. Dokonan</w:t>
      </w:r>
      <w:r w:rsidRPr="005704E3">
        <w:rPr>
          <w:rFonts w:ascii="Verdana" w:eastAsia="TimesNewRoman" w:hAnsi="Verdana"/>
          <w:sz w:val="20"/>
        </w:rPr>
        <w:t xml:space="preserve">ą </w:t>
      </w:r>
      <w:r w:rsidRPr="005704E3">
        <w:rPr>
          <w:rFonts w:ascii="Verdana" w:hAnsi="Verdana"/>
          <w:sz w:val="20"/>
        </w:rPr>
        <w:t>zmian</w:t>
      </w:r>
      <w:r w:rsidRPr="005704E3">
        <w:rPr>
          <w:rFonts w:ascii="Verdana" w:eastAsia="TimesNewRoman" w:hAnsi="Verdana"/>
          <w:sz w:val="20"/>
        </w:rPr>
        <w:t>ę SIWZ</w:t>
      </w:r>
      <w:r w:rsidRPr="005704E3">
        <w:rPr>
          <w:rFonts w:ascii="Verdana" w:hAnsi="Verdana"/>
          <w:sz w:val="20"/>
        </w:rPr>
        <w:t xml:space="preserve">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</w:t>
      </w:r>
      <w:r w:rsidR="00DA4AA9">
        <w:rPr>
          <w:rFonts w:ascii="Verdana" w:hAnsi="Verdana"/>
          <w:sz w:val="20"/>
        </w:rPr>
        <w:t>udostępni</w:t>
      </w:r>
      <w:r w:rsidRPr="005704E3">
        <w:rPr>
          <w:rFonts w:ascii="Verdana" w:hAnsi="Verdana"/>
          <w:sz w:val="20"/>
        </w:rPr>
        <w:t xml:space="preserve"> na stronie internetowej.</w:t>
      </w:r>
    </w:p>
    <w:p w14:paraId="3A9D9798" w14:textId="77777777" w:rsidR="005E6D74" w:rsidRPr="005704E3" w:rsidRDefault="005E6D74" w:rsidP="003461A9">
      <w:pPr>
        <w:pStyle w:val="Tekstpodstawowywcity"/>
        <w:tabs>
          <w:tab w:val="left" w:pos="709"/>
        </w:tabs>
        <w:spacing w:before="12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bCs/>
          <w:sz w:val="20"/>
        </w:rPr>
        <w:t>1</w:t>
      </w:r>
      <w:r w:rsidR="00DA4AA9">
        <w:rPr>
          <w:rFonts w:ascii="Verdana" w:hAnsi="Verdana"/>
          <w:bCs/>
          <w:sz w:val="20"/>
        </w:rPr>
        <w:t>3</w:t>
      </w:r>
      <w:r w:rsidRPr="005704E3">
        <w:rPr>
          <w:rFonts w:ascii="Verdana" w:hAnsi="Verdana"/>
          <w:bCs/>
          <w:sz w:val="20"/>
        </w:rPr>
        <w:t>.8.</w:t>
      </w:r>
      <w:r w:rsidRPr="005704E3">
        <w:rPr>
          <w:rFonts w:ascii="Verdana" w:hAnsi="Verdana"/>
          <w:bCs/>
          <w:sz w:val="20"/>
        </w:rPr>
        <w:tab/>
        <w:t>Je</w:t>
      </w:r>
      <w:r w:rsidRPr="005704E3">
        <w:rPr>
          <w:rFonts w:ascii="Verdana" w:eastAsia="TimesNewRoman" w:hAnsi="Verdana"/>
          <w:bCs/>
          <w:sz w:val="20"/>
        </w:rPr>
        <w:t>ż</w:t>
      </w:r>
      <w:r w:rsidRPr="005704E3">
        <w:rPr>
          <w:rFonts w:ascii="Verdana" w:hAnsi="Verdana"/>
          <w:bCs/>
          <w:sz w:val="20"/>
        </w:rPr>
        <w:t>eli w wyniku zmiany tre</w:t>
      </w:r>
      <w:r w:rsidRPr="005704E3">
        <w:rPr>
          <w:rFonts w:ascii="Verdana" w:eastAsia="TimesNewRoman" w:hAnsi="Verdana"/>
          <w:bCs/>
          <w:sz w:val="20"/>
        </w:rPr>
        <w:t>ś</w:t>
      </w:r>
      <w:r w:rsidRPr="005704E3">
        <w:rPr>
          <w:rFonts w:ascii="Verdana" w:hAnsi="Verdana"/>
          <w:bCs/>
          <w:sz w:val="20"/>
        </w:rPr>
        <w:t>ci SIWZ nieprowadz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cej do zmiany tre</w:t>
      </w:r>
      <w:r w:rsidRPr="005704E3">
        <w:rPr>
          <w:rFonts w:ascii="Verdana" w:eastAsia="TimesNewRoman" w:hAnsi="Verdana"/>
          <w:bCs/>
          <w:sz w:val="20"/>
        </w:rPr>
        <w:t>ś</w:t>
      </w:r>
      <w:r w:rsidR="005C4B45">
        <w:rPr>
          <w:rFonts w:ascii="Verdana" w:hAnsi="Verdana"/>
          <w:bCs/>
          <w:sz w:val="20"/>
        </w:rPr>
        <w:t xml:space="preserve">ci ogłoszenia </w:t>
      </w:r>
      <w:r w:rsidRPr="005704E3">
        <w:rPr>
          <w:rFonts w:ascii="Verdana" w:hAnsi="Verdana"/>
          <w:bCs/>
          <w:sz w:val="20"/>
        </w:rPr>
        <w:t>o zamówieniu będzie niezb</w:t>
      </w:r>
      <w:r w:rsidRPr="005704E3">
        <w:rPr>
          <w:rFonts w:ascii="Verdana" w:eastAsia="TimesNewRoman" w:hAnsi="Verdana"/>
          <w:bCs/>
          <w:sz w:val="20"/>
        </w:rPr>
        <w:t>ę</w:t>
      </w:r>
      <w:r w:rsidRPr="005704E3">
        <w:rPr>
          <w:rFonts w:ascii="Verdana" w:hAnsi="Verdana"/>
          <w:bCs/>
          <w:sz w:val="20"/>
        </w:rPr>
        <w:t>dny dodatkowy czas na wprowadzenie zmian w ofertach, Zamawiaj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cy przedłu</w:t>
      </w:r>
      <w:r w:rsidRPr="005704E3">
        <w:rPr>
          <w:rFonts w:ascii="Verdana" w:eastAsia="TimesNewRoman" w:hAnsi="Verdana"/>
          <w:bCs/>
          <w:sz w:val="20"/>
        </w:rPr>
        <w:t xml:space="preserve">ży </w:t>
      </w:r>
      <w:r w:rsidRPr="005704E3">
        <w:rPr>
          <w:rFonts w:ascii="Verdana" w:hAnsi="Verdana"/>
          <w:bCs/>
          <w:sz w:val="20"/>
        </w:rPr>
        <w:t>termin składania ofert i poinformuje o tym Wykonawców, którym przekazano SIWZ oraz zamieści informacj</w:t>
      </w:r>
      <w:r w:rsidRPr="005704E3">
        <w:rPr>
          <w:rFonts w:ascii="Verdana" w:eastAsia="TimesNewRoman" w:hAnsi="Verdana"/>
          <w:bCs/>
          <w:sz w:val="20"/>
        </w:rPr>
        <w:t xml:space="preserve">ę </w:t>
      </w:r>
      <w:r w:rsidRPr="005704E3">
        <w:rPr>
          <w:rFonts w:ascii="Verdana" w:hAnsi="Verdana"/>
          <w:bCs/>
          <w:sz w:val="20"/>
        </w:rPr>
        <w:t>na stronie internetowej.</w:t>
      </w:r>
    </w:p>
    <w:p w14:paraId="4ACD6DAC" w14:textId="77777777" w:rsidR="005E6D74" w:rsidRDefault="005E6D74" w:rsidP="003461A9">
      <w:pPr>
        <w:pStyle w:val="Tekstpodstawowywcity"/>
        <w:tabs>
          <w:tab w:val="left" w:pos="709"/>
        </w:tabs>
        <w:spacing w:before="12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.9.</w:t>
      </w:r>
      <w:r w:rsidRPr="005704E3">
        <w:rPr>
          <w:rFonts w:ascii="Verdana" w:hAnsi="Verdana"/>
          <w:sz w:val="20"/>
        </w:rPr>
        <w:tab/>
        <w:t>Je</w:t>
      </w:r>
      <w:r w:rsidRPr="005704E3">
        <w:rPr>
          <w:rFonts w:ascii="Verdana" w:eastAsia="TimesNewRoman" w:hAnsi="Verdana"/>
          <w:sz w:val="20"/>
        </w:rPr>
        <w:t>ż</w:t>
      </w:r>
      <w:r w:rsidRPr="005704E3">
        <w:rPr>
          <w:rFonts w:ascii="Verdana" w:hAnsi="Verdana"/>
          <w:sz w:val="20"/>
        </w:rPr>
        <w:t>eli zmiana treści SIWZ, będzie prowadzi</w:t>
      </w:r>
      <w:r w:rsidR="005C4B45">
        <w:rPr>
          <w:rFonts w:ascii="Verdana" w:hAnsi="Verdana"/>
          <w:sz w:val="20"/>
        </w:rPr>
        <w:t xml:space="preserve">ła do zmiany treści ogłoszenia </w:t>
      </w:r>
      <w:r w:rsidRPr="005704E3">
        <w:rPr>
          <w:rFonts w:ascii="Verdana" w:hAnsi="Verdana"/>
          <w:sz w:val="20"/>
        </w:rPr>
        <w:t xml:space="preserve">o zamówieniu, Zamawiający dokona zmiany treści ogłoszenia o zamówieniu w sposób przewidziany w art. 38 ust. 4a ustawy </w:t>
      </w:r>
      <w:proofErr w:type="spellStart"/>
      <w:r w:rsidRPr="005704E3">
        <w:rPr>
          <w:rFonts w:ascii="Verdana" w:hAnsi="Verdana"/>
          <w:sz w:val="20"/>
        </w:rPr>
        <w:t>Pzp</w:t>
      </w:r>
      <w:proofErr w:type="spellEnd"/>
      <w:r w:rsidRPr="005704E3">
        <w:rPr>
          <w:rFonts w:ascii="Verdana" w:hAnsi="Verdana"/>
          <w:sz w:val="20"/>
        </w:rPr>
        <w:t xml:space="preserve"> </w:t>
      </w:r>
      <w:r w:rsidRPr="005704E3">
        <w:rPr>
          <w:rFonts w:ascii="Verdana" w:hAnsi="Verdana"/>
          <w:bCs/>
          <w:sz w:val="20"/>
        </w:rPr>
        <w:t xml:space="preserve">oraz jeżeli będzie to konieczne przedłuży termin składania ofert, zgodnie z art. 12a ustawy </w:t>
      </w:r>
      <w:proofErr w:type="spellStart"/>
      <w:r w:rsidRPr="005704E3">
        <w:rPr>
          <w:rFonts w:ascii="Verdana" w:hAnsi="Verdana"/>
          <w:bCs/>
          <w:sz w:val="20"/>
        </w:rPr>
        <w:t>Pzp</w:t>
      </w:r>
      <w:proofErr w:type="spellEnd"/>
      <w:r w:rsidRPr="005704E3">
        <w:rPr>
          <w:rFonts w:ascii="Verdana" w:hAnsi="Verdana"/>
          <w:bCs/>
          <w:sz w:val="20"/>
        </w:rPr>
        <w:t>.</w:t>
      </w:r>
    </w:p>
    <w:p w14:paraId="45F535F4" w14:textId="77777777" w:rsidR="005E6D74" w:rsidRPr="00F7248E" w:rsidRDefault="005E6D74" w:rsidP="00A85BDF">
      <w:pPr>
        <w:pStyle w:val="Tekstpodstawowywcity"/>
        <w:numPr>
          <w:ilvl w:val="1"/>
          <w:numId w:val="5"/>
        </w:numPr>
        <w:suppressAutoHyphens/>
        <w:spacing w:before="120"/>
        <w:ind w:left="709" w:hanging="709"/>
        <w:jc w:val="both"/>
        <w:rPr>
          <w:rFonts w:ascii="Verdana" w:hAnsi="Verdana"/>
          <w:bCs/>
          <w:sz w:val="20"/>
        </w:rPr>
      </w:pPr>
      <w:r w:rsidRPr="00F7248E">
        <w:rPr>
          <w:rFonts w:ascii="Verdana" w:hAnsi="Verdana"/>
          <w:bCs/>
          <w:sz w:val="20"/>
        </w:rPr>
        <w:t xml:space="preserve">Zamawiający </w:t>
      </w:r>
      <w:r w:rsidRPr="005C444F">
        <w:rPr>
          <w:rFonts w:ascii="Verdana" w:hAnsi="Verdana"/>
          <w:b/>
          <w:bCs/>
          <w:sz w:val="20"/>
        </w:rPr>
        <w:t>nie zamierza</w:t>
      </w:r>
      <w:r w:rsidRPr="005C444F">
        <w:rPr>
          <w:rFonts w:ascii="Verdana" w:hAnsi="Verdana"/>
          <w:bCs/>
          <w:i/>
          <w:sz w:val="20"/>
        </w:rPr>
        <w:t xml:space="preserve"> </w:t>
      </w:r>
      <w:r w:rsidRPr="00F7248E">
        <w:rPr>
          <w:rFonts w:ascii="Verdana" w:hAnsi="Verdana"/>
          <w:bCs/>
          <w:sz w:val="20"/>
        </w:rPr>
        <w:t xml:space="preserve">zwoływać zebrania Wykonawców przed składaniem ofert. </w:t>
      </w:r>
    </w:p>
    <w:p w14:paraId="6B239CA4" w14:textId="77777777" w:rsidR="005E6D74" w:rsidRPr="00A63AF4" w:rsidRDefault="005E6D74" w:rsidP="003461A9">
      <w:pPr>
        <w:ind w:left="709"/>
        <w:jc w:val="both"/>
        <w:rPr>
          <w:rFonts w:ascii="Verdana" w:hAnsi="Verdana"/>
          <w:sz w:val="20"/>
          <w:szCs w:val="20"/>
        </w:rPr>
      </w:pPr>
    </w:p>
    <w:p w14:paraId="503D38F6" w14:textId="77777777" w:rsidR="00912F01" w:rsidRPr="00F0402F" w:rsidRDefault="00BD0ED7" w:rsidP="00BD0ED7">
      <w:pPr>
        <w:pStyle w:val="Akapitzlist"/>
        <w:numPr>
          <w:ilvl w:val="0"/>
          <w:numId w:val="5"/>
        </w:numPr>
        <w:jc w:val="both"/>
        <w:rPr>
          <w:rStyle w:val="tekstdokbold"/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lastRenderedPageBreak/>
        <w:t xml:space="preserve"> </w:t>
      </w:r>
      <w:r w:rsidR="00912F01" w:rsidRPr="00F0402F">
        <w:rPr>
          <w:rStyle w:val="tekstdokbold"/>
          <w:rFonts w:ascii="Verdana" w:hAnsi="Verdana" w:cs="Verdana"/>
          <w:sz w:val="20"/>
          <w:szCs w:val="20"/>
        </w:rPr>
        <w:t>O</w:t>
      </w:r>
      <w:bookmarkStart w:id="0" w:name="_GoBack"/>
      <w:bookmarkEnd w:id="0"/>
      <w:r w:rsidR="00912F01" w:rsidRPr="00F0402F">
        <w:rPr>
          <w:rStyle w:val="tekstdokbold"/>
          <w:rFonts w:ascii="Verdana" w:hAnsi="Verdana" w:cs="Verdana"/>
          <w:sz w:val="20"/>
          <w:szCs w:val="20"/>
        </w:rPr>
        <w:t>PIS SPOSOBU PRZYGOTOWANIA OFERT</w:t>
      </w:r>
    </w:p>
    <w:p w14:paraId="57BF1918" w14:textId="77777777" w:rsidR="008A120A" w:rsidRPr="008A120A" w:rsidRDefault="008A120A" w:rsidP="008A120A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8A120A">
        <w:rPr>
          <w:rFonts w:ascii="Verdana" w:hAnsi="Verdana" w:cs="Verdana"/>
          <w:b w:val="0"/>
          <w:sz w:val="20"/>
          <w:szCs w:val="20"/>
        </w:rPr>
        <w:t>14.1.</w:t>
      </w:r>
      <w:r w:rsidRPr="008A120A">
        <w:rPr>
          <w:rFonts w:ascii="Verdana" w:hAnsi="Verdana" w:cs="Verdana"/>
          <w:b w:val="0"/>
          <w:sz w:val="20"/>
          <w:szCs w:val="20"/>
        </w:rPr>
        <w:tab/>
        <w:t>Wykonawca może złożyć tylko jedną ofertę.</w:t>
      </w:r>
    </w:p>
    <w:p w14:paraId="5932A4DB" w14:textId="77777777" w:rsidR="008A120A" w:rsidRDefault="008A120A" w:rsidP="008A120A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8A120A">
        <w:rPr>
          <w:rFonts w:ascii="Verdana" w:hAnsi="Verdana" w:cs="Verdana"/>
          <w:b w:val="0"/>
          <w:sz w:val="20"/>
          <w:szCs w:val="20"/>
        </w:rPr>
        <w:t>14.2.</w:t>
      </w:r>
      <w:r w:rsidRPr="008A120A">
        <w:rPr>
          <w:rFonts w:ascii="Verdana" w:hAnsi="Verdana" w:cs="Verdana"/>
          <w:b w:val="0"/>
          <w:sz w:val="20"/>
          <w:szCs w:val="20"/>
        </w:rPr>
        <w:tab/>
        <w:t>Zamawiający nie dopuszcza składania ofert częściowych.</w:t>
      </w:r>
    </w:p>
    <w:p w14:paraId="06EB380F" w14:textId="77777777" w:rsidR="008A120A" w:rsidRDefault="00F23B29" w:rsidP="003461A9">
      <w:pPr>
        <w:pStyle w:val="Tekstpodstawowy2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.3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Zamawiający nie dopuszcza składania ofert wariantowych</w:t>
      </w:r>
      <w:r w:rsidR="00904ACA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08D24A67" w14:textId="77777777" w:rsidR="008A120A" w:rsidRPr="00B37663" w:rsidRDefault="008A120A" w:rsidP="008A120A">
      <w:pPr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B37663">
        <w:rPr>
          <w:rFonts w:ascii="Verdana" w:hAnsi="Verdana" w:cs="Verdana"/>
          <w:bCs/>
          <w:sz w:val="20"/>
          <w:szCs w:val="20"/>
        </w:rPr>
        <w:t>14.4.</w:t>
      </w:r>
      <w:r w:rsidRPr="00B37663">
        <w:rPr>
          <w:rFonts w:ascii="Verdana" w:hAnsi="Verdana" w:cs="Verdana"/>
          <w:bCs/>
          <w:sz w:val="20"/>
          <w:szCs w:val="20"/>
        </w:rPr>
        <w:tab/>
      </w:r>
      <w:r w:rsidRPr="00B37663">
        <w:rPr>
          <w:rFonts w:ascii="Verdana" w:hAnsi="Verdana" w:cs="Verdana"/>
          <w:sz w:val="20"/>
          <w:szCs w:val="20"/>
        </w:rPr>
        <w:t>Ofertę stanowi wypełniony Formularz</w:t>
      </w:r>
      <w:r>
        <w:rPr>
          <w:rFonts w:ascii="Verdana" w:hAnsi="Verdana" w:cs="Verdana"/>
          <w:sz w:val="20"/>
          <w:szCs w:val="20"/>
        </w:rPr>
        <w:t xml:space="preserve"> 2.1.</w:t>
      </w:r>
      <w:r w:rsidRPr="00B37663">
        <w:rPr>
          <w:rFonts w:ascii="Verdana" w:hAnsi="Verdana" w:cs="Verdana"/>
          <w:sz w:val="20"/>
          <w:szCs w:val="20"/>
        </w:rPr>
        <w:t xml:space="preserve"> „Oferta” oraz niżej wymienione wypełnione dokumenty:</w:t>
      </w:r>
    </w:p>
    <w:p w14:paraId="067D18AE" w14:textId="77777777" w:rsidR="00547A44" w:rsidRDefault="008A120A" w:rsidP="00547A44">
      <w:pPr>
        <w:tabs>
          <w:tab w:val="left" w:pos="1134"/>
        </w:tabs>
        <w:spacing w:before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</w:t>
      </w:r>
      <w:r>
        <w:rPr>
          <w:rFonts w:ascii="Verdana" w:hAnsi="Verdana"/>
          <w:sz w:val="20"/>
          <w:szCs w:val="20"/>
        </w:rPr>
        <w:tab/>
        <w:t xml:space="preserve"> </w:t>
      </w:r>
      <w:r w:rsidR="00547A44">
        <w:rPr>
          <w:rFonts w:ascii="Verdana" w:hAnsi="Verdana"/>
          <w:sz w:val="20"/>
          <w:szCs w:val="20"/>
        </w:rPr>
        <w:t xml:space="preserve">Formularz Cenowy </w:t>
      </w:r>
      <w:r w:rsidR="00547A44" w:rsidRPr="00B37663">
        <w:rPr>
          <w:rFonts w:ascii="Verdana" w:hAnsi="Verdana"/>
          <w:sz w:val="20"/>
          <w:szCs w:val="20"/>
        </w:rPr>
        <w:t>(</w:t>
      </w:r>
      <w:r w:rsidR="00547A44">
        <w:rPr>
          <w:rFonts w:ascii="Verdana" w:hAnsi="Verdana"/>
          <w:sz w:val="20"/>
          <w:szCs w:val="20"/>
        </w:rPr>
        <w:t>Tom I, Rozdział 2, Formularz 2.2</w:t>
      </w:r>
      <w:r w:rsidR="00547A44" w:rsidRPr="00B37663">
        <w:rPr>
          <w:rFonts w:ascii="Verdana" w:hAnsi="Verdana"/>
          <w:sz w:val="20"/>
          <w:szCs w:val="20"/>
        </w:rPr>
        <w:t xml:space="preserve"> SIWZ).</w:t>
      </w:r>
    </w:p>
    <w:p w14:paraId="082874BA" w14:textId="77777777" w:rsidR="00912F01" w:rsidRDefault="00F23B29" w:rsidP="003461A9">
      <w:pPr>
        <w:pStyle w:val="Tekstpodstawowy2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5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Wraz z ofertą powinny być złożone:</w:t>
      </w:r>
    </w:p>
    <w:p w14:paraId="1312A8D0" w14:textId="77777777" w:rsidR="003761A4" w:rsidRDefault="003761A4" w:rsidP="00A85BDF">
      <w:pPr>
        <w:pStyle w:val="Tekstpodstawowy2"/>
        <w:numPr>
          <w:ilvl w:val="0"/>
          <w:numId w:val="6"/>
        </w:numPr>
        <w:tabs>
          <w:tab w:val="left" w:pos="1134"/>
        </w:tabs>
        <w:rPr>
          <w:rFonts w:ascii="Verdana" w:hAnsi="Verdana"/>
          <w:b w:val="0"/>
          <w:bCs w:val="0"/>
          <w:sz w:val="20"/>
          <w:szCs w:val="20"/>
        </w:rPr>
      </w:pP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Oświadczenia wymagane postanowieniami 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>pkt 9.1 IDW</w:t>
      </w:r>
      <w:r w:rsidRPr="00912F01">
        <w:rPr>
          <w:rFonts w:ascii="Verdana" w:hAnsi="Verdana"/>
          <w:b w:val="0"/>
          <w:bCs w:val="0"/>
          <w:sz w:val="20"/>
          <w:szCs w:val="20"/>
        </w:rPr>
        <w:t>;</w:t>
      </w:r>
    </w:p>
    <w:p w14:paraId="4DE2F19A" w14:textId="1E4317C8" w:rsidR="00197276" w:rsidRPr="00197276" w:rsidRDefault="00197276" w:rsidP="00A85BDF">
      <w:pPr>
        <w:pStyle w:val="Tekstpodstawowy2"/>
        <w:numPr>
          <w:ilvl w:val="0"/>
          <w:numId w:val="6"/>
        </w:numPr>
        <w:tabs>
          <w:tab w:val="left" w:pos="1134"/>
        </w:tabs>
        <w:rPr>
          <w:rFonts w:ascii="Verdana" w:hAnsi="Verdana"/>
          <w:b w:val="0"/>
          <w:bCs w:val="0"/>
          <w:sz w:val="20"/>
          <w:szCs w:val="20"/>
        </w:rPr>
      </w:pPr>
      <w:r w:rsidRPr="001B4709">
        <w:rPr>
          <w:rFonts w:ascii="Verdana" w:hAnsi="Verdana"/>
          <w:b w:val="0"/>
          <w:sz w:val="20"/>
          <w:szCs w:val="20"/>
        </w:rPr>
        <w:t>Oświadczenia dla podmiotów, na zdolnościach lub sytuacji których polega wykonawca, w</w:t>
      </w:r>
      <w:r w:rsidR="00770D5B">
        <w:rPr>
          <w:rFonts w:ascii="Verdana" w:hAnsi="Verdana"/>
          <w:b w:val="0"/>
          <w:sz w:val="20"/>
          <w:szCs w:val="20"/>
        </w:rPr>
        <w:t>ymagane postanowieniami pkt 10.</w:t>
      </w:r>
      <w:r w:rsidR="007A6D4E">
        <w:rPr>
          <w:rFonts w:ascii="Verdana" w:hAnsi="Verdana"/>
          <w:b w:val="0"/>
          <w:sz w:val="20"/>
          <w:szCs w:val="20"/>
        </w:rPr>
        <w:t>7</w:t>
      </w:r>
      <w:r w:rsidRPr="001B4709">
        <w:rPr>
          <w:rFonts w:ascii="Verdana" w:hAnsi="Verdana"/>
          <w:b w:val="0"/>
          <w:sz w:val="20"/>
          <w:szCs w:val="20"/>
        </w:rPr>
        <w:t>. IDW;</w:t>
      </w:r>
    </w:p>
    <w:p w14:paraId="165B8A13" w14:textId="77777777" w:rsidR="008D690E" w:rsidRDefault="007A5CE4" w:rsidP="003461A9">
      <w:pPr>
        <w:pStyle w:val="Tekstpodstawowy2"/>
        <w:tabs>
          <w:tab w:val="left" w:pos="1134"/>
        </w:tabs>
        <w:ind w:left="1134" w:hanging="425"/>
        <w:rPr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3</w:t>
      </w:r>
      <w:r w:rsidR="005C4B45">
        <w:rPr>
          <w:rFonts w:ascii="Verdana" w:hAnsi="Verdana"/>
          <w:b w:val="0"/>
          <w:bCs w:val="0"/>
          <w:sz w:val="20"/>
          <w:szCs w:val="20"/>
        </w:rPr>
        <w:t>)</w:t>
      </w:r>
      <w:r w:rsidR="005C4B45">
        <w:rPr>
          <w:rFonts w:ascii="Verdana" w:hAnsi="Verdana"/>
          <w:b w:val="0"/>
          <w:bCs w:val="0"/>
          <w:sz w:val="20"/>
          <w:szCs w:val="20"/>
        </w:rPr>
        <w:tab/>
      </w:r>
      <w:r w:rsidR="00475FEF">
        <w:rPr>
          <w:rFonts w:ascii="Verdana" w:hAnsi="Verdana"/>
          <w:b w:val="0"/>
          <w:bCs w:val="0"/>
          <w:sz w:val="20"/>
          <w:szCs w:val="20"/>
        </w:rPr>
        <w:t>Zobowiązania</w:t>
      </w:r>
      <w:r w:rsidR="008D690E">
        <w:rPr>
          <w:rFonts w:ascii="Verdana" w:hAnsi="Verdana"/>
          <w:b w:val="0"/>
          <w:bCs w:val="0"/>
          <w:sz w:val="20"/>
          <w:szCs w:val="20"/>
        </w:rPr>
        <w:t xml:space="preserve"> wymagane postanowieniami </w:t>
      </w:r>
      <w:r w:rsidR="008D690E" w:rsidRPr="007861AA">
        <w:rPr>
          <w:rFonts w:ascii="Verdana" w:hAnsi="Verdana"/>
          <w:b w:val="0"/>
          <w:bCs w:val="0"/>
          <w:sz w:val="20"/>
          <w:szCs w:val="20"/>
        </w:rPr>
        <w:t>pkt 10.2. IDW</w:t>
      </w:r>
      <w:r w:rsidR="00E069C8" w:rsidRPr="00C426E6">
        <w:rPr>
          <w:rFonts w:ascii="Verdana" w:hAnsi="Verdana"/>
          <w:b w:val="0"/>
          <w:bCs w:val="0"/>
          <w:sz w:val="20"/>
          <w:szCs w:val="20"/>
        </w:rPr>
        <w:t>,</w:t>
      </w:r>
      <w:r w:rsidR="00E069C8">
        <w:rPr>
          <w:rFonts w:ascii="Verdana" w:hAnsi="Verdana"/>
          <w:b w:val="0"/>
          <w:bCs w:val="0"/>
          <w:sz w:val="20"/>
          <w:szCs w:val="20"/>
        </w:rPr>
        <w:t xml:space="preserve"> w przypadku gdy </w:t>
      </w:r>
      <w:r w:rsidR="00452FD0">
        <w:rPr>
          <w:rFonts w:ascii="Verdana" w:hAnsi="Verdana"/>
          <w:b w:val="0"/>
          <w:bCs w:val="0"/>
          <w:sz w:val="20"/>
          <w:szCs w:val="20"/>
        </w:rPr>
        <w:t>W</w:t>
      </w:r>
      <w:r w:rsidR="00E069C8">
        <w:rPr>
          <w:rFonts w:ascii="Verdana" w:hAnsi="Verdana"/>
          <w:b w:val="0"/>
          <w:bCs w:val="0"/>
          <w:sz w:val="20"/>
          <w:szCs w:val="20"/>
        </w:rPr>
        <w:t>ykonawca polega na zdolnościach innych podmiotów w celu potwierdzenia spełniania warunków udziału w postępowaniu</w:t>
      </w:r>
      <w:r w:rsidR="00CF16EF">
        <w:rPr>
          <w:rFonts w:ascii="Verdana" w:hAnsi="Verdana"/>
          <w:b w:val="0"/>
          <w:bCs w:val="0"/>
          <w:sz w:val="20"/>
          <w:szCs w:val="20"/>
        </w:rPr>
        <w:t>.</w:t>
      </w:r>
      <w:r w:rsidR="00E069C8">
        <w:rPr>
          <w:rFonts w:ascii="Verdana" w:hAnsi="Verdana"/>
          <w:b w:val="0"/>
          <w:bCs w:val="0"/>
          <w:sz w:val="20"/>
          <w:szCs w:val="20"/>
        </w:rPr>
        <w:t xml:space="preserve"> </w:t>
      </w:r>
    </w:p>
    <w:p w14:paraId="50CCA84F" w14:textId="77777777" w:rsidR="003761A4" w:rsidRDefault="007A5CE4" w:rsidP="003461A9">
      <w:pPr>
        <w:pStyle w:val="Tekstpodstawowy2"/>
        <w:tabs>
          <w:tab w:val="left" w:pos="1134"/>
        </w:tabs>
        <w:ind w:left="1134" w:hanging="425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Style w:val="Wyrnieniedelikatne"/>
          <w:rFonts w:ascii="Verdana" w:hAnsi="Verdana"/>
          <w:b w:val="0"/>
          <w:i w:val="0"/>
          <w:color w:val="auto"/>
          <w:sz w:val="20"/>
          <w:szCs w:val="20"/>
        </w:rPr>
        <w:t>4</w:t>
      </w:r>
      <w:r w:rsidR="005C4B45">
        <w:rPr>
          <w:rFonts w:ascii="Verdana" w:hAnsi="Verdana"/>
          <w:b w:val="0"/>
          <w:bCs w:val="0"/>
          <w:sz w:val="20"/>
          <w:szCs w:val="20"/>
        </w:rPr>
        <w:t>)</w:t>
      </w:r>
      <w:r w:rsidR="003761A4">
        <w:rPr>
          <w:rFonts w:ascii="Verdana" w:hAnsi="Verdana"/>
          <w:b w:val="0"/>
          <w:bCs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w postępowaniu i zawarcia umowy. Pełnomocnictwo winno być załączone w formie oryginału lub notarialnie poświadczonej kopii;</w:t>
      </w:r>
    </w:p>
    <w:p w14:paraId="5661BB62" w14:textId="77777777" w:rsidR="003761A4" w:rsidRPr="003761A4" w:rsidRDefault="007A5CE4" w:rsidP="003461A9">
      <w:pPr>
        <w:pStyle w:val="Tekstpodstawowy2"/>
        <w:tabs>
          <w:tab w:val="left" w:pos="1134"/>
        </w:tabs>
        <w:ind w:left="1134" w:hanging="425"/>
        <w:rPr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5</w:t>
      </w:r>
      <w:r w:rsidR="005C4B45">
        <w:rPr>
          <w:rFonts w:ascii="Verdana" w:hAnsi="Verdana"/>
          <w:b w:val="0"/>
          <w:bCs w:val="0"/>
          <w:sz w:val="20"/>
          <w:szCs w:val="20"/>
        </w:rPr>
        <w:t>)</w:t>
      </w:r>
      <w:r w:rsidR="003761A4">
        <w:rPr>
          <w:rFonts w:ascii="Verdana" w:hAnsi="Verdana"/>
          <w:b w:val="0"/>
          <w:bCs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Dokumenty, z których wynika prawo do podpisania oferty (oryginał lub kopia </w:t>
      </w:r>
      <w:r w:rsidR="00384A42">
        <w:rPr>
          <w:rFonts w:ascii="Verdana" w:hAnsi="Verdana" w:cs="Verdana"/>
          <w:b w:val="0"/>
          <w:bCs w:val="0"/>
          <w:sz w:val="20"/>
          <w:szCs w:val="20"/>
        </w:rPr>
        <w:t>poświadczona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za zgodność z oryginałem przez notariusza) względnie do podpisania innych </w:t>
      </w:r>
      <w:r w:rsidR="00503B5C">
        <w:rPr>
          <w:rFonts w:ascii="Verdana" w:hAnsi="Verdana" w:cs="Verdana"/>
          <w:b w:val="0"/>
          <w:bCs w:val="0"/>
          <w:sz w:val="20"/>
          <w:szCs w:val="20"/>
        </w:rPr>
        <w:t xml:space="preserve">oświadczeń lub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dokumentów składanych wraz z ofertą, chyba, że </w:t>
      </w:r>
      <w:r w:rsidR="00E757C5">
        <w:rPr>
          <w:rFonts w:ascii="Verdana" w:hAnsi="Verdana" w:cs="Verdana"/>
          <w:b w:val="0"/>
          <w:bCs w:val="0"/>
          <w:sz w:val="20"/>
          <w:szCs w:val="20"/>
        </w:rPr>
        <w:t>Z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amawiający może je uzyskać w szczególności za pomocą bezpłatnych i ogólnodostępnych baz danych, w szczególności rejestrów publicznych w rozumieniu ustawy z dnia 17 lutego 2005 r. o informatyzacji działalności podmiotów realizujących zadania publiczne Dz.U. z 2014 poz. 1114 </w:t>
      </w:r>
      <w:r w:rsidR="00FC5B39">
        <w:rPr>
          <w:rFonts w:ascii="Verdana" w:hAnsi="Verdana" w:cs="Verdana"/>
          <w:b w:val="0"/>
          <w:bCs w:val="0"/>
          <w:sz w:val="20"/>
          <w:szCs w:val="20"/>
        </w:rPr>
        <w:t>ze zm.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), a </w:t>
      </w:r>
      <w:r w:rsidR="00452FD0">
        <w:rPr>
          <w:rFonts w:ascii="Verdana" w:hAnsi="Verdana" w:cs="Verdana"/>
          <w:b w:val="0"/>
          <w:bCs w:val="0"/>
          <w:sz w:val="20"/>
          <w:szCs w:val="20"/>
        </w:rPr>
        <w:t>W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ykonawca wskazał to wraz ze złożeniem oferty</w:t>
      </w:r>
      <w:r w:rsidR="00DD3E78">
        <w:rPr>
          <w:rFonts w:ascii="Verdana" w:hAnsi="Verdana" w:cs="Verdana"/>
          <w:b w:val="0"/>
          <w:bCs w:val="0"/>
          <w:sz w:val="20"/>
          <w:szCs w:val="20"/>
        </w:rPr>
        <w:t xml:space="preserve">. </w:t>
      </w:r>
    </w:p>
    <w:p w14:paraId="7E5E92E3" w14:textId="77777777" w:rsidR="00912F01" w:rsidRPr="00E25A56" w:rsidRDefault="00F23B29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6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</w:t>
      </w:r>
      <w:r w:rsidR="003761A4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0D360B13" w14:textId="77777777" w:rsidR="00912F01" w:rsidRPr="00E25A56" w:rsidRDefault="00F23B29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7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Oferta oraz pozostałe oświadczenia i dokumenty, dla których Zamawiający określił wzory w formie formularzy zamieszczonych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w Rozdziale 2 i w Rozdziale 3 Tomu I SIWZ</w:t>
      </w:r>
      <w:r w:rsidR="003761A4" w:rsidRPr="00B36AC1">
        <w:rPr>
          <w:rFonts w:ascii="Verdana" w:hAnsi="Verdana" w:cs="Verdana"/>
          <w:b w:val="0"/>
          <w:bCs w:val="0"/>
          <w:sz w:val="20"/>
          <w:szCs w:val="20"/>
        </w:rPr>
        <w:t>,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powinny być sporządzone zgodnie z tymi wzorami, co do treści oraz opisu kolumn i wierszy</w:t>
      </w:r>
      <w:r w:rsidR="00023367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6D538E13" w14:textId="77777777" w:rsidR="00912F01" w:rsidRPr="00E25A56" w:rsidRDefault="00F23B29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8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Oferta powinna być sporządzona w języku polskim, z zachowaniem formy pisemnej pod rygorem nieważności. Każdy dokument składający się na ofertę powinien być czytelny</w:t>
      </w:r>
      <w:r w:rsidR="00023367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397E5541" w14:textId="77777777" w:rsidR="003761A4" w:rsidRPr="00E25A56" w:rsidRDefault="00F23B29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9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Każda poprawka w treści oferty, a w szczególności każde przerobienie, przekreślenie, uzupełnienie, nadpisanie, etc. powinno być parafowane przez Wykonawcę, w przeciwnym razie nie będzie uwzględnione.</w:t>
      </w:r>
    </w:p>
    <w:p w14:paraId="3E997D40" w14:textId="77777777" w:rsidR="003761A4" w:rsidRPr="00E25A56" w:rsidRDefault="00F23B29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8D03E1">
        <w:rPr>
          <w:rFonts w:ascii="Verdana" w:hAnsi="Verdana" w:cs="Verdana"/>
          <w:b w:val="0"/>
          <w:sz w:val="20"/>
          <w:szCs w:val="20"/>
        </w:rPr>
        <w:t>14</w:t>
      </w:r>
      <w:r w:rsidR="003761A4" w:rsidRPr="008D03E1">
        <w:rPr>
          <w:rFonts w:ascii="Verdana" w:hAnsi="Verdana" w:cs="Verdana"/>
          <w:b w:val="0"/>
          <w:sz w:val="20"/>
          <w:szCs w:val="20"/>
        </w:rPr>
        <w:t>.</w:t>
      </w:r>
      <w:r w:rsidR="004A5EE4" w:rsidRPr="008D03E1">
        <w:rPr>
          <w:rFonts w:ascii="Verdana" w:hAnsi="Verdana" w:cs="Verdana"/>
          <w:b w:val="0"/>
          <w:sz w:val="20"/>
          <w:szCs w:val="20"/>
        </w:rPr>
        <w:t>10</w:t>
      </w:r>
      <w:r w:rsidR="003761A4" w:rsidRPr="008D03E1">
        <w:rPr>
          <w:rFonts w:ascii="Verdana" w:hAnsi="Verdana" w:cs="Verdana"/>
          <w:b w:val="0"/>
          <w:sz w:val="20"/>
          <w:szCs w:val="20"/>
        </w:rPr>
        <w:t>.</w:t>
      </w:r>
      <w:r w:rsidR="003761A4" w:rsidRPr="008D03E1">
        <w:rPr>
          <w:rFonts w:ascii="Verdana" w:hAnsi="Verdana" w:cs="Verdana"/>
          <w:b w:val="0"/>
          <w:sz w:val="20"/>
          <w:szCs w:val="20"/>
        </w:rPr>
        <w:tab/>
      </w:r>
      <w:r w:rsidR="003761A4" w:rsidRPr="008D03E1">
        <w:rPr>
          <w:rFonts w:ascii="Verdana" w:hAnsi="Verdana" w:cs="Verdana"/>
          <w:b w:val="0"/>
          <w:bCs w:val="0"/>
          <w:sz w:val="20"/>
          <w:szCs w:val="20"/>
        </w:rPr>
        <w:t xml:space="preserve">Strony oferty powinny być trwale ze sobą połączone i kolejno ponumerowane, z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zastrzeżeniem sytuacji opisanej w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pkt.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. i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2</w:t>
      </w:r>
      <w:r w:rsidR="00B36AC1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IDW.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W treści oferty powinna być umieszczona informacja o liczbie stron.</w:t>
      </w:r>
    </w:p>
    <w:p w14:paraId="2166C38A" w14:textId="77777777" w:rsidR="003761A4" w:rsidRPr="00E25A56" w:rsidRDefault="00F23B29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1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/>
          <w:b w:val="0"/>
          <w:sz w:val="20"/>
          <w:szCs w:val="20"/>
        </w:rPr>
        <w:t xml:space="preserve">Zamawiający informuje, iż zgodnie z art. 8 ust. 3 ustawy </w:t>
      </w:r>
      <w:proofErr w:type="spellStart"/>
      <w:r w:rsidR="003761A4" w:rsidRPr="00912F01">
        <w:rPr>
          <w:rFonts w:ascii="Verdana" w:hAnsi="Verdana"/>
          <w:b w:val="0"/>
          <w:sz w:val="20"/>
          <w:szCs w:val="20"/>
        </w:rPr>
        <w:t>Pzp</w:t>
      </w:r>
      <w:proofErr w:type="spellEnd"/>
      <w:r w:rsidR="003761A4" w:rsidRPr="00912F01">
        <w:rPr>
          <w:rFonts w:ascii="Verdana" w:hAnsi="Verdana"/>
          <w:b w:val="0"/>
          <w:sz w:val="20"/>
          <w:szCs w:val="20"/>
        </w:rPr>
        <w:t>, nie ujawnia się informacji stanowiących tajemnicę przedsiębi</w:t>
      </w:r>
      <w:r w:rsidR="005C4B45">
        <w:rPr>
          <w:rFonts w:ascii="Verdana" w:hAnsi="Verdana"/>
          <w:b w:val="0"/>
          <w:sz w:val="20"/>
          <w:szCs w:val="20"/>
        </w:rPr>
        <w:t xml:space="preserve">orstwa, w rozumieniu przepisów </w:t>
      </w:r>
      <w:r w:rsidR="003761A4" w:rsidRPr="00912F01">
        <w:rPr>
          <w:rFonts w:ascii="Verdana" w:hAnsi="Verdana"/>
          <w:b w:val="0"/>
          <w:sz w:val="20"/>
          <w:szCs w:val="20"/>
        </w:rPr>
        <w:t xml:space="preserve">o zwalczaniu nieuczciwej konkurencji, jeżeli Wykonawca, nie później niż w terminie składania ofert, w sposób niebudzący wątpliwości zastrzegł, że nie mogą być one udostępniane </w:t>
      </w:r>
      <w:r w:rsidR="003761A4" w:rsidRPr="00912F01">
        <w:rPr>
          <w:rFonts w:ascii="Verdana" w:hAnsi="Verdana"/>
          <w:sz w:val="20"/>
          <w:szCs w:val="20"/>
        </w:rPr>
        <w:t>oraz wykazał, załączając stosowne wyjaśnienia, iż zastrzeżone informacje stanowią tajemnicę przedsiębiorstwa</w:t>
      </w:r>
      <w:r w:rsidR="003761A4" w:rsidRPr="00912F01">
        <w:rPr>
          <w:rFonts w:ascii="Verdana" w:hAnsi="Verdana"/>
          <w:b w:val="0"/>
          <w:sz w:val="20"/>
          <w:szCs w:val="20"/>
        </w:rPr>
        <w:t xml:space="preserve">. Wykonawca nie może zastrzec informacji, o których mowa w art. 86 ust. 4 ustawy </w:t>
      </w:r>
      <w:proofErr w:type="spellStart"/>
      <w:r w:rsidR="003761A4" w:rsidRPr="00912F01">
        <w:rPr>
          <w:rFonts w:ascii="Verdana" w:hAnsi="Verdana"/>
          <w:b w:val="0"/>
          <w:sz w:val="20"/>
          <w:szCs w:val="20"/>
        </w:rPr>
        <w:t>Pzp</w:t>
      </w:r>
      <w:proofErr w:type="spellEnd"/>
      <w:r w:rsidR="003761A4" w:rsidRPr="00912F01">
        <w:rPr>
          <w:rFonts w:ascii="Verdana" w:hAnsi="Verdana"/>
          <w:b w:val="0"/>
          <w:sz w:val="20"/>
          <w:szCs w:val="20"/>
        </w:rPr>
        <w:t xml:space="preserve">. Wszelkie informacje stanowiące tajemnicę przedsiębiorstwa </w:t>
      </w:r>
      <w:r w:rsidR="003761A4" w:rsidRPr="00912F01">
        <w:rPr>
          <w:rFonts w:ascii="Verdana" w:hAnsi="Verdana"/>
          <w:b w:val="0"/>
          <w:sz w:val="20"/>
          <w:szCs w:val="20"/>
        </w:rPr>
        <w:lastRenderedPageBreak/>
        <w:t xml:space="preserve">w rozumieniu ustawy z dnia 16 kwietnia 1993 r. o zwalczaniu nieuczciwej konkurencji (Dz. U. z </w:t>
      </w:r>
      <w:r w:rsidR="001339F3">
        <w:rPr>
          <w:rFonts w:ascii="Verdana" w:hAnsi="Verdana"/>
          <w:b w:val="0"/>
          <w:sz w:val="20"/>
          <w:szCs w:val="20"/>
        </w:rPr>
        <w:t>2018r. poz. 419</w:t>
      </w:r>
      <w:r w:rsidR="003761A4" w:rsidRPr="00912F01">
        <w:rPr>
          <w:rFonts w:ascii="Verdana" w:hAnsi="Verdana"/>
          <w:b w:val="0"/>
          <w:sz w:val="20"/>
          <w:szCs w:val="20"/>
        </w:rPr>
        <w:t>), które Wykonawca pragnie zastrzec jako tajemnicę przedsiębiorstwa, winny być załączone w osobnym opakowaniu, w sposób umożliwiający łatwe od niej odłączenie i opatrzone napisem: „</w:t>
      </w:r>
      <w:r w:rsidR="003761A4" w:rsidRPr="00912F01">
        <w:rPr>
          <w:rFonts w:ascii="Verdana" w:hAnsi="Verdana"/>
          <w:b w:val="0"/>
          <w:i/>
          <w:sz w:val="20"/>
          <w:szCs w:val="20"/>
        </w:rPr>
        <w:t>Informacje stanowiące tajemnicę przedsiębiorstwa – nie udostępniać</w:t>
      </w:r>
      <w:r w:rsidR="003761A4" w:rsidRPr="00912F01">
        <w:rPr>
          <w:rFonts w:ascii="Verdana" w:hAnsi="Verdana"/>
          <w:b w:val="0"/>
          <w:sz w:val="20"/>
          <w:szCs w:val="20"/>
        </w:rPr>
        <w:t>”, z zachowaniem kolejności numerowania stron oferty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7E683CF3" w14:textId="77777777" w:rsidR="00DA1866" w:rsidRDefault="00F23B29" w:rsidP="00B12211">
      <w:pPr>
        <w:pStyle w:val="Tekstpodstawowy2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2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5C4B45">
        <w:rPr>
          <w:rFonts w:ascii="Verdana" w:hAnsi="Verdana" w:cs="Verdana"/>
          <w:b w:val="0"/>
          <w:bCs w:val="0"/>
          <w:sz w:val="20"/>
          <w:szCs w:val="20"/>
        </w:rPr>
        <w:t xml:space="preserve">Ofertę należy umieścić w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zamkniętym opakowaniu, uniemożliwiającym odczytanie jego zawartości bez uszkodzenia tego opakowania. Opakowanie powinn</w:t>
      </w:r>
      <w:r w:rsidR="005C4B45">
        <w:rPr>
          <w:rFonts w:ascii="Verdana" w:hAnsi="Verdana" w:cs="Verdana"/>
          <w:b w:val="0"/>
          <w:bCs w:val="0"/>
          <w:sz w:val="20"/>
          <w:szCs w:val="20"/>
        </w:rPr>
        <w:t xml:space="preserve">o być oznaczone nazwą (firmą) i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adresem Wykonawcy, zaadresowane następująco:</w:t>
      </w:r>
    </w:p>
    <w:p w14:paraId="7FF742D7" w14:textId="77777777" w:rsidR="003761A4" w:rsidRDefault="003761A4" w:rsidP="003461A9">
      <w:pPr>
        <w:pStyle w:val="Tekstpodstawowy2"/>
        <w:rPr>
          <w:rFonts w:ascii="Verdana" w:hAnsi="Verdana" w:cs="Verdana"/>
          <w:b w:val="0"/>
          <w:bCs w:val="0"/>
          <w:sz w:val="18"/>
          <w:szCs w:val="18"/>
        </w:rPr>
      </w:pPr>
    </w:p>
    <w:tbl>
      <w:tblPr>
        <w:tblW w:w="821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5"/>
      </w:tblGrid>
      <w:tr w:rsidR="003761A4" w:rsidRPr="00D52D63" w14:paraId="2A1DD288" w14:textId="77777777" w:rsidTr="003761A4">
        <w:trPr>
          <w:trHeight w:val="2022"/>
        </w:trPr>
        <w:tc>
          <w:tcPr>
            <w:tcW w:w="8215" w:type="dxa"/>
            <w:shd w:val="clear" w:color="auto" w:fill="auto"/>
            <w:vAlign w:val="center"/>
          </w:tcPr>
          <w:p w14:paraId="4BCC2904" w14:textId="77777777" w:rsidR="003761A4" w:rsidRPr="00DE35B5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E35B5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14:paraId="724E627B" w14:textId="77777777" w:rsidR="003761A4" w:rsidRPr="00DE35B5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E35B5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</w:t>
            </w:r>
            <w:r w:rsidR="001C2925" w:rsidRPr="00DE35B5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w Warszawie </w:t>
            </w:r>
          </w:p>
          <w:p w14:paraId="4424F554" w14:textId="77777777" w:rsidR="003761A4" w:rsidRPr="00DE35B5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E35B5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ul. </w:t>
            </w:r>
            <w:r w:rsidR="001C2925" w:rsidRPr="00DE35B5">
              <w:rPr>
                <w:rFonts w:ascii="Verdana" w:hAnsi="Verdana" w:cs="Verdana"/>
                <w:b/>
                <w:bCs/>
                <w:sz w:val="18"/>
                <w:szCs w:val="18"/>
              </w:rPr>
              <w:t>Mińska 25</w:t>
            </w:r>
          </w:p>
          <w:p w14:paraId="58E4800A" w14:textId="77777777" w:rsidR="00353059" w:rsidRPr="00DE35B5" w:rsidRDefault="00353059" w:rsidP="00353059">
            <w:pPr>
              <w:spacing w:line="276" w:lineRule="auto"/>
              <w:ind w:left="72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DE35B5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                     03-808 Warszawa</w:t>
            </w:r>
          </w:p>
          <w:p w14:paraId="5110E862" w14:textId="77777777" w:rsidR="003761A4" w:rsidRPr="00DE35B5" w:rsidRDefault="003761A4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10AFCEE5" w14:textId="77777777" w:rsidR="003761A4" w:rsidRPr="00DE35B5" w:rsidRDefault="003761A4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DE35B5">
              <w:rPr>
                <w:rFonts w:ascii="Verdana" w:hAnsi="Verdana" w:cs="Verdana"/>
                <w:sz w:val="18"/>
                <w:szCs w:val="18"/>
              </w:rPr>
              <w:t>oraz opisane:</w:t>
            </w:r>
          </w:p>
          <w:p w14:paraId="43A0F21F" w14:textId="77777777" w:rsidR="003761A4" w:rsidRPr="00DE35B5" w:rsidRDefault="003761A4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10755B51" w14:textId="77777777" w:rsidR="003761A4" w:rsidRPr="00DE35B5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DE35B5">
              <w:rPr>
                <w:rFonts w:ascii="Verdana" w:hAnsi="Verdana" w:cs="Verdana"/>
                <w:b/>
                <w:sz w:val="18"/>
                <w:szCs w:val="18"/>
              </w:rPr>
              <w:t>OFERTA</w:t>
            </w:r>
          </w:p>
          <w:p w14:paraId="5A93222D" w14:textId="77777777" w:rsidR="0027750E" w:rsidRDefault="0027750E" w:rsidP="0027750E">
            <w:pPr>
              <w:spacing w:before="120"/>
              <w:ind w:left="709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</w:t>
            </w:r>
            <w:r w:rsidRPr="00224EA1">
              <w:rPr>
                <w:rFonts w:ascii="Verdana" w:hAnsi="Verdana"/>
                <w:b/>
                <w:sz w:val="20"/>
                <w:szCs w:val="20"/>
              </w:rPr>
              <w:t xml:space="preserve">ukcesywne dostawy wody w baniakach oraz wody mineralnej w butelkach 1,5 l i 0,5 l dla </w:t>
            </w:r>
            <w:r>
              <w:rPr>
                <w:rFonts w:ascii="Verdana" w:hAnsi="Verdana"/>
                <w:b/>
                <w:sz w:val="20"/>
                <w:szCs w:val="20"/>
              </w:rPr>
              <w:t>GDDKiA Oddział</w:t>
            </w:r>
            <w:r w:rsidRPr="00224EA1">
              <w:rPr>
                <w:rFonts w:ascii="Verdana" w:hAnsi="Verdana"/>
                <w:b/>
                <w:sz w:val="20"/>
                <w:szCs w:val="20"/>
              </w:rPr>
              <w:t xml:space="preserve"> w Warszawie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i podległych jednostek terenowych. </w:t>
            </w:r>
          </w:p>
          <w:p w14:paraId="7C2EA194" w14:textId="77777777" w:rsidR="0027750E" w:rsidRDefault="0027750E" w:rsidP="00547A4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1A662869" w14:textId="77777777" w:rsidR="00DE35B5" w:rsidRPr="00DE35B5" w:rsidRDefault="00DE35B5" w:rsidP="00DE35B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5C28F3CC" w14:textId="75F7063A" w:rsidR="003761A4" w:rsidRPr="00D52D63" w:rsidRDefault="000C2C0B" w:rsidP="00D77771">
            <w:pPr>
              <w:spacing w:before="120"/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  <w:r w:rsidR="003761A4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>„Nie o</w:t>
            </w:r>
            <w:r w:rsidR="00FE0519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>twierać przed d</w:t>
            </w:r>
            <w:r w:rsidR="00547A44">
              <w:rPr>
                <w:rFonts w:ascii="Verdana" w:hAnsi="Verdana" w:cs="Verdana"/>
                <w:b/>
                <w:bCs/>
                <w:sz w:val="18"/>
                <w:szCs w:val="18"/>
              </w:rPr>
              <w:t>niem</w:t>
            </w:r>
            <w:r w:rsidR="001A670B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  <w:r w:rsidR="001A670B">
              <w:rPr>
                <w:rFonts w:cs="Verdana"/>
                <w:bCs/>
                <w:sz w:val="18"/>
                <w:szCs w:val="18"/>
              </w:rPr>
              <w:t xml:space="preserve"> </w:t>
            </w:r>
            <w:r w:rsidR="00AF4CB4">
              <w:rPr>
                <w:rFonts w:ascii="Verdana" w:hAnsi="Verdana" w:cs="Verdana"/>
                <w:b/>
                <w:sz w:val="18"/>
                <w:szCs w:val="18"/>
              </w:rPr>
              <w:t>21</w:t>
            </w:r>
            <w:r w:rsidR="00AF4CB4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1A670B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1A670B" w:rsidRPr="001A670B">
              <w:rPr>
                <w:rFonts w:ascii="Verdana" w:hAnsi="Verdana" w:cs="Verdana"/>
                <w:b/>
                <w:sz w:val="18"/>
                <w:szCs w:val="18"/>
              </w:rPr>
              <w:t>5</w:t>
            </w:r>
            <w:r w:rsidR="00990AA2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5D0913" w:rsidRPr="00770D5B"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 w:rsidR="00236F9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20 </w:t>
            </w:r>
            <w:r w:rsidR="00B12211" w:rsidRPr="00770D5B">
              <w:rPr>
                <w:rFonts w:ascii="Verdana" w:hAnsi="Verdana" w:cs="Verdana"/>
                <w:b/>
                <w:bCs/>
                <w:sz w:val="18"/>
                <w:szCs w:val="18"/>
              </w:rPr>
              <w:t>r</w:t>
            </w:r>
            <w:r w:rsidR="00904ACA" w:rsidRPr="00770D5B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4952C4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godz. 1</w:t>
            </w:r>
            <w:r w:rsidR="00C81C38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>2</w:t>
            </w:r>
            <w:r w:rsidR="004952C4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>:</w:t>
            </w:r>
            <w:r w:rsidR="00C81C38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4952C4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3761A4" w:rsidRPr="00547A44">
              <w:rPr>
                <w:rFonts w:ascii="Verdana" w:hAnsi="Verdana" w:cs="Verdana"/>
                <w:b/>
                <w:bCs/>
                <w:sz w:val="18"/>
                <w:szCs w:val="18"/>
              </w:rPr>
              <w:t>”</w:t>
            </w:r>
          </w:p>
        </w:tc>
      </w:tr>
    </w:tbl>
    <w:p w14:paraId="55227F7A" w14:textId="77777777" w:rsidR="003761A4" w:rsidRDefault="003761A4" w:rsidP="0006139D">
      <w:pPr>
        <w:pStyle w:val="Tekstpodstawowy2"/>
        <w:rPr>
          <w:rFonts w:ascii="Verdana" w:hAnsi="Verdana" w:cs="Verdana"/>
          <w:b w:val="0"/>
          <w:bCs w:val="0"/>
          <w:sz w:val="18"/>
          <w:szCs w:val="18"/>
        </w:rPr>
      </w:pPr>
    </w:p>
    <w:p w14:paraId="27813D85" w14:textId="77777777" w:rsidR="003761A4" w:rsidRPr="00E25A56" w:rsidRDefault="00F23B29" w:rsidP="003461A9">
      <w:pPr>
        <w:pStyle w:val="Tekstpodstawowy2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3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Wymagania określone w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pkt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0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. -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2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IDW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nie stanowią o treści oferty i ich niespełnienie nie będzie skutkować odrzuceniem oferty. Wszelkie negatywne konsekwencje mogące wyniknąć z niezachowania tych wymagań będą obciążały Wykonawcę.</w:t>
      </w:r>
    </w:p>
    <w:p w14:paraId="2421D4C2" w14:textId="77777777" w:rsidR="00523CF9" w:rsidRPr="00F66F8C" w:rsidRDefault="00F23B29" w:rsidP="00852994">
      <w:pPr>
        <w:pStyle w:val="Tekstpodstawowy2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3761A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4</w:t>
      </w:r>
      <w:r w:rsidR="003761A4" w:rsidRPr="003761A4">
        <w:rPr>
          <w:rFonts w:ascii="Verdana" w:hAnsi="Verdana" w:cs="Verdana"/>
          <w:b w:val="0"/>
          <w:sz w:val="20"/>
          <w:szCs w:val="20"/>
        </w:rPr>
        <w:t>.</w:t>
      </w:r>
      <w:r w:rsidR="003761A4" w:rsidRPr="003761A4">
        <w:rPr>
          <w:rFonts w:ascii="Verdana" w:hAnsi="Verdana" w:cs="Verdana"/>
          <w:b w:val="0"/>
          <w:sz w:val="20"/>
          <w:szCs w:val="20"/>
        </w:rPr>
        <w:tab/>
        <w:t xml:space="preserve">Przed upływem terminu składania ofert, Wykonawca może wprowadzić zmiany do złożonej oferty lub wycofać ofertę. Oświadczenia o wprowadzonych zmianach lub wycofaniu oferty powinny być doręczone Zamawiającemu na piśmie pod rygorem </w:t>
      </w:r>
      <w:r w:rsidR="007E7588">
        <w:rPr>
          <w:rFonts w:ascii="Verdana" w:hAnsi="Verdana" w:cs="Verdana"/>
          <w:b w:val="0"/>
          <w:sz w:val="20"/>
          <w:szCs w:val="20"/>
        </w:rPr>
        <w:t>n</w:t>
      </w:r>
      <w:r w:rsidR="003761A4" w:rsidRPr="003761A4">
        <w:rPr>
          <w:rFonts w:ascii="Verdana" w:hAnsi="Verdana" w:cs="Verdana"/>
          <w:b w:val="0"/>
          <w:sz w:val="20"/>
          <w:szCs w:val="20"/>
        </w:rPr>
        <w:t>ieważności przed upływem terminu składania ofert. Oświadczenia powinny być opakowane tak, jak oferta, a opakowanie powinno zawierać odpowiednio dodatkowe oznaczenie wyrazem: „ZMIANA” lub „WYCOFANIE”.</w:t>
      </w:r>
    </w:p>
    <w:p w14:paraId="40EBEE38" w14:textId="77777777" w:rsidR="00DE35B5" w:rsidRPr="00DE35B5" w:rsidRDefault="00D77773" w:rsidP="00852994">
      <w:pPr>
        <w:pStyle w:val="Tekstpodstawowy2"/>
        <w:numPr>
          <w:ilvl w:val="0"/>
          <w:numId w:val="5"/>
        </w:numPr>
        <w:rPr>
          <w:rFonts w:ascii="Verdana" w:hAnsi="Verdana" w:cs="Verdana"/>
          <w:sz w:val="20"/>
          <w:szCs w:val="20"/>
        </w:rPr>
      </w:pPr>
      <w:r w:rsidRPr="00D77773">
        <w:rPr>
          <w:rFonts w:ascii="Verdana" w:hAnsi="Verdana" w:cs="Verdana"/>
          <w:sz w:val="20"/>
          <w:szCs w:val="20"/>
        </w:rPr>
        <w:t xml:space="preserve">OPIS SPOSOBU OBLICZENIA CENY OFERTY </w:t>
      </w:r>
    </w:p>
    <w:p w14:paraId="361EA8B8" w14:textId="77777777" w:rsidR="00B76BAE" w:rsidRDefault="0001059D" w:rsidP="00852994">
      <w:pPr>
        <w:pStyle w:val="Lista3"/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15.1.</w:t>
      </w:r>
      <w:r>
        <w:rPr>
          <w:rFonts w:ascii="Verdana" w:hAnsi="Verdana"/>
          <w:sz w:val="20"/>
          <w:szCs w:val="20"/>
        </w:rPr>
        <w:tab/>
      </w:r>
      <w:r w:rsidRPr="00AC2452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B76BAE">
        <w:rPr>
          <w:rFonts w:ascii="Verdana" w:hAnsi="Verdana"/>
          <w:sz w:val="20"/>
          <w:szCs w:val="20"/>
        </w:rPr>
        <w:t>Formularz cenowy</w:t>
      </w:r>
      <w:r w:rsidR="00FE0519">
        <w:rPr>
          <w:rFonts w:ascii="Verdana" w:hAnsi="Verdana"/>
          <w:sz w:val="20"/>
          <w:szCs w:val="20"/>
        </w:rPr>
        <w:t xml:space="preserve">, </w:t>
      </w:r>
      <w:r w:rsidR="00B76BAE">
        <w:rPr>
          <w:rFonts w:ascii="Verdana" w:hAnsi="Verdana"/>
          <w:sz w:val="20"/>
          <w:szCs w:val="20"/>
        </w:rPr>
        <w:t>którego</w:t>
      </w:r>
      <w:r>
        <w:rPr>
          <w:rFonts w:ascii="Verdana" w:hAnsi="Verdana"/>
          <w:sz w:val="20"/>
          <w:szCs w:val="20"/>
        </w:rPr>
        <w:t xml:space="preserve"> wzór załączono do SIWZ</w:t>
      </w:r>
      <w:r w:rsidRPr="0000547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(Tom I</w:t>
      </w:r>
      <w:r w:rsidR="00B76BAE">
        <w:rPr>
          <w:rFonts w:ascii="Verdana" w:hAnsi="Verdana"/>
          <w:sz w:val="20"/>
          <w:szCs w:val="20"/>
        </w:rPr>
        <w:t xml:space="preserve">, </w:t>
      </w:r>
      <w:r w:rsidR="00FB4734">
        <w:rPr>
          <w:rFonts w:ascii="Verdana" w:hAnsi="Verdana"/>
          <w:sz w:val="20"/>
          <w:szCs w:val="20"/>
        </w:rPr>
        <w:t>Rozdział 2</w:t>
      </w:r>
      <w:r w:rsidR="00B76BAE">
        <w:rPr>
          <w:rFonts w:ascii="Verdana" w:hAnsi="Verdana"/>
          <w:sz w:val="20"/>
          <w:szCs w:val="20"/>
        </w:rPr>
        <w:t>, Formularz 2.2.</w:t>
      </w:r>
      <w:r w:rsidR="00FE0519">
        <w:rPr>
          <w:rFonts w:ascii="Verdana" w:hAnsi="Verdana"/>
          <w:sz w:val="20"/>
          <w:szCs w:val="20"/>
        </w:rPr>
        <w:t>)</w:t>
      </w:r>
      <w:r w:rsidR="00B76BAE">
        <w:rPr>
          <w:rFonts w:ascii="Verdana" w:hAnsi="Verdana"/>
          <w:sz w:val="20"/>
          <w:szCs w:val="20"/>
        </w:rPr>
        <w:t>.</w:t>
      </w:r>
    </w:p>
    <w:p w14:paraId="513B7488" w14:textId="77777777" w:rsidR="00852994" w:rsidRDefault="00852994" w:rsidP="00852994">
      <w:pPr>
        <w:pStyle w:val="Lista3"/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</w:p>
    <w:p w14:paraId="70F26F81" w14:textId="77777777" w:rsidR="00DE35B5" w:rsidRPr="00310411" w:rsidRDefault="00B76BAE" w:rsidP="00852994">
      <w:pPr>
        <w:pStyle w:val="Lista3"/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15.2.</w:t>
      </w:r>
      <w:r>
        <w:rPr>
          <w:rFonts w:ascii="Verdana" w:hAnsi="Verdana"/>
          <w:sz w:val="20"/>
          <w:szCs w:val="20"/>
        </w:rPr>
        <w:tab/>
        <w:t>Wykonawca w Formularzu cenowym</w:t>
      </w:r>
      <w:r w:rsidR="00DE35B5" w:rsidRPr="00310411">
        <w:rPr>
          <w:rFonts w:ascii="Verdana" w:hAnsi="Verdana"/>
          <w:sz w:val="20"/>
          <w:szCs w:val="20"/>
        </w:rPr>
        <w:t xml:space="preserve"> określi ceny jednostkowe netto oraz wartości netto dla wszystkich podanych i opisanych tam pozycji, a następnie wyliczy podatek VAT i </w:t>
      </w:r>
      <w:r w:rsidR="00BD0ED7">
        <w:rPr>
          <w:rFonts w:ascii="Verdana" w:hAnsi="Verdana"/>
          <w:sz w:val="20"/>
          <w:szCs w:val="20"/>
        </w:rPr>
        <w:t xml:space="preserve">Razem wartość </w:t>
      </w:r>
      <w:r w:rsidR="00DE35B5" w:rsidRPr="00310411">
        <w:rPr>
          <w:rFonts w:ascii="Verdana" w:hAnsi="Verdana"/>
          <w:sz w:val="20"/>
          <w:szCs w:val="20"/>
        </w:rPr>
        <w:t>brutto</w:t>
      </w:r>
      <w:r w:rsidR="00BD0ED7">
        <w:rPr>
          <w:rFonts w:ascii="Verdana" w:hAnsi="Verdana"/>
          <w:sz w:val="20"/>
          <w:szCs w:val="20"/>
        </w:rPr>
        <w:t xml:space="preserve"> (Cenę oferty brutto)</w:t>
      </w:r>
      <w:r w:rsidR="00DE35B5" w:rsidRPr="00310411">
        <w:rPr>
          <w:rFonts w:ascii="Verdana" w:hAnsi="Verdana"/>
          <w:sz w:val="20"/>
          <w:szCs w:val="20"/>
        </w:rPr>
        <w:t xml:space="preserve">. </w:t>
      </w:r>
    </w:p>
    <w:p w14:paraId="1FAC897F" w14:textId="77777777" w:rsidR="00CE3DC8" w:rsidRPr="00310411" w:rsidRDefault="00DE35B5" w:rsidP="00B76BAE">
      <w:pPr>
        <w:pStyle w:val="Lista3"/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310411">
        <w:rPr>
          <w:rFonts w:ascii="Verdana" w:hAnsi="Verdana"/>
          <w:sz w:val="20"/>
          <w:szCs w:val="20"/>
        </w:rPr>
        <w:t>15.3.</w:t>
      </w:r>
      <w:r w:rsidRPr="00310411">
        <w:rPr>
          <w:rFonts w:ascii="Verdana" w:hAnsi="Verdana"/>
          <w:sz w:val="20"/>
          <w:szCs w:val="20"/>
        </w:rPr>
        <w:tab/>
      </w:r>
      <w:r w:rsidRPr="00310411">
        <w:rPr>
          <w:rFonts w:ascii="Verdana" w:hAnsi="Verdana"/>
          <w:bCs/>
          <w:sz w:val="20"/>
          <w:szCs w:val="20"/>
        </w:rPr>
        <w:t xml:space="preserve">Cenę oferty brutto wykazaną w </w:t>
      </w:r>
      <w:r w:rsidR="00310411" w:rsidRPr="00310411">
        <w:rPr>
          <w:rFonts w:ascii="Verdana" w:hAnsi="Verdana"/>
          <w:b/>
          <w:bCs/>
          <w:sz w:val="20"/>
          <w:szCs w:val="20"/>
        </w:rPr>
        <w:t>F</w:t>
      </w:r>
      <w:r w:rsidR="00B76BAE">
        <w:rPr>
          <w:rFonts w:ascii="Verdana" w:hAnsi="Verdana"/>
          <w:b/>
          <w:bCs/>
          <w:sz w:val="20"/>
          <w:szCs w:val="20"/>
        </w:rPr>
        <w:t>ormularzu cenowym</w:t>
      </w:r>
      <w:r w:rsidRPr="00310411">
        <w:rPr>
          <w:rFonts w:ascii="Verdana" w:hAnsi="Verdana"/>
          <w:b/>
          <w:bCs/>
          <w:sz w:val="20"/>
          <w:szCs w:val="20"/>
        </w:rPr>
        <w:t xml:space="preserve"> </w:t>
      </w:r>
      <w:r w:rsidRPr="00310411">
        <w:rPr>
          <w:rFonts w:ascii="Verdana" w:hAnsi="Verdana"/>
          <w:bCs/>
          <w:sz w:val="20"/>
          <w:szCs w:val="20"/>
        </w:rPr>
        <w:t xml:space="preserve">Wykonawca przeniesie do </w:t>
      </w:r>
      <w:r w:rsidRPr="00310411">
        <w:rPr>
          <w:rFonts w:ascii="Verdana" w:hAnsi="Verdana"/>
          <w:b/>
          <w:bCs/>
          <w:sz w:val="20"/>
          <w:szCs w:val="20"/>
        </w:rPr>
        <w:t>Formularza „Oferta”</w:t>
      </w:r>
      <w:r w:rsidRPr="00310411">
        <w:rPr>
          <w:rFonts w:ascii="Verdana" w:hAnsi="Verdana"/>
          <w:bCs/>
          <w:sz w:val="20"/>
          <w:szCs w:val="20"/>
        </w:rPr>
        <w:t>.</w:t>
      </w:r>
      <w:r w:rsidR="0001059D" w:rsidRPr="00310411">
        <w:rPr>
          <w:rFonts w:ascii="Verdana" w:hAnsi="Verdana" w:cs="Verdana"/>
          <w:sz w:val="20"/>
          <w:szCs w:val="20"/>
        </w:rPr>
        <w:t xml:space="preserve"> </w:t>
      </w:r>
    </w:p>
    <w:p w14:paraId="39239AB0" w14:textId="77777777" w:rsidR="00CE3DC8" w:rsidRPr="002238FA" w:rsidRDefault="00CE3DC8" w:rsidP="00B76BAE">
      <w:pPr>
        <w:pStyle w:val="Tekstpodstawowy2"/>
        <w:spacing w:before="0" w:after="12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2238FA">
        <w:rPr>
          <w:rFonts w:ascii="Verdana" w:hAnsi="Verdana"/>
          <w:b w:val="0"/>
          <w:sz w:val="20"/>
          <w:szCs w:val="20"/>
        </w:rPr>
        <w:t>15.4.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2238FA">
        <w:rPr>
          <w:rFonts w:ascii="Verdana" w:hAnsi="Verdana"/>
          <w:b w:val="0"/>
          <w:sz w:val="20"/>
          <w:szCs w:val="20"/>
        </w:rPr>
        <w:t>Wykonawca powinien wyliczyć Cenę oferty brutto</w:t>
      </w:r>
      <w:r w:rsidR="00D06362">
        <w:rPr>
          <w:rFonts w:ascii="Verdana" w:hAnsi="Verdana"/>
          <w:b w:val="0"/>
          <w:sz w:val="20"/>
          <w:szCs w:val="20"/>
        </w:rPr>
        <w:t>,</w:t>
      </w:r>
      <w:r w:rsidRPr="002238FA">
        <w:rPr>
          <w:rFonts w:ascii="Verdana" w:hAnsi="Verdana"/>
          <w:b w:val="0"/>
          <w:sz w:val="20"/>
          <w:szCs w:val="20"/>
        </w:rPr>
        <w:t xml:space="preserve"> tj. wraz z należnym podatkiem VAT w wysokości przewidzianej ustawowo.</w:t>
      </w:r>
    </w:p>
    <w:p w14:paraId="25F22BB4" w14:textId="77777777" w:rsidR="00CE3DC8" w:rsidRPr="007227C9" w:rsidRDefault="00CE3DC8" w:rsidP="00B76BAE">
      <w:pPr>
        <w:pStyle w:val="Lista3"/>
        <w:spacing w:before="240" w:after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15.5</w:t>
      </w:r>
      <w:r w:rsidR="0001059D">
        <w:rPr>
          <w:rFonts w:ascii="Verdana" w:hAnsi="Verdana"/>
          <w:sz w:val="20"/>
          <w:szCs w:val="20"/>
        </w:rPr>
        <w:t>.</w:t>
      </w:r>
      <w:r w:rsidR="0001059D">
        <w:rPr>
          <w:rFonts w:ascii="Verdana" w:hAnsi="Verdana"/>
          <w:sz w:val="20"/>
          <w:szCs w:val="20"/>
        </w:rPr>
        <w:tab/>
      </w:r>
      <w:r w:rsidR="0001059D" w:rsidRPr="00AC2452">
        <w:rPr>
          <w:rFonts w:ascii="Verdana" w:hAnsi="Verdana"/>
          <w:sz w:val="20"/>
          <w:szCs w:val="20"/>
        </w:rPr>
        <w:t xml:space="preserve">Wykonawca obliczając Cenę oferty musi uwzględnić w </w:t>
      </w:r>
      <w:r w:rsidR="00B76BAE">
        <w:rPr>
          <w:rFonts w:ascii="Verdana" w:hAnsi="Verdana"/>
          <w:sz w:val="20"/>
          <w:szCs w:val="20"/>
        </w:rPr>
        <w:t>Formularzu cenowym</w:t>
      </w:r>
      <w:r w:rsidR="0001059D">
        <w:rPr>
          <w:rFonts w:ascii="Verdana" w:hAnsi="Verdana"/>
          <w:sz w:val="20"/>
          <w:szCs w:val="20"/>
        </w:rPr>
        <w:t xml:space="preserve"> </w:t>
      </w:r>
      <w:r w:rsidR="0001059D" w:rsidRPr="00AC2452">
        <w:rPr>
          <w:rFonts w:ascii="Verdana" w:hAnsi="Verdana"/>
          <w:sz w:val="20"/>
          <w:szCs w:val="20"/>
        </w:rPr>
        <w:t xml:space="preserve">wszystkie podane i opisane tam pozycje. Wykonawca nie może samodzielnie wprowadzać zmian </w:t>
      </w:r>
      <w:r w:rsidR="00B76BAE">
        <w:rPr>
          <w:rFonts w:ascii="Verdana" w:hAnsi="Verdana"/>
          <w:sz w:val="20"/>
          <w:szCs w:val="20"/>
        </w:rPr>
        <w:t>w Formularzu cenowym</w:t>
      </w:r>
      <w:r w:rsidR="0001059D" w:rsidRPr="00AC2452">
        <w:rPr>
          <w:rFonts w:ascii="Verdana" w:hAnsi="Verdana"/>
          <w:sz w:val="20"/>
          <w:szCs w:val="20"/>
        </w:rPr>
        <w:t xml:space="preserve">. </w:t>
      </w:r>
    </w:p>
    <w:p w14:paraId="56836318" w14:textId="77777777" w:rsidR="000F0055" w:rsidRPr="0034679C" w:rsidRDefault="000F0055" w:rsidP="00B76BAE">
      <w:pPr>
        <w:pStyle w:val="Lista3"/>
        <w:spacing w:before="240" w:after="120"/>
        <w:ind w:left="709" w:hanging="709"/>
        <w:contextualSpacing w:val="0"/>
        <w:jc w:val="both"/>
        <w:rPr>
          <w:rFonts w:ascii="Verdana" w:hAnsi="Verdana"/>
          <w:sz w:val="20"/>
          <w:szCs w:val="20"/>
          <w:lang w:val="x-none"/>
        </w:rPr>
      </w:pPr>
      <w:r>
        <w:rPr>
          <w:rFonts w:ascii="Verdana" w:hAnsi="Verdana"/>
          <w:sz w:val="20"/>
          <w:szCs w:val="20"/>
        </w:rPr>
        <w:t>15.</w:t>
      </w:r>
      <w:r w:rsidR="00CE3DC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ab/>
      </w:r>
      <w:r w:rsidRPr="0034679C">
        <w:rPr>
          <w:rFonts w:ascii="Verdana" w:hAnsi="Verdana"/>
          <w:sz w:val="20"/>
          <w:szCs w:val="20"/>
        </w:rPr>
        <w:t xml:space="preserve">W razie jakichkolwiek wątpliwości wynikających np. z błędów w sumowaniu poszczególnych elementów rozliczeniowych, przy ocenie ofert brana będzie pod uwagę Cena Oferty po poprawieniu oczywistych omyłek rachunkowych zgodnie z </w:t>
      </w:r>
      <w:r>
        <w:rPr>
          <w:rFonts w:ascii="Verdana" w:hAnsi="Verdana"/>
          <w:sz w:val="20"/>
          <w:szCs w:val="20"/>
        </w:rPr>
        <w:t>art.</w:t>
      </w:r>
      <w:r w:rsidRPr="0034679C">
        <w:rPr>
          <w:rFonts w:ascii="Verdana" w:hAnsi="Verdana"/>
          <w:sz w:val="20"/>
          <w:szCs w:val="20"/>
        </w:rPr>
        <w:t xml:space="preserve"> 87 ustawy </w:t>
      </w:r>
      <w:proofErr w:type="spellStart"/>
      <w:r w:rsidRPr="0034679C">
        <w:rPr>
          <w:rFonts w:ascii="Verdana" w:hAnsi="Verdana"/>
          <w:sz w:val="20"/>
          <w:szCs w:val="20"/>
        </w:rPr>
        <w:t>Pzp</w:t>
      </w:r>
      <w:proofErr w:type="spellEnd"/>
      <w:r w:rsidRPr="0034679C">
        <w:rPr>
          <w:rFonts w:ascii="Verdana" w:hAnsi="Verdana"/>
          <w:sz w:val="20"/>
          <w:szCs w:val="20"/>
        </w:rPr>
        <w:t>.</w:t>
      </w:r>
    </w:p>
    <w:p w14:paraId="097D6D3C" w14:textId="77777777" w:rsidR="00CE3DC8" w:rsidRPr="00AC2452" w:rsidRDefault="000F0055" w:rsidP="00B76BAE">
      <w:pPr>
        <w:pStyle w:val="Lista3"/>
        <w:spacing w:before="240" w:after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15.</w:t>
      </w:r>
      <w:r w:rsidR="00CE3DC8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>.</w:t>
      </w:r>
      <w:r w:rsidRPr="00AC2452">
        <w:rPr>
          <w:rFonts w:ascii="Verdana" w:hAnsi="Verdana"/>
          <w:sz w:val="20"/>
          <w:szCs w:val="20"/>
        </w:rPr>
        <w:tab/>
      </w:r>
      <w:r w:rsidR="00C37FD9">
        <w:rPr>
          <w:rFonts w:ascii="Verdana" w:hAnsi="Verdana"/>
          <w:sz w:val="20"/>
          <w:szCs w:val="20"/>
        </w:rPr>
        <w:t>Ceny jednostkowe, wartości w pos</w:t>
      </w:r>
      <w:r w:rsidR="00B76BAE">
        <w:rPr>
          <w:rFonts w:ascii="Verdana" w:hAnsi="Verdana"/>
          <w:sz w:val="20"/>
          <w:szCs w:val="20"/>
        </w:rPr>
        <w:t>zczególnych pozycjach Formularza cenowego</w:t>
      </w:r>
      <w:r w:rsidR="00C37FD9">
        <w:rPr>
          <w:rFonts w:ascii="Verdana" w:hAnsi="Verdana"/>
          <w:sz w:val="20"/>
          <w:szCs w:val="20"/>
        </w:rPr>
        <w:t xml:space="preserve"> oraz </w:t>
      </w:r>
      <w:r w:rsidRPr="00AC2452">
        <w:rPr>
          <w:rFonts w:ascii="Verdana" w:hAnsi="Verdana"/>
          <w:sz w:val="20"/>
          <w:szCs w:val="20"/>
        </w:rPr>
        <w:t>Cena oferty winn</w:t>
      </w:r>
      <w:r w:rsidR="00C37FD9">
        <w:rPr>
          <w:rFonts w:ascii="Verdana" w:hAnsi="Verdana"/>
          <w:sz w:val="20"/>
          <w:szCs w:val="20"/>
        </w:rPr>
        <w:t>y</w:t>
      </w:r>
      <w:r w:rsidRPr="00AC2452">
        <w:rPr>
          <w:rFonts w:ascii="Verdana" w:hAnsi="Verdana"/>
          <w:sz w:val="20"/>
          <w:szCs w:val="20"/>
        </w:rPr>
        <w:t xml:space="preserve"> być wyrażon</w:t>
      </w:r>
      <w:r w:rsidR="00C37FD9">
        <w:rPr>
          <w:rFonts w:ascii="Verdana" w:hAnsi="Verdana"/>
          <w:sz w:val="20"/>
          <w:szCs w:val="20"/>
        </w:rPr>
        <w:t>e</w:t>
      </w:r>
      <w:r w:rsidRPr="00AC2452">
        <w:rPr>
          <w:rFonts w:ascii="Verdana" w:hAnsi="Verdana"/>
          <w:sz w:val="20"/>
          <w:szCs w:val="20"/>
        </w:rPr>
        <w:t xml:space="preserve"> w złotych polskich (zł) z dokładnością do dwóch miejsc po przecinku.</w:t>
      </w:r>
    </w:p>
    <w:p w14:paraId="2BD43E49" w14:textId="77777777" w:rsidR="000F0055" w:rsidRPr="00AC2452" w:rsidRDefault="000F0055" w:rsidP="00B76BAE">
      <w:pPr>
        <w:pStyle w:val="Lista3"/>
        <w:spacing w:before="24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</w:t>
      </w:r>
      <w:r w:rsidR="00CE3DC8">
        <w:rPr>
          <w:rFonts w:ascii="Verdana" w:hAnsi="Verdana"/>
          <w:sz w:val="20"/>
          <w:szCs w:val="20"/>
        </w:rPr>
        <w:t>8.</w:t>
      </w:r>
      <w:r w:rsidRPr="00AC2452">
        <w:rPr>
          <w:rFonts w:ascii="Verdana" w:hAnsi="Verdana"/>
          <w:sz w:val="20"/>
          <w:szCs w:val="20"/>
        </w:rPr>
        <w:tab/>
        <w:t>Ceny określone przez Wykonawcę nie będą zmieniane w toku realizacji przedmiotu zamówienia z wyjątkiem sytuacji opisanych</w:t>
      </w:r>
      <w:r>
        <w:rPr>
          <w:rFonts w:ascii="Verdana" w:hAnsi="Verdana"/>
          <w:sz w:val="20"/>
          <w:szCs w:val="20"/>
        </w:rPr>
        <w:t xml:space="preserve"> w Umowie.</w:t>
      </w:r>
    </w:p>
    <w:p w14:paraId="086645CC" w14:textId="77777777" w:rsidR="000F0055" w:rsidRPr="00AC2452" w:rsidRDefault="000F0055" w:rsidP="000F0055">
      <w:pPr>
        <w:tabs>
          <w:tab w:val="left" w:pos="-3119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</w:t>
      </w:r>
      <w:r w:rsidR="00CE3DC8">
        <w:rPr>
          <w:rFonts w:ascii="Verdana" w:hAnsi="Verdana"/>
          <w:sz w:val="20"/>
          <w:szCs w:val="20"/>
        </w:rPr>
        <w:t>9</w:t>
      </w:r>
      <w:r w:rsidR="00B76BAE">
        <w:rPr>
          <w:rFonts w:ascii="Verdana" w:hAnsi="Verdana"/>
          <w:sz w:val="20"/>
          <w:szCs w:val="20"/>
        </w:rPr>
        <w:t>.</w:t>
      </w:r>
      <w:r w:rsidR="00B76BAE">
        <w:rPr>
          <w:rFonts w:ascii="Verdana" w:hAnsi="Verdana"/>
          <w:sz w:val="20"/>
          <w:szCs w:val="20"/>
        </w:rPr>
        <w:tab/>
      </w:r>
      <w:r w:rsidRPr="00AC2452">
        <w:rPr>
          <w:rFonts w:ascii="Verdana" w:hAnsi="Verdana"/>
          <w:sz w:val="20"/>
          <w:szCs w:val="20"/>
        </w:rPr>
        <w:t xml:space="preserve">Tam, gdzie w SIWZ, zostało wskazane pochodzenie (marka, znak towarowy, producent, dostawca) materiałów lub normy, aprobaty, specyfikacje i systemy, o których mowa w art. 30 ust. 1 – 3 ustawy </w:t>
      </w:r>
      <w:proofErr w:type="spellStart"/>
      <w:r w:rsidRPr="00AC2452">
        <w:rPr>
          <w:rFonts w:ascii="Verdana" w:hAnsi="Verdana"/>
          <w:sz w:val="20"/>
          <w:szCs w:val="20"/>
        </w:rPr>
        <w:t>Pzp</w:t>
      </w:r>
      <w:proofErr w:type="spellEnd"/>
      <w:r w:rsidRPr="00AC2452">
        <w:rPr>
          <w:rFonts w:ascii="Verdana" w:hAnsi="Verdana"/>
          <w:sz w:val="20"/>
          <w:szCs w:val="20"/>
        </w:rPr>
        <w:t>, Zamawiający dopuszcza oferowanie materiałów lub rozwiązań równoważnych pod warunkiem, że zagwarantują one uzyskanie parametrów technicznych nie gorszych od założonych w SIWZ</w:t>
      </w:r>
      <w:r w:rsidRPr="00AC2452">
        <w:rPr>
          <w:rFonts w:ascii="Verdana" w:hAnsi="Verdana"/>
          <w:i/>
          <w:iCs/>
          <w:sz w:val="20"/>
          <w:szCs w:val="20"/>
        </w:rPr>
        <w:t>.</w:t>
      </w:r>
    </w:p>
    <w:p w14:paraId="56905D54" w14:textId="77777777" w:rsidR="000F0055" w:rsidRDefault="000F0055" w:rsidP="000F0055">
      <w:pPr>
        <w:tabs>
          <w:tab w:val="left" w:pos="-3119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</w:t>
      </w:r>
      <w:r w:rsidR="00CE3DC8">
        <w:rPr>
          <w:rFonts w:ascii="Verdana" w:hAnsi="Verdana"/>
          <w:sz w:val="20"/>
          <w:szCs w:val="20"/>
        </w:rPr>
        <w:t>10</w:t>
      </w:r>
      <w:r w:rsidR="00B76BAE">
        <w:rPr>
          <w:rFonts w:ascii="Verdana" w:hAnsi="Verdana"/>
          <w:sz w:val="20"/>
          <w:szCs w:val="20"/>
        </w:rPr>
        <w:t>.</w:t>
      </w:r>
      <w:r w:rsidR="00B76BAE">
        <w:rPr>
          <w:rFonts w:ascii="Verdana" w:hAnsi="Verdana"/>
          <w:sz w:val="20"/>
          <w:szCs w:val="20"/>
        </w:rPr>
        <w:tab/>
      </w:r>
      <w:r w:rsidRPr="00AC2452">
        <w:rPr>
          <w:rFonts w:ascii="Verdana" w:hAnsi="Verdana"/>
          <w:sz w:val="20"/>
          <w:szCs w:val="20"/>
        </w:rPr>
        <w:t xml:space="preserve">Cena oferty powinna obejmować całkowity koszt </w:t>
      </w:r>
      <w:r w:rsidR="00137CD3">
        <w:rPr>
          <w:rFonts w:ascii="Verdana" w:hAnsi="Verdana"/>
          <w:sz w:val="20"/>
          <w:szCs w:val="20"/>
        </w:rPr>
        <w:t>wykonania przedmiotu zamówienia</w:t>
      </w:r>
      <w:r w:rsidR="00137CD3">
        <w:rPr>
          <w:rFonts w:ascii="Verdana" w:hAnsi="Verdana"/>
          <w:sz w:val="20"/>
          <w:szCs w:val="20"/>
        </w:rPr>
        <w:br/>
      </w:r>
      <w:r w:rsidRPr="00AC2452">
        <w:rPr>
          <w:rFonts w:ascii="Verdana" w:hAnsi="Verdana"/>
          <w:sz w:val="20"/>
          <w:szCs w:val="20"/>
        </w:rPr>
        <w:t>w tym również wszelkie koszty towarzyszące wykonan</w:t>
      </w:r>
      <w:r w:rsidR="006C367C">
        <w:rPr>
          <w:rFonts w:ascii="Verdana" w:hAnsi="Verdana"/>
          <w:sz w:val="20"/>
          <w:szCs w:val="20"/>
        </w:rPr>
        <w:t>iu, o których mowa w Tomach I-</w:t>
      </w:r>
      <w:r w:rsidR="00CE3DC8">
        <w:rPr>
          <w:rFonts w:ascii="Verdana" w:hAnsi="Verdana"/>
          <w:sz w:val="20"/>
          <w:szCs w:val="20"/>
        </w:rPr>
        <w:t>III</w:t>
      </w:r>
      <w:r w:rsidRPr="00AC2452">
        <w:rPr>
          <w:rFonts w:ascii="Verdana" w:hAnsi="Verdana"/>
          <w:sz w:val="20"/>
          <w:szCs w:val="20"/>
        </w:rPr>
        <w:t xml:space="preserve"> niniejszej SIWZ. </w:t>
      </w:r>
    </w:p>
    <w:p w14:paraId="7B593E85" w14:textId="77777777" w:rsidR="00FB44D4" w:rsidRPr="009960A5" w:rsidRDefault="00B76BAE" w:rsidP="009960A5">
      <w:pPr>
        <w:pStyle w:val="Lista3"/>
        <w:spacing w:before="120" w:after="120"/>
        <w:ind w:left="709" w:hanging="709"/>
        <w:contextualSpacing w:val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15.11.</w:t>
      </w:r>
      <w:r>
        <w:rPr>
          <w:rFonts w:ascii="Verdana" w:hAnsi="Verdana"/>
          <w:sz w:val="20"/>
          <w:szCs w:val="20"/>
        </w:rPr>
        <w:tab/>
      </w:r>
      <w:r w:rsidR="000F0055" w:rsidRPr="009912C5">
        <w:rPr>
          <w:rFonts w:ascii="Verdana" w:hAnsi="Verdana"/>
          <w:sz w:val="20"/>
          <w:szCs w:val="20"/>
        </w:rPr>
        <w:t xml:space="preserve">Jeżeli złożono ofertę, której  wybór prowadziłby do powstania u zamawiającego </w:t>
      </w:r>
      <w:r w:rsidR="000F0055">
        <w:rPr>
          <w:rFonts w:ascii="Verdana" w:hAnsi="Verdana"/>
          <w:sz w:val="20"/>
          <w:szCs w:val="20"/>
        </w:rPr>
        <w:t xml:space="preserve"> </w:t>
      </w:r>
      <w:r w:rsidR="000F0055" w:rsidRPr="009912C5">
        <w:rPr>
          <w:rFonts w:ascii="Verdana" w:hAnsi="Verdana"/>
          <w:sz w:val="20"/>
          <w:szCs w:val="20"/>
        </w:rPr>
        <w:t>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9C080CF" w14:textId="77777777" w:rsidR="001A448F" w:rsidRPr="001A448F" w:rsidRDefault="00F23B29" w:rsidP="004F0D17">
      <w:pPr>
        <w:pStyle w:val="Lista3"/>
        <w:ind w:left="709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t>16</w:t>
      </w:r>
      <w:r w:rsidR="001A448F" w:rsidRPr="001A448F">
        <w:rPr>
          <w:rFonts w:ascii="Verdana" w:hAnsi="Verdana"/>
          <w:b/>
          <w:sz w:val="20"/>
          <w:szCs w:val="20"/>
          <w:lang w:eastAsia="ar-SA"/>
        </w:rPr>
        <w:t>.</w:t>
      </w:r>
      <w:r w:rsidR="001A448F" w:rsidRPr="001A448F">
        <w:rPr>
          <w:rFonts w:ascii="Verdana" w:hAnsi="Verdana"/>
          <w:b/>
          <w:sz w:val="20"/>
          <w:szCs w:val="20"/>
          <w:lang w:eastAsia="ar-SA"/>
        </w:rPr>
        <w:tab/>
        <w:t>WYMAGANIA DOTYCZĄCE WADIUM</w:t>
      </w:r>
    </w:p>
    <w:p w14:paraId="591A4EDA" w14:textId="77777777" w:rsidR="003F5A24" w:rsidRPr="003F5A24" w:rsidRDefault="0086255E" w:rsidP="003F5A24">
      <w:pPr>
        <w:suppressAutoHyphens/>
        <w:spacing w:before="120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  <w:r w:rsidRPr="007872A0">
        <w:rPr>
          <w:rFonts w:ascii="Verdana" w:hAnsi="Verdana"/>
          <w:color w:val="000000"/>
          <w:spacing w:val="4"/>
          <w:sz w:val="20"/>
          <w:szCs w:val="20"/>
          <w:lang w:eastAsia="ar-SA"/>
        </w:rPr>
        <w:t>16.1.</w:t>
      </w:r>
      <w:r w:rsidRPr="007872A0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04B10">
        <w:rPr>
          <w:rFonts w:ascii="Verdana" w:hAnsi="Verdana"/>
          <w:color w:val="000000"/>
          <w:spacing w:val="4"/>
          <w:sz w:val="20"/>
          <w:szCs w:val="20"/>
          <w:lang w:eastAsia="ar-SA"/>
        </w:rPr>
        <w:t>Zamawiający nie wymaga</w:t>
      </w:r>
      <w:r w:rsidR="003F5A24" w:rsidRPr="003F5A24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wniesienia wadium.</w:t>
      </w:r>
    </w:p>
    <w:p w14:paraId="614FF03D" w14:textId="77777777" w:rsidR="00A7386F" w:rsidRDefault="00A7386F" w:rsidP="00A7386F">
      <w:pPr>
        <w:pStyle w:val="Akapitzlist"/>
        <w:suppressAutoHyphens/>
        <w:ind w:left="360"/>
        <w:rPr>
          <w:rFonts w:ascii="Verdana" w:hAnsi="Verdana" w:cs="Verdana"/>
          <w:b/>
          <w:bCs/>
          <w:spacing w:val="4"/>
          <w:sz w:val="20"/>
          <w:szCs w:val="20"/>
        </w:rPr>
      </w:pPr>
    </w:p>
    <w:p w14:paraId="52C03557" w14:textId="77777777" w:rsidR="00B9152B" w:rsidRPr="00852994" w:rsidRDefault="00B9152B" w:rsidP="000A5659">
      <w:pPr>
        <w:pStyle w:val="Akapitzlist"/>
        <w:numPr>
          <w:ilvl w:val="0"/>
          <w:numId w:val="20"/>
        </w:numPr>
        <w:suppressAutoHyphens/>
        <w:rPr>
          <w:rFonts w:ascii="Verdana" w:hAnsi="Verdana" w:cs="Verdana"/>
          <w:b/>
          <w:bCs/>
          <w:spacing w:val="4"/>
          <w:sz w:val="20"/>
          <w:szCs w:val="20"/>
        </w:rPr>
      </w:pPr>
      <w:r w:rsidRPr="00852994">
        <w:rPr>
          <w:rFonts w:ascii="Verdana" w:hAnsi="Verdana" w:cs="Verdana"/>
          <w:b/>
          <w:bCs/>
          <w:spacing w:val="4"/>
          <w:sz w:val="20"/>
          <w:szCs w:val="20"/>
        </w:rPr>
        <w:t>MIEJSCE ORAZ TERMIN SKŁADANIA I OTWARCIA OFERT</w:t>
      </w:r>
    </w:p>
    <w:p w14:paraId="32CB3B00" w14:textId="77777777" w:rsidR="00B9152B" w:rsidRDefault="00F23B29" w:rsidP="003461A9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B9152B"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B9152B"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8043E3" w:rsidRPr="008043E3">
        <w:rPr>
          <w:rFonts w:ascii="Verdana" w:hAnsi="Verdana" w:cs="Verdana"/>
          <w:b/>
          <w:bCs/>
          <w:sz w:val="20"/>
          <w:szCs w:val="20"/>
        </w:rPr>
        <w:t>Oferty powinny być złożone</w:t>
      </w:r>
      <w:r w:rsidR="008043E3" w:rsidRPr="008043E3">
        <w:rPr>
          <w:rFonts w:ascii="Verdana" w:hAnsi="Verdana" w:cs="Verdana"/>
          <w:sz w:val="20"/>
          <w:szCs w:val="20"/>
        </w:rPr>
        <w:t xml:space="preserve"> </w:t>
      </w:r>
      <w:r w:rsidR="008043E3" w:rsidRPr="00781248">
        <w:rPr>
          <w:rFonts w:ascii="Verdana" w:hAnsi="Verdana" w:cs="Verdana"/>
          <w:b/>
          <w:sz w:val="20"/>
          <w:szCs w:val="20"/>
        </w:rPr>
        <w:t>w</w:t>
      </w:r>
      <w:r w:rsidR="008043E3" w:rsidRPr="008043E3">
        <w:rPr>
          <w:rFonts w:ascii="Verdana" w:hAnsi="Verdana" w:cs="Verdana"/>
          <w:sz w:val="20"/>
          <w:szCs w:val="20"/>
        </w:rPr>
        <w:t>:</w:t>
      </w:r>
    </w:p>
    <w:tbl>
      <w:tblPr>
        <w:tblW w:w="779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</w:tblGrid>
      <w:tr w:rsidR="008043E3" w:rsidRPr="004E030C" w14:paraId="65691144" w14:textId="77777777" w:rsidTr="008043E3">
        <w:trPr>
          <w:trHeight w:val="2022"/>
        </w:trPr>
        <w:tc>
          <w:tcPr>
            <w:tcW w:w="7798" w:type="dxa"/>
            <w:shd w:val="clear" w:color="auto" w:fill="auto"/>
            <w:vAlign w:val="center"/>
          </w:tcPr>
          <w:p w14:paraId="56158314" w14:textId="77777777" w:rsidR="001A670B" w:rsidRDefault="001A670B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14:paraId="0191F73E" w14:textId="77777777" w:rsidR="001A670B" w:rsidRDefault="001A670B" w:rsidP="003461A9">
            <w:pPr>
              <w:ind w:left="-35"/>
              <w:jc w:val="center"/>
              <w:rPr>
                <w:rFonts w:cs="Verdana"/>
                <w:bCs/>
                <w:sz w:val="18"/>
                <w:szCs w:val="18"/>
              </w:rPr>
            </w:pPr>
          </w:p>
          <w:p w14:paraId="6D1D94FB" w14:textId="77777777" w:rsidR="001A670B" w:rsidRPr="004E030C" w:rsidRDefault="001A670B" w:rsidP="001A670B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14:paraId="22E947FD" w14:textId="77777777" w:rsidR="001A670B" w:rsidRPr="004E030C" w:rsidRDefault="001A670B" w:rsidP="001A670B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w Warszawie </w:t>
            </w:r>
          </w:p>
          <w:p w14:paraId="6A7B707A" w14:textId="77777777" w:rsidR="001A670B" w:rsidRDefault="001A670B" w:rsidP="001A670B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ul. Mińska 25</w:t>
            </w:r>
          </w:p>
          <w:p w14:paraId="1C96E1AC" w14:textId="77777777" w:rsidR="001A670B" w:rsidRPr="00A71CD3" w:rsidRDefault="001A670B" w:rsidP="001A670B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/>
                <w:b/>
                <w:bCs/>
                <w:sz w:val="18"/>
                <w:szCs w:val="18"/>
              </w:rPr>
              <w:t>03-808 Warszawa</w:t>
            </w:r>
          </w:p>
          <w:p w14:paraId="635C45CB" w14:textId="77777777" w:rsidR="001A670B" w:rsidRPr="004E030C" w:rsidRDefault="001A670B" w:rsidP="001A670B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65EE736E" w14:textId="77777777" w:rsidR="001A670B" w:rsidRPr="001D5A88" w:rsidRDefault="001A670B" w:rsidP="001A670B">
            <w:pPr>
              <w:spacing w:before="120" w:after="120"/>
              <w:ind w:left="-34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D5A88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VII piętro, recepcja  (przy windach) </w:t>
            </w:r>
          </w:p>
          <w:p w14:paraId="7AE56700" w14:textId="2839E651" w:rsidR="001A670B" w:rsidRDefault="001A670B" w:rsidP="001A670B">
            <w:pPr>
              <w:ind w:left="-35"/>
              <w:jc w:val="center"/>
              <w:rPr>
                <w:rFonts w:cs="Verdana"/>
                <w:bCs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sz w:val="18"/>
                <w:szCs w:val="18"/>
              </w:rPr>
              <w:t>w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terminie do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  <w:r w:rsidR="00AF4CB4" w:rsidRPr="00AF4CB4">
              <w:rPr>
                <w:rFonts w:ascii="Verdana" w:hAnsi="Verdana" w:cs="Verdana"/>
                <w:b/>
                <w:sz w:val="18"/>
                <w:szCs w:val="18"/>
              </w:rPr>
              <w:t>21</w:t>
            </w:r>
            <w:r w:rsidR="00AF4CB4" w:rsidRPr="00756BAE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Pr="00756BAE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5.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r., do godz. 11:30</w:t>
            </w:r>
          </w:p>
          <w:p w14:paraId="7147AA9C" w14:textId="62633E38" w:rsidR="008043E3" w:rsidRPr="0024720C" w:rsidRDefault="008043E3" w:rsidP="00D77771">
            <w:pPr>
              <w:spacing w:before="120"/>
              <w:ind w:left="-35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</w:tbl>
    <w:p w14:paraId="0AC83B71" w14:textId="7436E324" w:rsidR="00950D58" w:rsidRPr="001A670B" w:rsidRDefault="000D21DC" w:rsidP="000A5659">
      <w:pPr>
        <w:pStyle w:val="Akapitzlist"/>
        <w:numPr>
          <w:ilvl w:val="1"/>
          <w:numId w:val="20"/>
        </w:numPr>
        <w:suppressAutoHyphens/>
        <w:spacing w:before="120"/>
        <w:jc w:val="both"/>
        <w:rPr>
          <w:rFonts w:ascii="Verdana" w:hAnsi="Verdana" w:cs="Verdana"/>
          <w:b/>
          <w:spacing w:val="4"/>
          <w:sz w:val="20"/>
          <w:szCs w:val="20"/>
        </w:rPr>
      </w:pPr>
      <w:r w:rsidRPr="001A670B">
        <w:rPr>
          <w:rFonts w:ascii="Verdana" w:hAnsi="Verdana" w:cs="Verdana"/>
          <w:b/>
          <w:bCs/>
          <w:spacing w:val="4"/>
          <w:sz w:val="20"/>
          <w:szCs w:val="20"/>
        </w:rPr>
        <w:t>Otwarcie ofert nastąpi</w:t>
      </w:r>
      <w:r w:rsidR="00EB7EC9" w:rsidRPr="001A670B">
        <w:rPr>
          <w:rFonts w:ascii="Verdana" w:hAnsi="Verdana" w:cs="Verdana"/>
          <w:spacing w:val="4"/>
          <w:sz w:val="20"/>
          <w:szCs w:val="20"/>
        </w:rPr>
        <w:t xml:space="preserve"> w terminie</w:t>
      </w:r>
      <w:r w:rsidR="00FE0519" w:rsidRPr="001A670B">
        <w:rPr>
          <w:rFonts w:ascii="Verdana" w:hAnsi="Verdana" w:cs="Verdana"/>
          <w:spacing w:val="4"/>
          <w:sz w:val="20"/>
          <w:szCs w:val="20"/>
        </w:rPr>
        <w:t xml:space="preserve"> </w:t>
      </w:r>
      <w:r w:rsidR="00AF4CB4">
        <w:rPr>
          <w:rFonts w:ascii="Verdana" w:hAnsi="Verdana" w:cs="Verdana"/>
          <w:b/>
          <w:spacing w:val="4"/>
          <w:sz w:val="20"/>
          <w:szCs w:val="20"/>
        </w:rPr>
        <w:t>21</w:t>
      </w:r>
      <w:r w:rsidR="00AF4CB4" w:rsidRPr="001A670B">
        <w:rPr>
          <w:rFonts w:ascii="Verdana" w:hAnsi="Verdana" w:cs="Verdana"/>
          <w:b/>
          <w:spacing w:val="4"/>
          <w:sz w:val="20"/>
          <w:szCs w:val="20"/>
        </w:rPr>
        <w:t>.</w:t>
      </w:r>
      <w:r w:rsidR="00990AA2" w:rsidRPr="001A670B">
        <w:rPr>
          <w:rFonts w:ascii="Verdana" w:hAnsi="Verdana" w:cs="Verdana"/>
          <w:b/>
          <w:spacing w:val="4"/>
          <w:sz w:val="20"/>
          <w:szCs w:val="20"/>
        </w:rPr>
        <w:t>0</w:t>
      </w:r>
      <w:r w:rsidR="001A670B" w:rsidRPr="001A670B">
        <w:rPr>
          <w:rFonts w:ascii="Verdana" w:hAnsi="Verdana" w:cs="Verdana"/>
          <w:b/>
          <w:spacing w:val="4"/>
          <w:sz w:val="20"/>
          <w:szCs w:val="20"/>
        </w:rPr>
        <w:t>5</w:t>
      </w:r>
      <w:r w:rsidR="00990AA2" w:rsidRPr="001A670B">
        <w:rPr>
          <w:rFonts w:ascii="Verdana" w:hAnsi="Verdana" w:cs="Verdana"/>
          <w:b/>
          <w:spacing w:val="4"/>
          <w:sz w:val="20"/>
          <w:szCs w:val="20"/>
        </w:rPr>
        <w:t>.</w:t>
      </w:r>
      <w:r w:rsidR="004952C4" w:rsidRPr="001A670B">
        <w:rPr>
          <w:rFonts w:ascii="Verdana" w:hAnsi="Verdana" w:cs="Verdana"/>
          <w:b/>
          <w:spacing w:val="4"/>
          <w:sz w:val="20"/>
          <w:szCs w:val="20"/>
        </w:rPr>
        <w:t>20</w:t>
      </w:r>
      <w:r w:rsidR="002739F2" w:rsidRPr="001A670B">
        <w:rPr>
          <w:rFonts w:ascii="Verdana" w:hAnsi="Verdana" w:cs="Verdana"/>
          <w:b/>
          <w:spacing w:val="4"/>
          <w:sz w:val="20"/>
          <w:szCs w:val="20"/>
        </w:rPr>
        <w:t>20</w:t>
      </w:r>
      <w:r w:rsidR="004952C4" w:rsidRPr="001A670B">
        <w:rPr>
          <w:rFonts w:ascii="Verdana" w:hAnsi="Verdana" w:cs="Verdana"/>
          <w:b/>
          <w:spacing w:val="4"/>
          <w:sz w:val="20"/>
          <w:szCs w:val="20"/>
        </w:rPr>
        <w:t xml:space="preserve"> r.</w:t>
      </w:r>
      <w:r w:rsidRPr="001A670B">
        <w:rPr>
          <w:rFonts w:ascii="Verdana" w:hAnsi="Verdana" w:cs="Verdana"/>
          <w:b/>
          <w:spacing w:val="4"/>
          <w:sz w:val="20"/>
          <w:szCs w:val="20"/>
        </w:rPr>
        <w:t>,</w:t>
      </w:r>
      <w:r w:rsidR="004952C4" w:rsidRPr="001A670B">
        <w:rPr>
          <w:rFonts w:ascii="Verdana" w:hAnsi="Verdana" w:cs="Verdana"/>
          <w:b/>
          <w:spacing w:val="4"/>
          <w:sz w:val="20"/>
          <w:szCs w:val="20"/>
        </w:rPr>
        <w:t xml:space="preserve"> o godz. 1</w:t>
      </w:r>
      <w:r w:rsidR="00C81C38" w:rsidRPr="001A670B">
        <w:rPr>
          <w:rFonts w:ascii="Verdana" w:hAnsi="Verdana" w:cs="Verdana"/>
          <w:b/>
          <w:spacing w:val="4"/>
          <w:sz w:val="20"/>
          <w:szCs w:val="20"/>
        </w:rPr>
        <w:t>2:0</w:t>
      </w:r>
      <w:r w:rsidR="004952C4" w:rsidRPr="001A670B">
        <w:rPr>
          <w:rFonts w:ascii="Verdana" w:hAnsi="Verdana" w:cs="Verdana"/>
          <w:b/>
          <w:spacing w:val="4"/>
          <w:sz w:val="20"/>
          <w:szCs w:val="20"/>
        </w:rPr>
        <w:t>0</w:t>
      </w:r>
      <w:r w:rsidR="00D56E09" w:rsidRPr="001A670B">
        <w:rPr>
          <w:rFonts w:ascii="Verdana" w:hAnsi="Verdana" w:cs="Verdana"/>
          <w:spacing w:val="4"/>
          <w:sz w:val="20"/>
          <w:szCs w:val="20"/>
        </w:rPr>
        <w:t xml:space="preserve"> w siedzibie wskazanej w</w:t>
      </w:r>
      <w:r w:rsidR="001C2925" w:rsidRPr="001A670B">
        <w:rPr>
          <w:rFonts w:ascii="Verdana" w:hAnsi="Verdana" w:cs="Verdana"/>
          <w:spacing w:val="4"/>
          <w:sz w:val="20"/>
          <w:szCs w:val="20"/>
        </w:rPr>
        <w:t xml:space="preserve"> pkt 17.1</w:t>
      </w:r>
      <w:r w:rsidRPr="001A670B">
        <w:rPr>
          <w:rFonts w:ascii="Verdana" w:hAnsi="Verdana" w:cs="Verdana"/>
          <w:spacing w:val="4"/>
          <w:sz w:val="20"/>
          <w:szCs w:val="20"/>
        </w:rPr>
        <w:t xml:space="preserve">, </w:t>
      </w:r>
      <w:r w:rsidR="00524E8D" w:rsidRPr="001A670B">
        <w:rPr>
          <w:rFonts w:ascii="Verdana" w:hAnsi="Verdana" w:cs="Verdana"/>
          <w:b/>
          <w:spacing w:val="4"/>
          <w:sz w:val="20"/>
          <w:szCs w:val="20"/>
        </w:rPr>
        <w:t xml:space="preserve">w pok. </w:t>
      </w:r>
      <w:r w:rsidR="00036267">
        <w:rPr>
          <w:rFonts w:ascii="Verdana" w:hAnsi="Verdana" w:cs="Verdana"/>
          <w:b/>
          <w:spacing w:val="4"/>
          <w:sz w:val="20"/>
          <w:szCs w:val="20"/>
        </w:rPr>
        <w:t>604</w:t>
      </w:r>
      <w:r w:rsidR="00530490">
        <w:rPr>
          <w:rFonts w:ascii="Verdana" w:hAnsi="Verdana" w:cs="Verdana"/>
          <w:b/>
          <w:spacing w:val="4"/>
          <w:sz w:val="20"/>
          <w:szCs w:val="20"/>
        </w:rPr>
        <w:t>.</w:t>
      </w:r>
    </w:p>
    <w:p w14:paraId="5BBE1997" w14:textId="6E57EE6B" w:rsidR="001A670B" w:rsidRDefault="001A670B" w:rsidP="001A670B">
      <w:pPr>
        <w:suppressAutoHyphens/>
        <w:spacing w:before="120"/>
        <w:jc w:val="both"/>
        <w:rPr>
          <w:rFonts w:ascii="Verdana" w:hAnsi="Verdana" w:cs="Verdana"/>
          <w:spacing w:val="4"/>
          <w:sz w:val="20"/>
          <w:szCs w:val="20"/>
        </w:rPr>
      </w:pPr>
    </w:p>
    <w:p w14:paraId="14F1DB44" w14:textId="77777777" w:rsidR="001A670B" w:rsidRPr="001A670B" w:rsidRDefault="001A670B" w:rsidP="001A670B">
      <w:pPr>
        <w:tabs>
          <w:tab w:val="left" w:pos="5954"/>
        </w:tabs>
        <w:spacing w:line="276" w:lineRule="auto"/>
        <w:rPr>
          <w:rFonts w:ascii="Verdana" w:hAnsi="Verdana" w:cs="Verdana"/>
          <w:b/>
          <w:bCs/>
          <w:spacing w:val="4"/>
          <w:sz w:val="20"/>
          <w:szCs w:val="20"/>
        </w:rPr>
      </w:pPr>
      <w:r w:rsidRPr="001A670B">
        <w:rPr>
          <w:rFonts w:ascii="Verdana" w:hAnsi="Verdana" w:cs="Verdana"/>
          <w:b/>
          <w:bCs/>
          <w:spacing w:val="4"/>
          <w:sz w:val="20"/>
          <w:szCs w:val="20"/>
        </w:rPr>
        <w:t>UWAGA:</w:t>
      </w:r>
    </w:p>
    <w:p w14:paraId="1D758BFC" w14:textId="77777777" w:rsidR="001A670B" w:rsidRPr="00105393" w:rsidRDefault="001A670B" w:rsidP="00105393">
      <w:pPr>
        <w:spacing w:after="60"/>
        <w:jc w:val="both"/>
        <w:rPr>
          <w:rFonts w:ascii="Verdana" w:hAnsi="Verdana" w:cs="Verdana"/>
          <w:spacing w:val="4"/>
          <w:sz w:val="20"/>
          <w:szCs w:val="20"/>
        </w:rPr>
      </w:pPr>
      <w:r w:rsidRPr="00105393">
        <w:rPr>
          <w:rFonts w:ascii="Verdana" w:hAnsi="Verdana" w:cs="Verdana"/>
          <w:spacing w:val="4"/>
          <w:sz w:val="20"/>
          <w:szCs w:val="20"/>
        </w:rPr>
        <w:t xml:space="preserve">W związku z zaistniałą sytuacją epidemiologiczną, związaną z ogłoszeniem przez Światową Organizację Zdrowia pandemii </w:t>
      </w:r>
      <w:proofErr w:type="spellStart"/>
      <w:r w:rsidRPr="00105393">
        <w:rPr>
          <w:rFonts w:ascii="Verdana" w:hAnsi="Verdana" w:cs="Verdana"/>
          <w:spacing w:val="4"/>
          <w:sz w:val="20"/>
          <w:szCs w:val="20"/>
        </w:rPr>
        <w:t>koronawirusa</w:t>
      </w:r>
      <w:proofErr w:type="spellEnd"/>
      <w:r w:rsidRPr="00105393">
        <w:rPr>
          <w:rFonts w:ascii="Verdana" w:hAnsi="Verdana" w:cs="Verdana"/>
          <w:spacing w:val="4"/>
          <w:sz w:val="20"/>
          <w:szCs w:val="20"/>
        </w:rPr>
        <w:t xml:space="preserve"> (wywołującego COVID-19) oraz wprowadzonym ograniczeniem do niezbędnego  minimum wstępu oraz poruszania się interesantów w siedzibach GDDKiA, Zamawiający przekazuje następujące  zalecenia związane ze składaniem ofert :</w:t>
      </w:r>
    </w:p>
    <w:p w14:paraId="4187F293" w14:textId="77777777" w:rsidR="001A670B" w:rsidRPr="001A670B" w:rsidRDefault="001A670B" w:rsidP="001A670B">
      <w:pPr>
        <w:tabs>
          <w:tab w:val="left" w:pos="5954"/>
        </w:tabs>
        <w:spacing w:line="276" w:lineRule="auto"/>
        <w:rPr>
          <w:rFonts w:ascii="Verdana" w:hAnsi="Verdana" w:cs="Verdana"/>
          <w:b/>
          <w:bCs/>
          <w:spacing w:val="4"/>
          <w:sz w:val="20"/>
          <w:szCs w:val="20"/>
        </w:rPr>
      </w:pPr>
    </w:p>
    <w:p w14:paraId="1771DBCE" w14:textId="77777777" w:rsidR="001A670B" w:rsidRPr="001A670B" w:rsidRDefault="001A670B" w:rsidP="001A670B">
      <w:pPr>
        <w:spacing w:after="60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 xml:space="preserve">Oferta musi wpłynąć do zamawiającego do upływu wyznaczonego terminu składania ofert w związku z tym: </w:t>
      </w:r>
    </w:p>
    <w:p w14:paraId="060A1E9E" w14:textId="77777777" w:rsidR="001A670B" w:rsidRPr="001A670B" w:rsidRDefault="001A670B" w:rsidP="00B077CC">
      <w:pPr>
        <w:spacing w:after="60"/>
        <w:ind w:left="850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>a)  Zaleca się przesyłanie oferty pocztą lub kurierem. W takim przypadku należy brać pod uwagę ograniczenia w pracy tych instytucji i wcześniejsze przesyłanie ofert tak, aby zostały one dostarczone na czas;</w:t>
      </w:r>
    </w:p>
    <w:p w14:paraId="4D455064" w14:textId="77777777" w:rsidR="001A670B" w:rsidRPr="001A670B" w:rsidRDefault="001A670B" w:rsidP="001A670B">
      <w:pPr>
        <w:spacing w:after="60"/>
        <w:ind w:left="850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lastRenderedPageBreak/>
        <w:t>b)  Wykonawca, który zamierza złożyć ofertę osobiście, jak również uczestniczyć w otwarciu ofert proszony jest o wcześniejszy kontakt telefoniczny pod nr 22 209 23 60</w:t>
      </w:r>
    </w:p>
    <w:p w14:paraId="7729E09F" w14:textId="77777777" w:rsidR="001A670B" w:rsidRPr="001A670B" w:rsidRDefault="001A670B" w:rsidP="001A670B">
      <w:pPr>
        <w:spacing w:after="60"/>
        <w:ind w:left="850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>c)   W miarę możliwości zalecamy wcześniejsze dostarczanie ofert, z uwagi na to że korespondencja wpływająca do GDDKiA Oddział Warszawa podlega 24-godzinnej kwarantannie.</w:t>
      </w:r>
    </w:p>
    <w:p w14:paraId="1C9B1ADE" w14:textId="62D847BC" w:rsidR="001A670B" w:rsidRPr="001A670B" w:rsidRDefault="001A670B" w:rsidP="001A670B">
      <w:pPr>
        <w:ind w:left="851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 xml:space="preserve">d)  Zalecamy również aby w momencie przesłania/ złożenia oferty powiadomić o tym fakcie telefonicznie 22 209 23 61 lub e-mail </w:t>
      </w:r>
      <w:hyperlink r:id="rId11" w:history="1">
        <w:r w:rsidRPr="001A670B">
          <w:rPr>
            <w:rFonts w:ascii="Verdana" w:hAnsi="Verdana" w:cs="Verdana"/>
            <w:color w:val="0000FF"/>
            <w:spacing w:val="4"/>
            <w:sz w:val="20"/>
            <w:szCs w:val="20"/>
            <w:u w:val="single"/>
          </w:rPr>
          <w:t>bmisiewicz@gddkia.gov.pl</w:t>
        </w:r>
      </w:hyperlink>
      <w:r w:rsidRPr="001A670B">
        <w:rPr>
          <w:rFonts w:ascii="Verdana" w:hAnsi="Verdana" w:cs="Verdana"/>
          <w:spacing w:val="4"/>
          <w:sz w:val="20"/>
          <w:szCs w:val="20"/>
        </w:rPr>
        <w:t xml:space="preserve">) </w:t>
      </w:r>
    </w:p>
    <w:p w14:paraId="3E9D1A72" w14:textId="77777777" w:rsidR="00950D58" w:rsidRPr="000D21DC" w:rsidRDefault="00F23B29" w:rsidP="003461A9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>17</w:t>
      </w:r>
      <w:r w:rsidR="00950D58"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>.3.</w:t>
      </w:r>
      <w:r w:rsidR="00950D58"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4952C4">
        <w:rPr>
          <w:rFonts w:ascii="Verdana" w:hAnsi="Verdana" w:cs="Verdana"/>
          <w:sz w:val="20"/>
          <w:szCs w:val="20"/>
        </w:rPr>
        <w:t>Otwarcie ofert jest jawne.</w:t>
      </w:r>
    </w:p>
    <w:p w14:paraId="2C0C4A54" w14:textId="77777777" w:rsidR="00950D58" w:rsidRPr="000D21DC" w:rsidRDefault="00F23B29" w:rsidP="003461A9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.4.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>Z zawartością ofert nie można zapoznać się przed upływem terminu do ich otwarcia.</w:t>
      </w:r>
    </w:p>
    <w:p w14:paraId="6E8C33DB" w14:textId="77777777" w:rsidR="00824393" w:rsidRPr="000D21DC" w:rsidRDefault="00F23B29" w:rsidP="003461A9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.5.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824393" w:rsidRPr="00824393">
        <w:rPr>
          <w:rFonts w:ascii="Verdana" w:hAnsi="Verdana" w:cs="Verdana"/>
          <w:sz w:val="20"/>
          <w:szCs w:val="20"/>
        </w:rPr>
        <w:t xml:space="preserve">Bezpośrednio przed otwarciem ofert  </w:t>
      </w:r>
      <w:r w:rsidR="00E757C5">
        <w:rPr>
          <w:rFonts w:ascii="Verdana" w:hAnsi="Verdana" w:cs="Verdana"/>
          <w:sz w:val="20"/>
          <w:szCs w:val="20"/>
        </w:rPr>
        <w:t>Z</w:t>
      </w:r>
      <w:r w:rsidR="00824393" w:rsidRPr="00824393">
        <w:rPr>
          <w:rFonts w:ascii="Verdana" w:hAnsi="Verdana" w:cs="Verdana"/>
          <w:sz w:val="20"/>
          <w:szCs w:val="20"/>
        </w:rPr>
        <w:t>amawiający poda kwotę, jaką zamierza  przeznaczyć na sfinansowanie zamówienia.</w:t>
      </w:r>
    </w:p>
    <w:p w14:paraId="13AE535E" w14:textId="77777777" w:rsidR="00950D58" w:rsidRPr="000D21DC" w:rsidRDefault="00F23B29" w:rsidP="003461A9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1C2925">
        <w:rPr>
          <w:rFonts w:ascii="Verdana" w:hAnsi="Verdana"/>
          <w:color w:val="000000"/>
          <w:spacing w:val="4"/>
          <w:sz w:val="20"/>
          <w:szCs w:val="20"/>
          <w:lang w:eastAsia="ar-SA"/>
        </w:rPr>
        <w:t>6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 xml:space="preserve">Podczas otwarcia ofert podaje się nazwy (firmy) oraz adresy </w:t>
      </w:r>
      <w:r w:rsidR="00452FD0">
        <w:rPr>
          <w:rFonts w:ascii="Verdana" w:hAnsi="Verdana" w:cs="Verdana"/>
          <w:sz w:val="20"/>
          <w:szCs w:val="20"/>
        </w:rPr>
        <w:t>W</w:t>
      </w:r>
      <w:r w:rsidR="000D21DC" w:rsidRPr="000D21DC">
        <w:rPr>
          <w:rFonts w:ascii="Verdana" w:hAnsi="Verdana" w:cs="Verdana"/>
          <w:sz w:val="20"/>
          <w:szCs w:val="20"/>
        </w:rPr>
        <w:t>ykonawców, a także informacje dotyczące ceny, terminu wykonania zamówienia, okresu gwarancji i warunków płatności zawartych w ofertach.</w:t>
      </w:r>
    </w:p>
    <w:p w14:paraId="21C10BE6" w14:textId="77777777" w:rsidR="006E7D58" w:rsidRPr="000D21DC" w:rsidRDefault="00F23B29" w:rsidP="00097A65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1C2925"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 xml:space="preserve">Niezwłocznie po otwarciu ofert </w:t>
      </w:r>
      <w:r w:rsidR="00E757C5">
        <w:rPr>
          <w:rFonts w:ascii="Verdana" w:hAnsi="Verdana" w:cs="Verdana"/>
          <w:sz w:val="20"/>
          <w:szCs w:val="20"/>
        </w:rPr>
        <w:t>Z</w:t>
      </w:r>
      <w:r w:rsidR="000D21DC" w:rsidRPr="000D21DC">
        <w:rPr>
          <w:rFonts w:ascii="Verdana" w:hAnsi="Verdana" w:cs="Verdana"/>
          <w:sz w:val="20"/>
          <w:szCs w:val="20"/>
        </w:rPr>
        <w:t>amawiający zamieści na stronie internetowej informacje dotyczące:</w:t>
      </w:r>
    </w:p>
    <w:p w14:paraId="05F24CBA" w14:textId="77777777" w:rsidR="000D21DC" w:rsidRPr="000D21DC" w:rsidRDefault="000D21DC" w:rsidP="002238FA">
      <w:pPr>
        <w:tabs>
          <w:tab w:val="left" w:pos="1134"/>
        </w:tabs>
        <w:ind w:left="720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 w:cs="Verdana"/>
          <w:sz w:val="20"/>
          <w:szCs w:val="20"/>
        </w:rPr>
        <w:t xml:space="preserve">1) </w:t>
      </w:r>
      <w:r w:rsidRPr="000D21DC">
        <w:rPr>
          <w:rFonts w:ascii="Verdana" w:hAnsi="Verdana" w:cs="Verdana"/>
          <w:sz w:val="20"/>
          <w:szCs w:val="20"/>
        </w:rPr>
        <w:tab/>
        <w:t xml:space="preserve">kwoty, jaką zamierza przeznaczyć na sfinansowanie zamówienia; </w:t>
      </w:r>
    </w:p>
    <w:p w14:paraId="3B762AB3" w14:textId="77777777" w:rsidR="000D21DC" w:rsidRPr="000D21DC" w:rsidRDefault="000D21DC" w:rsidP="002238FA">
      <w:pPr>
        <w:tabs>
          <w:tab w:val="left" w:pos="1134"/>
        </w:tabs>
        <w:ind w:left="720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 w:cs="Verdana"/>
          <w:sz w:val="20"/>
          <w:szCs w:val="20"/>
        </w:rPr>
        <w:t xml:space="preserve">2) </w:t>
      </w:r>
      <w:r w:rsidRPr="000D21DC">
        <w:rPr>
          <w:rFonts w:ascii="Verdana" w:hAnsi="Verdana" w:cs="Verdana"/>
          <w:sz w:val="20"/>
          <w:szCs w:val="20"/>
        </w:rPr>
        <w:tab/>
        <w:t xml:space="preserve">firm oraz adresów </w:t>
      </w:r>
      <w:r w:rsidR="00452FD0">
        <w:rPr>
          <w:rFonts w:ascii="Verdana" w:hAnsi="Verdana" w:cs="Verdana"/>
          <w:sz w:val="20"/>
          <w:szCs w:val="20"/>
        </w:rPr>
        <w:t>W</w:t>
      </w:r>
      <w:r w:rsidRPr="000D21DC">
        <w:rPr>
          <w:rFonts w:ascii="Verdana" w:hAnsi="Verdana" w:cs="Verdana"/>
          <w:sz w:val="20"/>
          <w:szCs w:val="20"/>
        </w:rPr>
        <w:t xml:space="preserve">ykonawców, którzy złożyli oferty w terminie; </w:t>
      </w:r>
    </w:p>
    <w:p w14:paraId="3F50F888" w14:textId="77777777" w:rsidR="000D21DC" w:rsidRPr="000D21DC" w:rsidRDefault="000D21DC" w:rsidP="002238FA">
      <w:pPr>
        <w:tabs>
          <w:tab w:val="left" w:pos="1134"/>
        </w:tabs>
        <w:ind w:left="1134" w:hanging="425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 w:cs="Verdana"/>
          <w:sz w:val="20"/>
          <w:szCs w:val="20"/>
        </w:rPr>
        <w:t xml:space="preserve">3) </w:t>
      </w:r>
      <w:r w:rsidRPr="000D21DC">
        <w:rPr>
          <w:rFonts w:ascii="Verdana" w:hAnsi="Verdana" w:cs="Verdana"/>
          <w:sz w:val="20"/>
          <w:szCs w:val="20"/>
        </w:rPr>
        <w:tab/>
        <w:t>ceny, terminu wykonania zamówienia, okresu gwarancji i warunków płatności zawartych w ofertach.</w:t>
      </w:r>
    </w:p>
    <w:p w14:paraId="205B5BA4" w14:textId="77777777" w:rsidR="00950D58" w:rsidRPr="00BE0144" w:rsidRDefault="00950D58" w:rsidP="003461A9">
      <w:pPr>
        <w:spacing w:before="120"/>
        <w:ind w:left="1134" w:right="281"/>
        <w:jc w:val="both"/>
        <w:rPr>
          <w:rStyle w:val="Wyrnieniedelikatne"/>
          <w:color w:val="0070C0"/>
        </w:rPr>
      </w:pPr>
    </w:p>
    <w:p w14:paraId="6BD75B12" w14:textId="77777777" w:rsidR="000D21DC" w:rsidRPr="00E65B44" w:rsidRDefault="00F23B29" w:rsidP="003461A9">
      <w:pPr>
        <w:suppressAutoHyphens/>
        <w:rPr>
          <w:rFonts w:ascii="Verdana" w:hAnsi="Verdana"/>
          <w:b/>
          <w:sz w:val="20"/>
          <w:szCs w:val="20"/>
          <w:lang w:eastAsia="ar-SA"/>
        </w:rPr>
      </w:pPr>
      <w:r w:rsidRPr="00E65B44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8</w:t>
      </w:r>
      <w:r w:rsidR="000D21DC" w:rsidRPr="00E65B44">
        <w:rPr>
          <w:rFonts w:ascii="Verdana" w:hAnsi="Verdana"/>
          <w:b/>
          <w:sz w:val="20"/>
          <w:szCs w:val="20"/>
          <w:lang w:eastAsia="ar-SA"/>
        </w:rPr>
        <w:t>.</w:t>
      </w:r>
      <w:r w:rsidR="000D21DC" w:rsidRPr="00E65B44">
        <w:rPr>
          <w:rFonts w:ascii="Verdana" w:hAnsi="Verdana"/>
          <w:b/>
          <w:sz w:val="20"/>
          <w:szCs w:val="20"/>
          <w:lang w:eastAsia="ar-SA"/>
        </w:rPr>
        <w:tab/>
      </w:r>
      <w:r w:rsidR="000D21DC" w:rsidRPr="00E65B44">
        <w:rPr>
          <w:rFonts w:ascii="Verdana" w:hAnsi="Verdana" w:cs="Verdana"/>
          <w:b/>
          <w:bCs/>
          <w:sz w:val="20"/>
          <w:szCs w:val="20"/>
        </w:rPr>
        <w:t>TERMIN ZWIĄZANIA OFERTĄ</w:t>
      </w:r>
    </w:p>
    <w:p w14:paraId="3FCDC018" w14:textId="77777777" w:rsidR="00E65B44" w:rsidRPr="00E65B44" w:rsidRDefault="00F23B29" w:rsidP="003461A9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Termin związania ofertą wynosi </w:t>
      </w:r>
      <w:r w:rsidR="00824393" w:rsidRPr="006E458C">
        <w:rPr>
          <w:rFonts w:ascii="Verdana" w:hAnsi="Verdana" w:cs="Verdana"/>
          <w:b/>
          <w:spacing w:val="4"/>
          <w:sz w:val="20"/>
          <w:szCs w:val="20"/>
        </w:rPr>
        <w:t>30</w:t>
      </w:r>
      <w:r w:rsidR="001C2925" w:rsidRPr="006E458C">
        <w:rPr>
          <w:rFonts w:ascii="Verdana" w:hAnsi="Verdana" w:cs="Verdana"/>
          <w:b/>
          <w:spacing w:val="4"/>
          <w:sz w:val="20"/>
          <w:szCs w:val="20"/>
        </w:rPr>
        <w:t xml:space="preserve"> </w:t>
      </w:r>
      <w:r w:rsidR="00E65B44" w:rsidRPr="006E458C">
        <w:rPr>
          <w:rFonts w:ascii="Verdana" w:hAnsi="Verdana" w:cs="Verdana"/>
          <w:b/>
          <w:bCs/>
          <w:spacing w:val="4"/>
          <w:sz w:val="20"/>
          <w:szCs w:val="20"/>
        </w:rPr>
        <w:t>dni</w:t>
      </w:r>
      <w:r w:rsidR="00E65B44" w:rsidRPr="006E458C">
        <w:rPr>
          <w:rFonts w:ascii="Verdana" w:hAnsi="Verdana" w:cs="Verdana"/>
          <w:spacing w:val="4"/>
          <w:sz w:val="20"/>
          <w:szCs w:val="20"/>
        </w:rPr>
        <w:t>.</w:t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 Bieg terminu związania ofertą rozpoczyna się wraz z upływem terminu składania ofert.</w:t>
      </w:r>
    </w:p>
    <w:p w14:paraId="534F2A9D" w14:textId="77777777" w:rsidR="00E65B44" w:rsidRPr="00E65B44" w:rsidRDefault="00F23B29" w:rsidP="0024720C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.2.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z w:val="20"/>
          <w:szCs w:val="20"/>
        </w:rPr>
        <w:t>Wykonawca samodzielnie lub na wniosek Zamawiającego może przedłużyć termin związania ofertą, z tym że Zamawiający może tylko raz, co najmniej na 3 dni przed upływem terminu związania ofertą, zwrócić się do Wykonawców o wyrażenie zgody na przedłużenie terminu</w:t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, o którym mowa w ust. 1 </w:t>
      </w:r>
      <w:r w:rsidR="00E65B44" w:rsidRPr="00E65B44">
        <w:rPr>
          <w:rFonts w:ascii="Verdana" w:hAnsi="Verdana" w:cs="Verdana"/>
          <w:sz w:val="20"/>
          <w:szCs w:val="20"/>
        </w:rPr>
        <w:t>o oznaczony okres,</w:t>
      </w:r>
      <w:r w:rsidR="0024720C">
        <w:rPr>
          <w:rFonts w:ascii="Verdana" w:hAnsi="Verdana" w:cs="Verdana"/>
          <w:sz w:val="20"/>
          <w:szCs w:val="20"/>
        </w:rPr>
        <w:t xml:space="preserve"> nie dłuższy jednak niż 60 dni.</w:t>
      </w:r>
    </w:p>
    <w:p w14:paraId="1F22B755" w14:textId="77777777" w:rsidR="00CE352E" w:rsidRDefault="00F23B29" w:rsidP="006E49AB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24720C">
        <w:rPr>
          <w:rFonts w:ascii="Verdana" w:hAnsi="Verdana"/>
          <w:color w:val="000000"/>
          <w:spacing w:val="4"/>
          <w:sz w:val="20"/>
          <w:szCs w:val="20"/>
          <w:lang w:eastAsia="ar-SA"/>
        </w:rPr>
        <w:t>.3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z w:val="20"/>
          <w:szCs w:val="20"/>
        </w:rPr>
        <w:t>W przypadku wniesienia odwołania po upływie terminu składania ofert bieg terminu związania ofertą ulegnie zawieszeniu do czasu ogłoszenia przez Krajową Izbę Odwoławczą orzeczenia.</w:t>
      </w:r>
    </w:p>
    <w:p w14:paraId="11DFF9BE" w14:textId="77777777" w:rsidR="007241B1" w:rsidRDefault="007241B1" w:rsidP="009960A5">
      <w:pPr>
        <w:suppressAutoHyphens/>
        <w:spacing w:before="120"/>
        <w:jc w:val="both"/>
        <w:rPr>
          <w:rFonts w:ascii="Verdana" w:hAnsi="Verdana" w:cs="Verdana"/>
          <w:sz w:val="20"/>
          <w:szCs w:val="20"/>
        </w:rPr>
      </w:pPr>
    </w:p>
    <w:p w14:paraId="587CBAE6" w14:textId="77777777" w:rsidR="00094748" w:rsidRDefault="00F23B29" w:rsidP="00AE6F44">
      <w:pPr>
        <w:suppressAutoHyphens/>
        <w:ind w:left="705" w:right="-2" w:hanging="705"/>
        <w:jc w:val="both"/>
        <w:rPr>
          <w:rFonts w:ascii="Verdana" w:hAnsi="Verdana" w:cs="Verdana"/>
          <w:b/>
          <w:bCs/>
          <w:sz w:val="20"/>
          <w:szCs w:val="20"/>
        </w:rPr>
      </w:pPr>
      <w:r w:rsidRPr="00094748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9</w:t>
      </w:r>
      <w:r w:rsidR="00094748" w:rsidRPr="00094748">
        <w:rPr>
          <w:rFonts w:ascii="Verdana" w:hAnsi="Verdana"/>
          <w:b/>
          <w:sz w:val="20"/>
          <w:szCs w:val="20"/>
          <w:lang w:eastAsia="ar-SA"/>
        </w:rPr>
        <w:t>.</w:t>
      </w:r>
      <w:r w:rsidR="00094748" w:rsidRPr="00094748">
        <w:rPr>
          <w:rFonts w:ascii="Verdana" w:hAnsi="Verdana"/>
          <w:b/>
          <w:sz w:val="20"/>
          <w:szCs w:val="20"/>
          <w:lang w:eastAsia="ar-SA"/>
        </w:rPr>
        <w:tab/>
      </w:r>
      <w:r w:rsidR="00094748" w:rsidRPr="00094748">
        <w:rPr>
          <w:rFonts w:ascii="Verdana" w:hAnsi="Verdana" w:cs="Verdana"/>
          <w:b/>
          <w:bCs/>
          <w:sz w:val="20"/>
          <w:szCs w:val="20"/>
        </w:rPr>
        <w:t>KRYTERIA WYBORU I SPOSÓB OCENY OFERT ORAZ UDZIELENIE ZAMÓWIENIA</w:t>
      </w:r>
    </w:p>
    <w:p w14:paraId="441AF155" w14:textId="77777777" w:rsidR="001C711F" w:rsidRDefault="001C711F" w:rsidP="001C711F">
      <w:pPr>
        <w:suppressAutoHyphens/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19.1.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bookmarkStart w:id="1" w:name="_Hlk39836774"/>
      <w:r>
        <w:rPr>
          <w:rFonts w:ascii="Verdana" w:hAnsi="Verdana"/>
          <w:sz w:val="20"/>
          <w:szCs w:val="20"/>
        </w:rPr>
        <w:t>Przy dokonywaniu wyboru najkorzystniejszej oferty Zamawiający stosować będzie następujące kryteria oceny ofert:</w:t>
      </w:r>
    </w:p>
    <w:p w14:paraId="58A9134F" w14:textId="77777777" w:rsidR="001C711F" w:rsidRDefault="001C711F" w:rsidP="001C711F">
      <w:pPr>
        <w:jc w:val="both"/>
        <w:rPr>
          <w:rFonts w:ascii="Verdana" w:hAnsi="Verdana" w:cs="Calibri"/>
          <w:b/>
          <w:sz w:val="20"/>
          <w:szCs w:val="20"/>
        </w:rPr>
      </w:pPr>
    </w:p>
    <w:p w14:paraId="695697D6" w14:textId="14EAA2AB" w:rsidR="001C711F" w:rsidRPr="00065909" w:rsidRDefault="001C711F" w:rsidP="001C711F">
      <w:pPr>
        <w:tabs>
          <w:tab w:val="left" w:pos="993"/>
        </w:tabs>
        <w:suppressAutoHyphens/>
        <w:spacing w:line="360" w:lineRule="auto"/>
        <w:ind w:left="709"/>
        <w:jc w:val="both"/>
        <w:rPr>
          <w:rFonts w:ascii="Verdana" w:hAnsi="Verdana"/>
          <w:bCs/>
          <w:sz w:val="20"/>
          <w:szCs w:val="20"/>
        </w:rPr>
      </w:pPr>
      <w:r w:rsidRPr="00065909">
        <w:rPr>
          <w:rFonts w:ascii="Verdana" w:hAnsi="Verdana"/>
          <w:bCs/>
          <w:sz w:val="20"/>
          <w:szCs w:val="20"/>
        </w:rPr>
        <w:t xml:space="preserve">Cena – </w:t>
      </w:r>
      <w:r w:rsidR="00F12A1D" w:rsidRPr="00065909">
        <w:rPr>
          <w:rFonts w:ascii="Verdana" w:hAnsi="Verdana"/>
          <w:bCs/>
          <w:sz w:val="20"/>
          <w:szCs w:val="20"/>
        </w:rPr>
        <w:t>6</w:t>
      </w:r>
      <w:r w:rsidRPr="00065909">
        <w:rPr>
          <w:rFonts w:ascii="Verdana" w:hAnsi="Verdana"/>
          <w:bCs/>
          <w:sz w:val="20"/>
          <w:szCs w:val="20"/>
        </w:rPr>
        <w:t xml:space="preserve">0% = </w:t>
      </w:r>
      <w:r w:rsidR="00F12A1D" w:rsidRPr="00065909">
        <w:rPr>
          <w:rFonts w:ascii="Verdana" w:hAnsi="Verdana"/>
          <w:bCs/>
          <w:sz w:val="20"/>
          <w:szCs w:val="20"/>
        </w:rPr>
        <w:t>6</w:t>
      </w:r>
      <w:r w:rsidRPr="00065909">
        <w:rPr>
          <w:rFonts w:ascii="Verdana" w:hAnsi="Verdana"/>
          <w:bCs/>
          <w:sz w:val="20"/>
          <w:szCs w:val="20"/>
        </w:rPr>
        <w:t>0 pkt</w:t>
      </w:r>
    </w:p>
    <w:p w14:paraId="01D25723" w14:textId="77777777" w:rsidR="00315805" w:rsidRDefault="00315805" w:rsidP="00315805">
      <w:pPr>
        <w:tabs>
          <w:tab w:val="left" w:pos="993"/>
        </w:tabs>
        <w:suppressAutoHyphens/>
        <w:ind w:left="709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Częstotliwość wykonania </w:t>
      </w:r>
    </w:p>
    <w:p w14:paraId="66055012" w14:textId="609513EB" w:rsidR="00315805" w:rsidRDefault="00315805" w:rsidP="001C711F">
      <w:pPr>
        <w:tabs>
          <w:tab w:val="left" w:pos="993"/>
        </w:tabs>
        <w:suppressAutoHyphens/>
        <w:spacing w:line="360" w:lineRule="auto"/>
        <w:ind w:left="709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sanityzacji dystrybutorów wody – 20% = 20 pkt</w:t>
      </w:r>
    </w:p>
    <w:p w14:paraId="522A1103" w14:textId="30D61803" w:rsidR="00315805" w:rsidRDefault="00315805" w:rsidP="001C711F">
      <w:pPr>
        <w:tabs>
          <w:tab w:val="left" w:pos="993"/>
        </w:tabs>
        <w:suppressAutoHyphens/>
        <w:spacing w:line="360" w:lineRule="auto"/>
        <w:ind w:left="709"/>
        <w:jc w:val="both"/>
        <w:rPr>
          <w:rFonts w:ascii="Verdana" w:hAnsi="Verdana"/>
          <w:bCs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</w:rPr>
        <w:t>Termin dostawy zamówień cząstkowych – 20% = 20%</w:t>
      </w:r>
    </w:p>
    <w:bookmarkEnd w:id="1"/>
    <w:p w14:paraId="3A0BDA4A" w14:textId="0DCD3C33" w:rsidR="001C711F" w:rsidRDefault="001C711F" w:rsidP="001C711F">
      <w:pPr>
        <w:tabs>
          <w:tab w:val="left" w:pos="993"/>
        </w:tabs>
        <w:suppressAutoHyphens/>
        <w:spacing w:before="120"/>
        <w:ind w:left="851" w:hanging="851"/>
        <w:jc w:val="both"/>
        <w:rPr>
          <w:rFonts w:ascii="Verdana" w:hAnsi="Verdana" w:cs="Calibri"/>
          <w:b/>
          <w:sz w:val="20"/>
          <w:szCs w:val="20"/>
          <w:u w:val="single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19.1.1.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89317B">
        <w:rPr>
          <w:rFonts w:ascii="Verdana" w:hAnsi="Verdana" w:cs="Calibri"/>
          <w:b/>
          <w:sz w:val="20"/>
          <w:szCs w:val="20"/>
          <w:u w:val="single"/>
        </w:rPr>
        <w:t>Kryterium „Cena”:</w:t>
      </w:r>
    </w:p>
    <w:p w14:paraId="73C211C9" w14:textId="77777777" w:rsidR="001C711F" w:rsidRDefault="001C711F" w:rsidP="001C711F">
      <w:pPr>
        <w:pStyle w:val="Tekstpodstawowy"/>
        <w:spacing w:before="120" w:after="120"/>
        <w:ind w:left="851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Kryterium „Cena” będzie rozpatrywana na podstawie ceny brutto za wykonanie przedmiotu zamówienia, podanej przez Wykonawcę na Formularzu Oferty. </w:t>
      </w:r>
    </w:p>
    <w:p w14:paraId="7731421A" w14:textId="2064024F" w:rsidR="001C711F" w:rsidRDefault="001C711F" w:rsidP="001C711F">
      <w:pPr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ofercie o najniżej cenie przyzna </w:t>
      </w:r>
      <w:r w:rsidR="00E7223D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>0 punktów</w:t>
      </w:r>
      <w:r>
        <w:rPr>
          <w:rFonts w:ascii="Verdana" w:hAnsi="Verdana"/>
          <w:sz w:val="20"/>
          <w:szCs w:val="20"/>
        </w:rPr>
        <w:t xml:space="preserve"> a każdej następnej zostanie przyporządkowana liczba punktów proporcjonalnie mniejsza, według wzoru:</w:t>
      </w:r>
    </w:p>
    <w:p w14:paraId="60B64D26" w14:textId="4CBAA516" w:rsidR="00315805" w:rsidRDefault="00315805" w:rsidP="001C711F">
      <w:pPr>
        <w:ind w:left="851"/>
        <w:jc w:val="both"/>
        <w:rPr>
          <w:rFonts w:ascii="Verdana" w:hAnsi="Verdana"/>
          <w:sz w:val="20"/>
          <w:szCs w:val="20"/>
        </w:rPr>
      </w:pPr>
    </w:p>
    <w:p w14:paraId="2F5C279E" w14:textId="77777777" w:rsidR="00315805" w:rsidRDefault="00315805" w:rsidP="001C711F">
      <w:pPr>
        <w:ind w:left="851"/>
        <w:jc w:val="both"/>
        <w:rPr>
          <w:rFonts w:ascii="Verdana" w:hAnsi="Verdana"/>
          <w:sz w:val="20"/>
          <w:szCs w:val="20"/>
        </w:rPr>
      </w:pPr>
    </w:p>
    <w:p w14:paraId="37C1E9D7" w14:textId="77777777" w:rsidR="001C711F" w:rsidRDefault="001C711F" w:rsidP="001C711F">
      <w:pPr>
        <w:ind w:left="360" w:firstLine="284"/>
        <w:jc w:val="both"/>
        <w:rPr>
          <w:rFonts w:ascii="Verdana" w:hAnsi="Verdana"/>
          <w:sz w:val="18"/>
          <w:szCs w:val="18"/>
        </w:rPr>
      </w:pPr>
    </w:p>
    <w:tbl>
      <w:tblPr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1C711F" w14:paraId="4D2C145B" w14:textId="77777777" w:rsidTr="00E74F58">
        <w:tc>
          <w:tcPr>
            <w:tcW w:w="8647" w:type="dxa"/>
            <w:shd w:val="clear" w:color="auto" w:fill="auto"/>
          </w:tcPr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57"/>
              <w:gridCol w:w="1527"/>
              <w:gridCol w:w="3033"/>
            </w:tblGrid>
            <w:tr w:rsidR="001C711F" w14:paraId="01E12C34" w14:textId="77777777" w:rsidTr="00E74F58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2534A377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14:paraId="6F6FD535" w14:textId="77777777" w:rsidR="001C711F" w:rsidRDefault="001C711F" w:rsidP="00E74F58">
                  <w:pPr>
                    <w:pStyle w:val="Tekstpodstawowy"/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auto"/>
                  </w:tcBorders>
                  <w:vAlign w:val="center"/>
                </w:tcPr>
                <w:p w14:paraId="30534F4F" w14:textId="77777777" w:rsidR="001C711F" w:rsidRDefault="001C711F" w:rsidP="00E74F58">
                  <w:pPr>
                    <w:pStyle w:val="Tekstpodstawowy"/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14:paraId="071669B0" w14:textId="363A5FBE" w:rsidR="001C711F" w:rsidRDefault="001C711F" w:rsidP="00E74F58">
                  <w:pPr>
                    <w:pStyle w:val="Tekstpodstawowy"/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x </w:t>
                  </w:r>
                  <w:r w:rsidR="0089317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6</w:t>
                  </w: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0 pkt</w:t>
                  </w:r>
                </w:p>
              </w:tc>
            </w:tr>
            <w:tr w:rsidR="001C711F" w14:paraId="67AB69D2" w14:textId="77777777" w:rsidTr="00E74F58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36698143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14:paraId="0890ADEE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</w:tcBorders>
                  <w:vAlign w:val="center"/>
                </w:tcPr>
                <w:p w14:paraId="316D2BA0" w14:textId="77777777" w:rsidR="001C711F" w:rsidRDefault="001C711F" w:rsidP="00E74F58">
                  <w:pPr>
                    <w:pStyle w:val="Tekstpodstawowy"/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14:paraId="442F5A63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1C711F" w14:paraId="6D930E5C" w14:textId="77777777" w:rsidTr="00E74F58">
              <w:trPr>
                <w:cantSplit/>
                <w:trHeight w:val="438"/>
                <w:jc w:val="center"/>
              </w:trPr>
              <w:tc>
                <w:tcPr>
                  <w:tcW w:w="1557" w:type="dxa"/>
                  <w:vAlign w:val="bottom"/>
                </w:tcPr>
                <w:p w14:paraId="36077FAC" w14:textId="77777777" w:rsidR="001C711F" w:rsidRDefault="001C711F" w:rsidP="00E74F58">
                  <w:pPr>
                    <w:pStyle w:val="Tekstpodstawowy"/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gdzie:</w:t>
                  </w:r>
                </w:p>
              </w:tc>
              <w:tc>
                <w:tcPr>
                  <w:tcW w:w="657" w:type="dxa"/>
                  <w:vAlign w:val="bottom"/>
                </w:tcPr>
                <w:p w14:paraId="58B9AFEA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669E9A51" w14:textId="77777777" w:rsidR="001C711F" w:rsidRDefault="001C711F" w:rsidP="00E74F58">
                  <w:pPr>
                    <w:pStyle w:val="Tekstpodstawowy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najniższa cena brutto z ocenianych ofert (zł)</w:t>
                  </w:r>
                </w:p>
              </w:tc>
            </w:tr>
            <w:tr w:rsidR="001C711F" w14:paraId="4B118D3D" w14:textId="77777777" w:rsidTr="00E74F58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14:paraId="3D9ABFB5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57" w:type="dxa"/>
                  <w:vAlign w:val="bottom"/>
                </w:tcPr>
                <w:p w14:paraId="74B945F6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>o</w:t>
                  </w: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02BDEBF3" w14:textId="77777777" w:rsidR="001C711F" w:rsidRDefault="001C711F" w:rsidP="00E74F58">
                  <w:pPr>
                    <w:pStyle w:val="Tekstpodstawowy"/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cena brutto badanej oferty (zł)</w:t>
                  </w:r>
                </w:p>
              </w:tc>
            </w:tr>
          </w:tbl>
          <w:p w14:paraId="7B642D55" w14:textId="77777777" w:rsidR="001C711F" w:rsidRDefault="001C711F" w:rsidP="00E74F58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818666F" w14:textId="77777777" w:rsidR="003129ED" w:rsidRDefault="003129ED" w:rsidP="003129ED">
      <w:pPr>
        <w:ind w:left="360" w:firstLine="284"/>
        <w:jc w:val="both"/>
        <w:rPr>
          <w:rFonts w:ascii="Verdana" w:hAnsi="Verdana"/>
          <w:sz w:val="18"/>
          <w:szCs w:val="18"/>
        </w:rPr>
      </w:pPr>
    </w:p>
    <w:p w14:paraId="4B1E66DF" w14:textId="77777777" w:rsidR="003129ED" w:rsidRDefault="003129ED" w:rsidP="000A5659">
      <w:pPr>
        <w:pStyle w:val="Akapitzlist"/>
        <w:numPr>
          <w:ilvl w:val="2"/>
          <w:numId w:val="22"/>
        </w:numPr>
        <w:spacing w:after="160" w:line="360" w:lineRule="auto"/>
        <w:ind w:left="851" w:hanging="851"/>
        <w:contextualSpacing/>
        <w:jc w:val="both"/>
        <w:rPr>
          <w:rFonts w:ascii="Verdana" w:hAnsi="Verdana"/>
          <w:sz w:val="20"/>
          <w:szCs w:val="20"/>
        </w:rPr>
      </w:pPr>
      <w:r w:rsidRPr="00AB16E6">
        <w:rPr>
          <w:rFonts w:ascii="Verdana" w:hAnsi="Verdana"/>
          <w:b/>
          <w:sz w:val="20"/>
          <w:szCs w:val="20"/>
        </w:rPr>
        <w:t>Kryterium</w:t>
      </w:r>
      <w:r>
        <w:rPr>
          <w:rFonts w:ascii="Verdana" w:hAnsi="Verdana"/>
          <w:b/>
          <w:sz w:val="20"/>
          <w:szCs w:val="20"/>
        </w:rPr>
        <w:t xml:space="preserve"> </w:t>
      </w:r>
      <w:r w:rsidRPr="00C65F3A">
        <w:rPr>
          <w:rFonts w:ascii="Verdana" w:hAnsi="Verdana"/>
          <w:b/>
          <w:sz w:val="20"/>
          <w:szCs w:val="20"/>
        </w:rPr>
        <w:t>„</w:t>
      </w:r>
      <w:r w:rsidRPr="00C65F3A">
        <w:rPr>
          <w:rFonts w:ascii="Verdana" w:eastAsia="Calibri" w:hAnsi="Verdana" w:cs="Times New Roman"/>
          <w:b/>
          <w:sz w:val="18"/>
          <w:szCs w:val="18"/>
        </w:rPr>
        <w:t>Częstotliwość wykonania sanityzacji dystrybutorów wody</w:t>
      </w:r>
      <w:r w:rsidRPr="00C65F3A">
        <w:rPr>
          <w:rFonts w:ascii="Verdana" w:hAnsi="Verdana"/>
          <w:b/>
          <w:sz w:val="20"/>
          <w:szCs w:val="20"/>
        </w:rPr>
        <w:t>”</w:t>
      </w:r>
      <w:r w:rsidRPr="00AB16E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(S) </w:t>
      </w:r>
      <w:r w:rsidRPr="00AB16E6">
        <w:rPr>
          <w:rFonts w:ascii="Verdana" w:hAnsi="Verdana"/>
          <w:sz w:val="20"/>
          <w:szCs w:val="20"/>
        </w:rPr>
        <w:t>będzie rozpa</w:t>
      </w:r>
      <w:r>
        <w:rPr>
          <w:rFonts w:ascii="Verdana" w:hAnsi="Verdana"/>
          <w:sz w:val="20"/>
          <w:szCs w:val="20"/>
        </w:rPr>
        <w:t>trywane na podstawie określonej</w:t>
      </w:r>
      <w:r w:rsidRPr="00AB16E6">
        <w:rPr>
          <w:rFonts w:ascii="Verdana" w:hAnsi="Verdana"/>
          <w:sz w:val="20"/>
          <w:szCs w:val="20"/>
        </w:rPr>
        <w:t xml:space="preserve"> w pkt</w:t>
      </w:r>
      <w:r>
        <w:rPr>
          <w:rFonts w:ascii="Verdana" w:hAnsi="Verdana"/>
          <w:sz w:val="20"/>
          <w:szCs w:val="20"/>
        </w:rPr>
        <w:t xml:space="preserve"> 6 </w:t>
      </w:r>
      <w:r w:rsidRPr="00AB16E6">
        <w:rPr>
          <w:rFonts w:ascii="Verdana" w:hAnsi="Verdana"/>
          <w:sz w:val="20"/>
          <w:szCs w:val="20"/>
        </w:rPr>
        <w:t xml:space="preserve">Formularza Oferty </w:t>
      </w:r>
      <w:r>
        <w:rPr>
          <w:rFonts w:ascii="Verdana" w:hAnsi="Verdana"/>
          <w:sz w:val="20"/>
          <w:szCs w:val="20"/>
        </w:rPr>
        <w:t xml:space="preserve">deklarowanej częstotliwości wykonania sanityzacji dystrybutorów wody </w:t>
      </w:r>
      <w:r w:rsidRPr="00AB16E6">
        <w:rPr>
          <w:rFonts w:ascii="Verdana" w:hAnsi="Verdana"/>
          <w:sz w:val="20"/>
          <w:szCs w:val="20"/>
        </w:rPr>
        <w:t>:</w:t>
      </w:r>
    </w:p>
    <w:p w14:paraId="685D5BD7" w14:textId="77777777" w:rsidR="003129ED" w:rsidRDefault="003129ED" w:rsidP="000A5659">
      <w:pPr>
        <w:pStyle w:val="Akapitzlist"/>
        <w:numPr>
          <w:ilvl w:val="0"/>
          <w:numId w:val="23"/>
        </w:numPr>
        <w:spacing w:after="160" w:line="360" w:lineRule="auto"/>
        <w:contextualSpacing/>
        <w:jc w:val="both"/>
        <w:rPr>
          <w:rFonts w:ascii="Verdana" w:eastAsia="Calibri" w:hAnsi="Verdana" w:cs="Times New Roman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Wykonawca, który zadeklaruje </w:t>
      </w:r>
      <w:r>
        <w:rPr>
          <w:rFonts w:ascii="Verdana" w:eastAsia="Calibri" w:hAnsi="Verdana" w:cs="Times New Roman"/>
          <w:sz w:val="18"/>
          <w:szCs w:val="18"/>
        </w:rPr>
        <w:t>częstotliwość wykonania sanityzacji dystrybutorów wody raz w roku otrzyma 0 pkt.</w:t>
      </w:r>
    </w:p>
    <w:p w14:paraId="60993759" w14:textId="77777777" w:rsidR="003129ED" w:rsidRDefault="003129ED" w:rsidP="000A5659">
      <w:pPr>
        <w:pStyle w:val="Akapitzlist"/>
        <w:numPr>
          <w:ilvl w:val="0"/>
          <w:numId w:val="23"/>
        </w:numPr>
        <w:spacing w:after="160" w:line="360" w:lineRule="auto"/>
        <w:contextualSpacing/>
        <w:jc w:val="both"/>
        <w:rPr>
          <w:rFonts w:ascii="Verdana" w:eastAsia="Calibri" w:hAnsi="Verdana" w:cs="Times New Roman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Wykonawca, który zadeklaruje </w:t>
      </w:r>
      <w:r>
        <w:rPr>
          <w:rFonts w:ascii="Verdana" w:eastAsia="Calibri" w:hAnsi="Verdana" w:cs="Times New Roman"/>
          <w:sz w:val="18"/>
          <w:szCs w:val="18"/>
        </w:rPr>
        <w:t>częstotliwość wykonania sanityzacji dystrybutorów wody raz na pół roku otrzyma 20 pkt.</w:t>
      </w:r>
    </w:p>
    <w:p w14:paraId="70ED2EEA" w14:textId="77777777" w:rsidR="003129ED" w:rsidRDefault="003129ED" w:rsidP="003129ED">
      <w:pPr>
        <w:pStyle w:val="Akapitzlist"/>
        <w:spacing w:after="160" w:line="360" w:lineRule="auto"/>
        <w:ind w:left="1485"/>
        <w:contextualSpacing/>
        <w:jc w:val="both"/>
        <w:rPr>
          <w:rFonts w:ascii="Verdana" w:eastAsia="Calibri" w:hAnsi="Verdana" w:cs="Times New Roman"/>
          <w:sz w:val="18"/>
          <w:szCs w:val="18"/>
        </w:rPr>
      </w:pPr>
    </w:p>
    <w:p w14:paraId="562DC230" w14:textId="77777777" w:rsidR="003129ED" w:rsidRDefault="003129ED" w:rsidP="003129ED">
      <w:pPr>
        <w:pStyle w:val="Akapitzlist"/>
        <w:spacing w:line="240" w:lineRule="auto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zadeklarowana</w:t>
      </w:r>
      <w:r w:rsidRPr="00CD1527">
        <w:rPr>
          <w:rFonts w:ascii="Verdana" w:hAnsi="Verdana"/>
          <w:sz w:val="20"/>
          <w:szCs w:val="20"/>
        </w:rPr>
        <w:t xml:space="preserve"> przez wykonawcę  </w:t>
      </w:r>
      <w:r>
        <w:rPr>
          <w:rFonts w:ascii="Verdana" w:eastAsia="Calibri" w:hAnsi="Verdana" w:cs="Times New Roman"/>
          <w:sz w:val="18"/>
          <w:szCs w:val="18"/>
        </w:rPr>
        <w:t>częstotliwość wykonania sanityzacji dystrybutorów wody</w:t>
      </w:r>
      <w:r w:rsidRPr="00CD152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zostanie uwzględniona</w:t>
      </w:r>
      <w:r w:rsidRPr="00CD1527">
        <w:rPr>
          <w:rFonts w:ascii="Verdana" w:hAnsi="Verdana"/>
          <w:sz w:val="20"/>
          <w:szCs w:val="20"/>
        </w:rPr>
        <w:t xml:space="preserve"> w umowie.</w:t>
      </w:r>
    </w:p>
    <w:p w14:paraId="347F9CF4" w14:textId="77777777" w:rsidR="003129ED" w:rsidRPr="00CD1527" w:rsidRDefault="003129ED" w:rsidP="003129ED">
      <w:pPr>
        <w:pStyle w:val="Akapitzlist"/>
        <w:spacing w:line="240" w:lineRule="auto"/>
        <w:ind w:left="142"/>
        <w:rPr>
          <w:rFonts w:ascii="Verdana" w:hAnsi="Verdana"/>
          <w:sz w:val="20"/>
          <w:szCs w:val="20"/>
        </w:rPr>
      </w:pPr>
    </w:p>
    <w:p w14:paraId="1EB51D9A" w14:textId="77777777" w:rsidR="003129ED" w:rsidRPr="00087753" w:rsidRDefault="003129ED" w:rsidP="003129E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087753">
        <w:rPr>
          <w:rFonts w:ascii="Verdana" w:hAnsi="Verdana"/>
          <w:bCs/>
          <w:color w:val="auto"/>
          <w:sz w:val="20"/>
          <w:szCs w:val="20"/>
        </w:rPr>
        <w:t xml:space="preserve">Zamawiający informuje, iż w sytuacji w której Wykonawca nie wskaże w Formularzu Oferta </w:t>
      </w:r>
      <w:r>
        <w:rPr>
          <w:rFonts w:ascii="Verdana" w:hAnsi="Verdana"/>
          <w:bCs/>
          <w:color w:val="auto"/>
          <w:sz w:val="20"/>
          <w:szCs w:val="20"/>
        </w:rPr>
        <w:t>(pkt. 6)</w:t>
      </w:r>
      <w:r w:rsidRPr="00087753">
        <w:rPr>
          <w:rFonts w:ascii="Verdana" w:hAnsi="Verdana"/>
          <w:bCs/>
          <w:color w:val="auto"/>
          <w:sz w:val="20"/>
          <w:szCs w:val="20"/>
        </w:rPr>
        <w:t xml:space="preserve"> </w:t>
      </w:r>
      <w:r>
        <w:rPr>
          <w:rFonts w:ascii="Verdana" w:eastAsia="Calibri" w:hAnsi="Verdana"/>
          <w:sz w:val="18"/>
          <w:szCs w:val="18"/>
        </w:rPr>
        <w:t>Częstotliwości</w:t>
      </w:r>
      <w:r w:rsidRPr="00087753">
        <w:rPr>
          <w:rFonts w:ascii="Verdana" w:eastAsia="Calibri" w:hAnsi="Verdana"/>
          <w:sz w:val="18"/>
          <w:szCs w:val="18"/>
        </w:rPr>
        <w:t xml:space="preserve"> wykonania sanityzacji dystrybutorów wody</w:t>
      </w:r>
      <w:r w:rsidRPr="00087753">
        <w:rPr>
          <w:rFonts w:ascii="Verdana" w:hAnsi="Verdana"/>
          <w:sz w:val="20"/>
          <w:szCs w:val="20"/>
        </w:rPr>
        <w:t>””</w:t>
      </w:r>
      <w:r w:rsidRPr="00087753">
        <w:rPr>
          <w:rFonts w:ascii="Verdana" w:hAnsi="Verdana"/>
          <w:bCs/>
          <w:color w:val="auto"/>
          <w:sz w:val="20"/>
          <w:szCs w:val="20"/>
        </w:rPr>
        <w:t xml:space="preserve">, Zamawiający do oceny oferty, przyjmie najdłuższą częstotliwość a w kryterium  </w:t>
      </w:r>
      <w:r w:rsidRPr="00087753">
        <w:rPr>
          <w:rFonts w:ascii="Verdana" w:eastAsia="Calibri" w:hAnsi="Verdana"/>
          <w:sz w:val="18"/>
          <w:szCs w:val="18"/>
        </w:rPr>
        <w:t>Częstotliwość wykonania sanityzacji dystrybutorów wody</w:t>
      </w:r>
      <w:r w:rsidRPr="00087753">
        <w:rPr>
          <w:rFonts w:ascii="Verdana" w:hAnsi="Verdana"/>
          <w:sz w:val="20"/>
          <w:szCs w:val="20"/>
        </w:rPr>
        <w:t xml:space="preserve">” </w:t>
      </w:r>
      <w:r w:rsidRPr="00087753">
        <w:rPr>
          <w:rFonts w:ascii="Verdana" w:hAnsi="Verdana"/>
          <w:bCs/>
          <w:color w:val="auto"/>
          <w:sz w:val="20"/>
          <w:szCs w:val="20"/>
        </w:rPr>
        <w:t xml:space="preserve"> zostanie przyznane 0 pkt </w:t>
      </w:r>
    </w:p>
    <w:p w14:paraId="253D5212" w14:textId="77777777" w:rsidR="003129ED" w:rsidRPr="00087753" w:rsidRDefault="003129ED" w:rsidP="003129ED">
      <w:pPr>
        <w:spacing w:line="360" w:lineRule="auto"/>
        <w:rPr>
          <w:rFonts w:ascii="Verdana" w:hAnsi="Verdana"/>
          <w:sz w:val="20"/>
          <w:szCs w:val="20"/>
        </w:rPr>
      </w:pPr>
    </w:p>
    <w:p w14:paraId="3C824E10" w14:textId="77777777" w:rsidR="003129ED" w:rsidRPr="00C65F3A" w:rsidRDefault="003129ED" w:rsidP="003129ED">
      <w:pPr>
        <w:spacing w:line="360" w:lineRule="auto"/>
        <w:rPr>
          <w:rFonts w:ascii="Verdana" w:hAnsi="Verdana"/>
          <w:sz w:val="20"/>
          <w:szCs w:val="20"/>
        </w:rPr>
      </w:pPr>
      <w:r w:rsidRPr="00C65F3A">
        <w:rPr>
          <w:rFonts w:ascii="Verdana" w:hAnsi="Verdana"/>
          <w:b/>
          <w:spacing w:val="4"/>
          <w:sz w:val="20"/>
          <w:szCs w:val="20"/>
          <w:lang w:eastAsia="ar-SA"/>
        </w:rPr>
        <w:t>19</w:t>
      </w:r>
      <w:r>
        <w:rPr>
          <w:rFonts w:ascii="Verdana" w:hAnsi="Verdana"/>
          <w:b/>
          <w:sz w:val="20"/>
          <w:szCs w:val="20"/>
        </w:rPr>
        <w:t>.1.3.</w:t>
      </w:r>
      <w:r w:rsidRPr="00C65F3A">
        <w:rPr>
          <w:rFonts w:ascii="Verdana" w:hAnsi="Verdana"/>
          <w:b/>
          <w:sz w:val="20"/>
          <w:szCs w:val="20"/>
        </w:rPr>
        <w:t>Kryterium „</w:t>
      </w:r>
      <w:r w:rsidRPr="00C65F3A">
        <w:rPr>
          <w:rFonts w:ascii="Verdana" w:eastAsia="Calibri" w:hAnsi="Verdana"/>
          <w:b/>
          <w:sz w:val="18"/>
          <w:szCs w:val="18"/>
        </w:rPr>
        <w:t>Termin dostawy zamówień cząstkowych</w:t>
      </w:r>
      <w:r w:rsidRPr="00C65F3A">
        <w:rPr>
          <w:rFonts w:ascii="Verdana" w:hAnsi="Verdana"/>
          <w:b/>
          <w:sz w:val="20"/>
          <w:szCs w:val="20"/>
        </w:rPr>
        <w:t>”</w:t>
      </w:r>
      <w:r w:rsidRPr="00C65F3A">
        <w:rPr>
          <w:rFonts w:ascii="Verdana" w:hAnsi="Verdana"/>
          <w:sz w:val="20"/>
          <w:szCs w:val="20"/>
        </w:rPr>
        <w:t xml:space="preserve"> (T) będzie rozpatrywane na podstawie określonego w pkt 7 Formularza Oferty deklarowanego terminu dostawy zamówień cząstkowych.</w:t>
      </w:r>
    </w:p>
    <w:p w14:paraId="6DF98743" w14:textId="576A4C10" w:rsidR="003129ED" w:rsidRPr="00C65F3A" w:rsidRDefault="003129ED" w:rsidP="000A5659">
      <w:pPr>
        <w:pStyle w:val="Akapitzlist"/>
        <w:numPr>
          <w:ilvl w:val="0"/>
          <w:numId w:val="24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C65F3A">
        <w:rPr>
          <w:rFonts w:ascii="Verdana" w:hAnsi="Verdana"/>
          <w:sz w:val="20"/>
          <w:szCs w:val="20"/>
        </w:rPr>
        <w:t>Wykonawca, który zadeklaruje termin dostawy zamówień cząstkowych- 7 dni</w:t>
      </w:r>
      <w:r w:rsidRPr="00C65F3A">
        <w:rPr>
          <w:rFonts w:ascii="Verdana" w:eastAsia="Calibri" w:hAnsi="Verdana" w:cs="Times New Roman"/>
          <w:sz w:val="18"/>
          <w:szCs w:val="18"/>
        </w:rPr>
        <w:t xml:space="preserve"> </w:t>
      </w:r>
      <w:r>
        <w:rPr>
          <w:rFonts w:ascii="Verdana" w:eastAsia="Calibri" w:hAnsi="Verdana" w:cs="Times New Roman"/>
          <w:sz w:val="18"/>
          <w:szCs w:val="18"/>
        </w:rPr>
        <w:t xml:space="preserve">od </w:t>
      </w:r>
      <w:r w:rsidRPr="00C65F3A">
        <w:rPr>
          <w:rFonts w:ascii="Verdana" w:eastAsia="Calibri" w:hAnsi="Verdana" w:cs="Times New Roman"/>
          <w:sz w:val="18"/>
          <w:szCs w:val="18"/>
        </w:rPr>
        <w:t>otrzyma 0 pkt.</w:t>
      </w:r>
    </w:p>
    <w:p w14:paraId="18C7122C" w14:textId="77777777" w:rsidR="003129ED" w:rsidRPr="00C65F3A" w:rsidRDefault="003129ED" w:rsidP="000A5659">
      <w:pPr>
        <w:pStyle w:val="Akapitzlist"/>
        <w:numPr>
          <w:ilvl w:val="0"/>
          <w:numId w:val="24"/>
        </w:numPr>
        <w:spacing w:line="360" w:lineRule="auto"/>
        <w:rPr>
          <w:rFonts w:ascii="Verdana" w:hAnsi="Verdana" w:cs="Times New Roman"/>
          <w:sz w:val="20"/>
          <w:szCs w:val="20"/>
        </w:rPr>
      </w:pPr>
      <w:r w:rsidRPr="00C65F3A">
        <w:rPr>
          <w:rFonts w:ascii="Verdana" w:hAnsi="Verdana"/>
          <w:sz w:val="20"/>
          <w:szCs w:val="20"/>
        </w:rPr>
        <w:t>Wykonawca, który zadeklaruje termin dostawy zamówień cząstkowych- 3 dni</w:t>
      </w:r>
      <w:r w:rsidRPr="00C65F3A">
        <w:rPr>
          <w:rFonts w:ascii="Verdana" w:eastAsia="Calibri" w:hAnsi="Verdana" w:cs="Times New Roman"/>
          <w:sz w:val="18"/>
          <w:szCs w:val="18"/>
        </w:rPr>
        <w:t xml:space="preserve"> otrzyma </w:t>
      </w:r>
      <w:r w:rsidRPr="00C65F3A">
        <w:rPr>
          <w:rFonts w:ascii="Verdana" w:eastAsia="Calibri" w:hAnsi="Verdana"/>
          <w:sz w:val="18"/>
          <w:szCs w:val="18"/>
        </w:rPr>
        <w:t>2</w:t>
      </w:r>
      <w:r w:rsidRPr="00C65F3A">
        <w:rPr>
          <w:rFonts w:ascii="Verdana" w:eastAsia="Calibri" w:hAnsi="Verdana" w:cs="Times New Roman"/>
          <w:sz w:val="18"/>
          <w:szCs w:val="18"/>
        </w:rPr>
        <w:t>0 pkt.</w:t>
      </w:r>
    </w:p>
    <w:p w14:paraId="2810ED24" w14:textId="77777777" w:rsidR="003129ED" w:rsidRPr="00C65F3A" w:rsidRDefault="003129ED" w:rsidP="003129ED">
      <w:pPr>
        <w:pStyle w:val="Akapitzlist"/>
        <w:spacing w:line="360" w:lineRule="auto"/>
        <w:rPr>
          <w:rFonts w:ascii="Verdana" w:hAnsi="Verdana" w:cs="Times New Roman"/>
          <w:sz w:val="20"/>
          <w:szCs w:val="20"/>
        </w:rPr>
      </w:pPr>
    </w:p>
    <w:p w14:paraId="2C6638AC" w14:textId="77777777" w:rsidR="003129ED" w:rsidRDefault="003129ED" w:rsidP="003129ED">
      <w:pPr>
        <w:spacing w:line="360" w:lineRule="auto"/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zadeklarowany</w:t>
      </w:r>
      <w:r w:rsidRPr="00C65F3A">
        <w:rPr>
          <w:rFonts w:ascii="Verdana" w:hAnsi="Verdana"/>
          <w:sz w:val="20"/>
          <w:szCs w:val="20"/>
        </w:rPr>
        <w:t xml:space="preserve"> przez wykonawcę  termin dostawy zamówień cząstkowych zostanie uwzględniony w umowie.</w:t>
      </w:r>
    </w:p>
    <w:p w14:paraId="6898F9F8" w14:textId="77777777" w:rsidR="003129ED" w:rsidRPr="00C65F3A" w:rsidRDefault="003129ED" w:rsidP="003129ED">
      <w:pPr>
        <w:spacing w:line="360" w:lineRule="auto"/>
        <w:ind w:left="360"/>
        <w:rPr>
          <w:rFonts w:ascii="Verdana" w:hAnsi="Verdana"/>
          <w:sz w:val="20"/>
          <w:szCs w:val="20"/>
        </w:rPr>
      </w:pPr>
    </w:p>
    <w:p w14:paraId="4FBA96FA" w14:textId="77777777" w:rsidR="003129ED" w:rsidRPr="00087753" w:rsidRDefault="003129ED" w:rsidP="003129E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087753">
        <w:rPr>
          <w:rFonts w:ascii="Verdana" w:hAnsi="Verdana"/>
          <w:bCs/>
          <w:color w:val="auto"/>
          <w:sz w:val="20"/>
          <w:szCs w:val="20"/>
        </w:rPr>
        <w:t xml:space="preserve">Zamawiający informuje, iż w sytuacji w której Wykonawca nie wskaże w Formularzu Oferta </w:t>
      </w:r>
      <w:r>
        <w:rPr>
          <w:rFonts w:ascii="Verdana" w:hAnsi="Verdana"/>
          <w:bCs/>
          <w:color w:val="auto"/>
          <w:sz w:val="20"/>
          <w:szCs w:val="20"/>
        </w:rPr>
        <w:t>(pkt. 7)</w:t>
      </w:r>
      <w:r w:rsidRPr="00087753">
        <w:rPr>
          <w:rFonts w:ascii="Verdana" w:hAnsi="Verdana"/>
          <w:sz w:val="20"/>
          <w:szCs w:val="20"/>
        </w:rPr>
        <w:t>„</w:t>
      </w:r>
      <w:r w:rsidRPr="00087753">
        <w:rPr>
          <w:rFonts w:ascii="Verdana" w:eastAsia="Calibri" w:hAnsi="Verdana"/>
          <w:sz w:val="18"/>
          <w:szCs w:val="18"/>
        </w:rPr>
        <w:t>Terminu dostawy zamówień cząstkowych</w:t>
      </w:r>
      <w:r w:rsidRPr="00087753">
        <w:rPr>
          <w:rFonts w:ascii="Verdana" w:hAnsi="Verdana"/>
          <w:sz w:val="20"/>
          <w:szCs w:val="20"/>
        </w:rPr>
        <w:t>”</w:t>
      </w:r>
      <w:r w:rsidRPr="00087753">
        <w:rPr>
          <w:rFonts w:ascii="Verdana" w:hAnsi="Verdana"/>
          <w:bCs/>
          <w:color w:val="auto"/>
          <w:sz w:val="20"/>
          <w:szCs w:val="20"/>
        </w:rPr>
        <w:t xml:space="preserve">, Zamawiający do oceny oferty, przyjmie najdłuższy możliwy termin a w kryterium  </w:t>
      </w:r>
      <w:r w:rsidRPr="00087753">
        <w:rPr>
          <w:rFonts w:ascii="Verdana" w:hAnsi="Verdana"/>
          <w:sz w:val="20"/>
          <w:szCs w:val="20"/>
        </w:rPr>
        <w:t>„</w:t>
      </w:r>
      <w:r w:rsidRPr="00087753">
        <w:rPr>
          <w:rFonts w:ascii="Verdana" w:eastAsia="Calibri" w:hAnsi="Verdana"/>
          <w:sz w:val="18"/>
          <w:szCs w:val="18"/>
        </w:rPr>
        <w:t>Termin dostawy zamówień cząstkowych</w:t>
      </w:r>
      <w:r w:rsidRPr="00087753">
        <w:rPr>
          <w:rFonts w:ascii="Verdana" w:hAnsi="Verdana"/>
          <w:bCs/>
          <w:color w:val="auto"/>
          <w:sz w:val="20"/>
          <w:szCs w:val="20"/>
        </w:rPr>
        <w:t xml:space="preserve">” zostanie przyznane 0 pkt </w:t>
      </w:r>
    </w:p>
    <w:p w14:paraId="048C959C" w14:textId="77777777" w:rsidR="003129ED" w:rsidRDefault="003129ED" w:rsidP="00400A8D">
      <w:pPr>
        <w:tabs>
          <w:tab w:val="left" w:pos="851"/>
        </w:tabs>
        <w:spacing w:after="120"/>
        <w:jc w:val="both"/>
        <w:rPr>
          <w:rFonts w:ascii="Verdana" w:hAnsi="Verdana"/>
          <w:spacing w:val="4"/>
          <w:sz w:val="20"/>
          <w:szCs w:val="20"/>
          <w:lang w:eastAsia="ar-SA"/>
        </w:rPr>
      </w:pPr>
    </w:p>
    <w:p w14:paraId="374DA89F" w14:textId="2B86B98A" w:rsidR="00E7223D" w:rsidRPr="00292243" w:rsidRDefault="001C711F" w:rsidP="0089317B">
      <w:pPr>
        <w:tabs>
          <w:tab w:val="left" w:pos="709"/>
        </w:tabs>
        <w:suppressAutoHyphens/>
        <w:spacing w:after="120"/>
        <w:ind w:left="567" w:hanging="567"/>
        <w:jc w:val="both"/>
        <w:rPr>
          <w:rFonts w:ascii="Verdana" w:eastAsia="Calibri" w:hAnsi="Verdana"/>
          <w:sz w:val="20"/>
          <w:szCs w:val="20"/>
        </w:rPr>
      </w:pPr>
      <w:r w:rsidRPr="00E93B95">
        <w:rPr>
          <w:rFonts w:ascii="Verdana" w:hAnsi="Verdana" w:cs="Verdana,Bold"/>
          <w:bCs/>
          <w:sz w:val="20"/>
          <w:szCs w:val="20"/>
          <w:lang w:eastAsia="en-US"/>
        </w:rPr>
        <w:t>19.2.</w:t>
      </w:r>
      <w:r w:rsidRPr="00E93B95">
        <w:rPr>
          <w:rFonts w:ascii="Verdana" w:hAnsi="Verdana" w:cs="Verdana,Bold"/>
          <w:bCs/>
          <w:sz w:val="20"/>
          <w:szCs w:val="20"/>
          <w:lang w:eastAsia="en-US"/>
        </w:rPr>
        <w:tab/>
      </w:r>
      <w:r w:rsidR="00E7223D" w:rsidRPr="00292243">
        <w:rPr>
          <w:rFonts w:ascii="Verdana" w:eastAsia="Calibri" w:hAnsi="Verdana"/>
          <w:sz w:val="20"/>
          <w:szCs w:val="20"/>
        </w:rPr>
        <w:t>Za najkorzystniejszą zostanie uznana oferta Wykonawcy, który spełni wszystkie postawione w niniejszej SIWZ warunki oraz uzyska łącznie największą liczbę punktów (P) stanowiących sumę punktów przyznanych w ramach każdego z podanych kryteriów, wyliczoną zgodnie z poniższym wzorem:</w:t>
      </w:r>
    </w:p>
    <w:p w14:paraId="394A9AB4" w14:textId="328995C9" w:rsidR="00E7223D" w:rsidRPr="00292243" w:rsidRDefault="00E7223D" w:rsidP="00E7223D">
      <w:pPr>
        <w:spacing w:after="60" w:line="280" w:lineRule="exact"/>
        <w:ind w:left="-142" w:hanging="425"/>
        <w:jc w:val="center"/>
        <w:rPr>
          <w:rFonts w:ascii="Verdana" w:eastAsia="Calibri" w:hAnsi="Verdana" w:cs="Arial"/>
          <w:b/>
          <w:sz w:val="20"/>
          <w:szCs w:val="20"/>
        </w:rPr>
      </w:pPr>
      <w:r w:rsidRPr="00292243">
        <w:rPr>
          <w:rFonts w:ascii="Verdana" w:eastAsia="Calibri" w:hAnsi="Verdana" w:cs="Arial"/>
          <w:b/>
          <w:sz w:val="20"/>
          <w:szCs w:val="20"/>
        </w:rPr>
        <w:t xml:space="preserve">P = C + </w:t>
      </w:r>
      <w:proofErr w:type="spellStart"/>
      <w:r w:rsidR="00EA5EA7">
        <w:rPr>
          <w:rFonts w:ascii="Verdana" w:eastAsia="Calibri" w:hAnsi="Verdana" w:cs="Arial"/>
          <w:b/>
          <w:sz w:val="20"/>
          <w:szCs w:val="20"/>
        </w:rPr>
        <w:t>Cz</w:t>
      </w:r>
      <w:proofErr w:type="spellEnd"/>
      <w:r w:rsidR="00EA5EA7">
        <w:rPr>
          <w:rFonts w:ascii="Verdana" w:eastAsia="Calibri" w:hAnsi="Verdana" w:cs="Arial"/>
          <w:b/>
          <w:sz w:val="20"/>
          <w:szCs w:val="20"/>
        </w:rPr>
        <w:t xml:space="preserve"> + </w:t>
      </w:r>
      <w:r>
        <w:rPr>
          <w:rFonts w:ascii="Verdana" w:eastAsia="Calibri" w:hAnsi="Verdana" w:cs="Arial"/>
          <w:b/>
          <w:sz w:val="20"/>
          <w:szCs w:val="20"/>
        </w:rPr>
        <w:t>T</w:t>
      </w:r>
    </w:p>
    <w:p w14:paraId="7E1DB50B" w14:textId="63441B21" w:rsidR="00E7223D" w:rsidRDefault="00E7223D" w:rsidP="00EA5EA7">
      <w:pPr>
        <w:spacing w:after="120"/>
        <w:ind w:left="567" w:firstLine="142"/>
        <w:jc w:val="both"/>
        <w:rPr>
          <w:rFonts w:ascii="Verdana" w:eastAsia="Calibri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gdzie:</w:t>
      </w:r>
      <w:r>
        <w:rPr>
          <w:rFonts w:ascii="Verdana" w:eastAsia="Calibri" w:hAnsi="Verdana"/>
          <w:sz w:val="20"/>
          <w:szCs w:val="20"/>
        </w:rPr>
        <w:tab/>
        <w:t xml:space="preserve"> </w:t>
      </w:r>
      <w:r w:rsidRPr="00292243">
        <w:rPr>
          <w:rFonts w:ascii="Verdana" w:eastAsia="Calibri" w:hAnsi="Verdana"/>
          <w:sz w:val="20"/>
          <w:szCs w:val="20"/>
        </w:rPr>
        <w:t>C -</w:t>
      </w:r>
      <w:r w:rsidRPr="00292243">
        <w:rPr>
          <w:rFonts w:ascii="Verdana" w:eastAsia="Calibri" w:hAnsi="Verdana"/>
          <w:sz w:val="20"/>
          <w:szCs w:val="20"/>
        </w:rPr>
        <w:tab/>
      </w:r>
      <w:r w:rsidRPr="00292243">
        <w:rPr>
          <w:rFonts w:ascii="Verdana" w:eastAsia="Calibri" w:hAnsi="Verdana" w:cs="Arial"/>
          <w:sz w:val="20"/>
          <w:szCs w:val="20"/>
        </w:rPr>
        <w:t>liczba punktów</w:t>
      </w:r>
      <w:r>
        <w:rPr>
          <w:rFonts w:ascii="Verdana" w:eastAsia="Calibri" w:hAnsi="Verdana" w:cs="Arial"/>
          <w:sz w:val="20"/>
          <w:szCs w:val="20"/>
        </w:rPr>
        <w:t xml:space="preserve"> przyznana ofercie ocenianej w </w:t>
      </w:r>
      <w:r w:rsidRPr="00292243">
        <w:rPr>
          <w:rFonts w:ascii="Verdana" w:eastAsia="Calibri" w:hAnsi="Verdana" w:cs="Arial"/>
          <w:sz w:val="20"/>
          <w:szCs w:val="20"/>
        </w:rPr>
        <w:t>kryterium „Cena”</w:t>
      </w:r>
    </w:p>
    <w:p w14:paraId="1E20B4D6" w14:textId="77777777" w:rsidR="00EA5EA7" w:rsidRPr="00EA5EA7" w:rsidRDefault="00EA5EA7" w:rsidP="00EA5EA7">
      <w:pPr>
        <w:tabs>
          <w:tab w:val="left" w:pos="851"/>
        </w:tabs>
        <w:spacing w:after="120"/>
        <w:ind w:left="2127" w:hanging="709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eastAsia="Calibri" w:hAnsi="Verdana" w:cs="Arial"/>
          <w:sz w:val="20"/>
          <w:szCs w:val="20"/>
        </w:rPr>
        <w:t>Cz</w:t>
      </w:r>
      <w:proofErr w:type="spellEnd"/>
      <w:r>
        <w:rPr>
          <w:rFonts w:ascii="Verdana" w:eastAsia="Calibri" w:hAnsi="Verdana" w:cs="Arial"/>
          <w:sz w:val="20"/>
          <w:szCs w:val="20"/>
        </w:rPr>
        <w:t xml:space="preserve"> – liczba punktów przyznana ofercie ocenianej w kryterium „</w:t>
      </w:r>
      <w:r w:rsidRPr="00EA5EA7">
        <w:rPr>
          <w:rFonts w:ascii="Verdana" w:eastAsia="Calibri" w:hAnsi="Verdana"/>
          <w:sz w:val="20"/>
          <w:szCs w:val="20"/>
        </w:rPr>
        <w:t>Częstotliwość wykonania sanityzacji dystrybutorów wody</w:t>
      </w:r>
      <w:r w:rsidRPr="00EA5EA7">
        <w:rPr>
          <w:rFonts w:ascii="Verdana" w:hAnsi="Verdana"/>
          <w:sz w:val="20"/>
          <w:szCs w:val="20"/>
          <w:lang w:eastAsia="en-US"/>
        </w:rPr>
        <w:t>”</w:t>
      </w:r>
    </w:p>
    <w:p w14:paraId="186C9EF8" w14:textId="1B6C79F5" w:rsidR="00E7223D" w:rsidRPr="000C2C0B" w:rsidRDefault="00E7223D" w:rsidP="00E7223D">
      <w:pPr>
        <w:spacing w:after="120" w:line="280" w:lineRule="exact"/>
        <w:ind w:left="2127" w:hanging="624"/>
        <w:jc w:val="both"/>
        <w:rPr>
          <w:rFonts w:ascii="Verdana" w:eastAsia="Calibri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lastRenderedPageBreak/>
        <w:t>T</w:t>
      </w:r>
      <w:r w:rsidRPr="00292243">
        <w:rPr>
          <w:rFonts w:ascii="Verdana" w:eastAsia="Calibri" w:hAnsi="Verdana"/>
          <w:sz w:val="20"/>
          <w:szCs w:val="20"/>
        </w:rPr>
        <w:t xml:space="preserve"> -</w:t>
      </w:r>
      <w:r w:rsidRPr="00292243">
        <w:rPr>
          <w:rFonts w:ascii="Verdana" w:eastAsia="Calibri" w:hAnsi="Verdana"/>
          <w:sz w:val="20"/>
          <w:szCs w:val="20"/>
        </w:rPr>
        <w:tab/>
      </w:r>
      <w:r w:rsidRPr="00292243">
        <w:rPr>
          <w:rFonts w:ascii="Verdana" w:eastAsia="Calibri" w:hAnsi="Verdana" w:cs="Arial"/>
          <w:sz w:val="20"/>
          <w:szCs w:val="20"/>
        </w:rPr>
        <w:t>liczba punktów przyznana ofercie ocenianej w kryterium „</w:t>
      </w:r>
      <w:r w:rsidR="00EA5EA7">
        <w:rPr>
          <w:rFonts w:ascii="Verdana" w:hAnsi="Verdana"/>
          <w:bCs/>
          <w:sz w:val="20"/>
          <w:szCs w:val="20"/>
        </w:rPr>
        <w:t>Termin dostawy zamówień cząstkowych</w:t>
      </w:r>
      <w:r w:rsidRPr="00292243">
        <w:rPr>
          <w:rFonts w:ascii="Verdana" w:eastAsia="Calibri" w:hAnsi="Verdana" w:cs="Arial"/>
          <w:sz w:val="20"/>
          <w:szCs w:val="20"/>
        </w:rPr>
        <w:t>”</w:t>
      </w:r>
    </w:p>
    <w:p w14:paraId="0AE16F6F" w14:textId="77777777" w:rsidR="00896E85" w:rsidRPr="00896E85" w:rsidRDefault="00896E85" w:rsidP="00896E85">
      <w:pPr>
        <w:suppressAutoHyphens/>
        <w:spacing w:before="12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19.3.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Verdana"/>
          <w:sz w:val="20"/>
          <w:szCs w:val="20"/>
        </w:rPr>
        <w:t xml:space="preserve">Zamawiający </w:t>
      </w:r>
      <w:r w:rsidRPr="00896E85">
        <w:rPr>
          <w:rFonts w:ascii="Verdana" w:hAnsi="Verdana" w:cs="Verdana"/>
          <w:b/>
          <w:sz w:val="20"/>
          <w:szCs w:val="20"/>
        </w:rPr>
        <w:t>nie przewiduje</w:t>
      </w:r>
      <w:r w:rsidRPr="00896E85">
        <w:rPr>
          <w:rFonts w:ascii="Verdana" w:hAnsi="Verdana" w:cs="Verdana"/>
          <w:sz w:val="20"/>
          <w:szCs w:val="20"/>
        </w:rPr>
        <w:t xml:space="preserve"> aukcji elektronicznej.</w:t>
      </w:r>
    </w:p>
    <w:p w14:paraId="057CAF79" w14:textId="77777777" w:rsidR="00896E85" w:rsidRPr="00896E85" w:rsidRDefault="00896E85" w:rsidP="00896E85">
      <w:pPr>
        <w:suppressAutoHyphens/>
        <w:spacing w:before="120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19.4.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Arial"/>
          <w:sz w:val="20"/>
          <w:szCs w:val="20"/>
        </w:rPr>
        <w:t>Zamawiający poinformuje niezwłocznie wszystkich Wykonawców o:</w:t>
      </w:r>
    </w:p>
    <w:p w14:paraId="1B6466A3" w14:textId="77777777" w:rsidR="00896E85" w:rsidRPr="00896E85" w:rsidRDefault="00CB3941" w:rsidP="00896E85">
      <w:pPr>
        <w:tabs>
          <w:tab w:val="left" w:pos="851"/>
        </w:tabs>
        <w:spacing w:before="120"/>
        <w:ind w:left="851" w:hanging="425"/>
        <w:jc w:val="both"/>
        <w:rPr>
          <w:rFonts w:ascii="Verdana" w:hAnsi="Verdana"/>
          <w:bCs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</w:rPr>
        <w:t>1)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wyborze najkorzystniejszej oferty, podając nazwę albo imię i 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14:paraId="75C23F19" w14:textId="77777777" w:rsidR="00896E85" w:rsidRPr="00896E85" w:rsidRDefault="00CB3941" w:rsidP="00896E85">
      <w:pPr>
        <w:tabs>
          <w:tab w:val="left" w:pos="851"/>
        </w:tabs>
        <w:spacing w:before="120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Wykonawcach, którzy zostali wykluczeni,</w:t>
      </w:r>
    </w:p>
    <w:p w14:paraId="37FB91A7" w14:textId="77777777" w:rsidR="00896E85" w:rsidRPr="00896E85" w:rsidRDefault="00CB3941" w:rsidP="00896E85">
      <w:pPr>
        <w:tabs>
          <w:tab w:val="left" w:pos="851"/>
        </w:tabs>
        <w:spacing w:before="120"/>
        <w:ind w:left="851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3)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 xml:space="preserve">Wykonawcach, których oferty zostały odrzucone, powodach odrzucenia oferty, </w:t>
      </w:r>
      <w:r w:rsidR="000D5D41">
        <w:rPr>
          <w:rFonts w:ascii="Verdana" w:hAnsi="Verdana" w:cs="Arial"/>
          <w:bCs/>
          <w:sz w:val="20"/>
          <w:szCs w:val="20"/>
        </w:rPr>
        <w:br/>
      </w:r>
      <w:r w:rsidR="00896E85" w:rsidRPr="00896E85">
        <w:rPr>
          <w:rFonts w:ascii="Verdana" w:hAnsi="Verdana" w:cs="Arial"/>
          <w:bCs/>
          <w:sz w:val="20"/>
          <w:szCs w:val="20"/>
        </w:rPr>
        <w:t>a w przypadkach, o których mowa w art. 89 ust. 4 i 5</w:t>
      </w:r>
      <w:r w:rsidR="00896E85" w:rsidRPr="00896E85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896E85" w:rsidRPr="00896E85">
        <w:rPr>
          <w:rFonts w:ascii="Verdana" w:hAnsi="Verdana" w:cs="Arial"/>
          <w:bCs/>
          <w:sz w:val="20"/>
          <w:szCs w:val="20"/>
        </w:rPr>
        <w:t xml:space="preserve">ustawy </w:t>
      </w:r>
      <w:proofErr w:type="spellStart"/>
      <w:r w:rsidR="00896E85" w:rsidRPr="00896E85">
        <w:rPr>
          <w:rFonts w:ascii="Verdana" w:hAnsi="Verdana" w:cs="Arial"/>
          <w:bCs/>
          <w:sz w:val="20"/>
          <w:szCs w:val="20"/>
        </w:rPr>
        <w:t>Pzp</w:t>
      </w:r>
      <w:proofErr w:type="spellEnd"/>
      <w:r w:rsidR="00896E85" w:rsidRPr="00896E85">
        <w:rPr>
          <w:rFonts w:ascii="Verdana" w:hAnsi="Verdana" w:cs="Arial"/>
          <w:bCs/>
          <w:sz w:val="20"/>
          <w:szCs w:val="20"/>
        </w:rPr>
        <w:t>, braku równoważności lub braku spełniania wymagań dotyczących wydajności lub funkcjonalności,</w:t>
      </w:r>
    </w:p>
    <w:p w14:paraId="490F78FA" w14:textId="77777777" w:rsidR="00896E85" w:rsidRPr="00896E85" w:rsidRDefault="00CB3941" w:rsidP="00896E85">
      <w:pPr>
        <w:tabs>
          <w:tab w:val="left" w:pos="851"/>
        </w:tabs>
        <w:spacing w:before="120"/>
        <w:ind w:left="851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4)</w:t>
      </w:r>
      <w:r w:rsidR="00896E85" w:rsidRPr="00896E85">
        <w:rPr>
          <w:rFonts w:ascii="Verdana" w:hAnsi="Verdana" w:cs="Arial"/>
          <w:bCs/>
          <w:sz w:val="20"/>
          <w:szCs w:val="20"/>
        </w:rPr>
        <w:tab/>
        <w:t>unieważnieniu postępowania</w:t>
      </w:r>
    </w:p>
    <w:p w14:paraId="71A0E955" w14:textId="77777777" w:rsidR="00896E85" w:rsidRPr="00896E85" w:rsidRDefault="00896E85" w:rsidP="00896E85">
      <w:pPr>
        <w:tabs>
          <w:tab w:val="left" w:pos="851"/>
        </w:tabs>
        <w:spacing w:before="120"/>
        <w:ind w:left="851" w:hanging="425"/>
        <w:jc w:val="both"/>
        <w:rPr>
          <w:rFonts w:ascii="Verdana" w:hAnsi="Verdana" w:cs="Arial"/>
          <w:bCs/>
          <w:sz w:val="20"/>
          <w:szCs w:val="20"/>
        </w:rPr>
      </w:pPr>
      <w:r w:rsidRPr="00896E85">
        <w:rPr>
          <w:rFonts w:ascii="Verdana" w:hAnsi="Verdana" w:cs="Arial"/>
          <w:bCs/>
          <w:sz w:val="20"/>
          <w:szCs w:val="20"/>
        </w:rPr>
        <w:t>– podając uzasadnienie faktyczne i prawne.</w:t>
      </w:r>
    </w:p>
    <w:p w14:paraId="45244BE7" w14:textId="77777777" w:rsidR="00896E85" w:rsidRPr="00896E85" w:rsidRDefault="00896E85" w:rsidP="00896E85">
      <w:pPr>
        <w:suppressAutoHyphens/>
        <w:spacing w:before="120"/>
        <w:ind w:left="709" w:hanging="709"/>
        <w:jc w:val="both"/>
        <w:rPr>
          <w:rFonts w:ascii="Verdana" w:hAnsi="Verdana"/>
          <w:spacing w:val="4"/>
          <w:sz w:val="20"/>
          <w:szCs w:val="20"/>
          <w:lang w:eastAsia="ar-SA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19.5.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  <w:t xml:space="preserve">W przypadkach, o których mowa w art. 24 ust. 8 ustawy </w:t>
      </w:r>
      <w:proofErr w:type="spellStart"/>
      <w:r w:rsidRPr="00896E85">
        <w:rPr>
          <w:rFonts w:ascii="Verdana" w:hAnsi="Verdana"/>
          <w:spacing w:val="4"/>
          <w:sz w:val="20"/>
          <w:szCs w:val="20"/>
          <w:lang w:eastAsia="ar-SA"/>
        </w:rPr>
        <w:t>Pzp</w:t>
      </w:r>
      <w:proofErr w:type="spellEnd"/>
      <w:r w:rsidRPr="00896E85">
        <w:rPr>
          <w:rFonts w:ascii="Verdana" w:hAnsi="Verdana"/>
          <w:spacing w:val="4"/>
          <w:sz w:val="20"/>
          <w:szCs w:val="20"/>
          <w:lang w:eastAsia="ar-SA"/>
        </w:rPr>
        <w:t>, informacja, o której mowa w pkt. 19.4.2 IDW, zawiera wyjaśnienie powodów, dla których dowody przedstawione przez Wykonawcę, Zamawiający uznał za niewystarczające.</w:t>
      </w:r>
    </w:p>
    <w:p w14:paraId="1C80B7A9" w14:textId="77777777" w:rsidR="00896E85" w:rsidRDefault="00CB3941" w:rsidP="00896E85">
      <w:pPr>
        <w:suppressAutoHyphens/>
        <w:spacing w:before="120"/>
        <w:ind w:left="709" w:hanging="709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19.6.</w:t>
      </w:r>
      <w:r w:rsidR="00896E85" w:rsidRPr="00896E85">
        <w:rPr>
          <w:rFonts w:ascii="Verdana" w:hAnsi="Verdana" w:cs="Arial"/>
          <w:sz w:val="20"/>
          <w:szCs w:val="20"/>
        </w:rPr>
        <w:tab/>
        <w:t>Zamawiający udostępni informacje, o których mowa w pkt 19.4.1 i 19.4.4 IDW, na stronie internetowej.</w:t>
      </w:r>
    </w:p>
    <w:p w14:paraId="1112809A" w14:textId="77777777" w:rsidR="00896E85" w:rsidRPr="00896E85" w:rsidRDefault="00896E85" w:rsidP="00037A17">
      <w:pPr>
        <w:suppressAutoHyphens/>
        <w:ind w:right="-2"/>
        <w:rPr>
          <w:rFonts w:ascii="Verdana" w:hAnsi="Verdana"/>
          <w:b/>
          <w:sz w:val="20"/>
          <w:szCs w:val="20"/>
          <w:lang w:eastAsia="ar-SA"/>
        </w:rPr>
      </w:pPr>
    </w:p>
    <w:p w14:paraId="0DDC3BE3" w14:textId="77777777" w:rsidR="00701C8E" w:rsidRPr="00896E85" w:rsidRDefault="00F23B29" w:rsidP="00037A17">
      <w:pPr>
        <w:suppressAutoHyphens/>
        <w:ind w:left="709" w:right="-2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 w:rsidRPr="00896E85">
        <w:rPr>
          <w:rFonts w:ascii="Verdana" w:hAnsi="Verdana" w:cs="Arial"/>
          <w:b/>
          <w:bCs/>
          <w:sz w:val="20"/>
          <w:szCs w:val="20"/>
        </w:rPr>
        <w:t>20</w:t>
      </w:r>
      <w:r w:rsidR="00701C8E" w:rsidRPr="00896E85">
        <w:rPr>
          <w:rFonts w:ascii="Verdana" w:hAnsi="Verdana"/>
          <w:b/>
          <w:sz w:val="20"/>
          <w:szCs w:val="20"/>
          <w:lang w:eastAsia="ar-SA"/>
        </w:rPr>
        <w:t>.</w:t>
      </w:r>
      <w:r w:rsidR="00701C8E" w:rsidRPr="00896E85">
        <w:rPr>
          <w:rFonts w:ascii="Verdana" w:hAnsi="Verdana"/>
          <w:b/>
          <w:sz w:val="20"/>
          <w:szCs w:val="20"/>
          <w:lang w:eastAsia="ar-SA"/>
        </w:rPr>
        <w:tab/>
      </w:r>
      <w:r w:rsidR="00701C8E"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INFORMACJE O FORMALNOŚC</w:t>
      </w:r>
      <w:r w:rsidR="00037A17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 xml:space="preserve">IACH, JAKICH NALEŻY DOPEŁNIĆ PO  </w:t>
      </w:r>
      <w:r w:rsidR="00701C8E"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WYBORZE OFERTY W CELU ZAWARCIA UMOWY</w:t>
      </w:r>
    </w:p>
    <w:p w14:paraId="54F21FD2" w14:textId="77777777" w:rsidR="007241B1" w:rsidRPr="00CB3941" w:rsidRDefault="00F23B29" w:rsidP="00CB3941">
      <w:pPr>
        <w:suppressAutoHyphens/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20</w:t>
      </w:r>
      <w:r w:rsidR="00701C8E"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701C8E"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701C8E" w:rsidRPr="00701C8E">
        <w:rPr>
          <w:rFonts w:ascii="Verdana" w:hAnsi="Verdana"/>
          <w:sz w:val="20"/>
          <w:szCs w:val="20"/>
        </w:rPr>
        <w:t xml:space="preserve">W przypadku, gdy zostanie wybrana jako najkorzystniejsza oferta Wykonawców wspólnie ubiegających się o udzielenie zamówienia, Wykonawca przed podpisaniem umowy </w:t>
      </w:r>
      <w:r w:rsidR="00701C8E" w:rsidRPr="0053747B">
        <w:rPr>
          <w:rFonts w:ascii="Verdana" w:hAnsi="Verdana"/>
          <w:sz w:val="20"/>
          <w:szCs w:val="20"/>
        </w:rPr>
        <w:t>na wezwanie Zamawiającego</w:t>
      </w:r>
      <w:r w:rsidR="00701C8E" w:rsidRPr="00701C8E">
        <w:rPr>
          <w:rFonts w:ascii="Verdana" w:hAnsi="Verdana"/>
          <w:sz w:val="20"/>
          <w:szCs w:val="20"/>
        </w:rPr>
        <w:t xml:space="preserve"> przedłoży umowę regulującą współpracę Wykonawców, w której m.in. zostanie określony pełnomocnik uprawniony do kontaktów z Zamawiającym oraz do wystawiania dokumentów związanych z płatnościami.</w:t>
      </w:r>
    </w:p>
    <w:p w14:paraId="67BBA982" w14:textId="77777777" w:rsidR="00701C8E" w:rsidRDefault="004B3B58" w:rsidP="00AF0105">
      <w:pPr>
        <w:suppressAutoHyphens/>
        <w:spacing w:before="120" w:after="120"/>
        <w:ind w:left="709" w:right="-567" w:hanging="709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eastAsia="ar-SA"/>
        </w:rPr>
        <w:t>2</w:t>
      </w:r>
      <w:r w:rsidR="00F23B29">
        <w:rPr>
          <w:rFonts w:ascii="Verdana" w:hAnsi="Verdana"/>
          <w:b/>
          <w:sz w:val="20"/>
          <w:szCs w:val="20"/>
          <w:lang w:eastAsia="ar-SA"/>
        </w:rPr>
        <w:t>1</w:t>
      </w:r>
      <w:r w:rsidR="00701C8E" w:rsidRPr="00701C8E">
        <w:rPr>
          <w:rFonts w:ascii="Verdana" w:hAnsi="Verdana"/>
          <w:b/>
          <w:sz w:val="20"/>
          <w:szCs w:val="20"/>
          <w:lang w:eastAsia="ar-SA"/>
        </w:rPr>
        <w:t>.</w:t>
      </w:r>
      <w:r w:rsidR="00701C8E" w:rsidRPr="00701C8E">
        <w:rPr>
          <w:rFonts w:ascii="Verdana" w:hAnsi="Verdana"/>
          <w:b/>
          <w:sz w:val="20"/>
          <w:szCs w:val="20"/>
          <w:lang w:eastAsia="ar-SA"/>
        </w:rPr>
        <w:tab/>
      </w:r>
      <w:r w:rsidR="00701C8E" w:rsidRPr="00701C8E">
        <w:rPr>
          <w:rStyle w:val="tekstdokbold"/>
          <w:rFonts w:ascii="Verdana" w:hAnsi="Verdana" w:cs="Verdana"/>
          <w:sz w:val="20"/>
          <w:szCs w:val="20"/>
        </w:rPr>
        <w:t>ZABEZPIECZENIE NALEŻYTEGO WYKONANIA UMOWY</w:t>
      </w:r>
    </w:p>
    <w:p w14:paraId="2562C17C" w14:textId="77777777" w:rsidR="000B79E9" w:rsidRDefault="00075203" w:rsidP="00E12C65">
      <w:pPr>
        <w:spacing w:before="120" w:after="120"/>
        <w:ind w:left="709" w:hanging="709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21.1.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04B10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Zamawiający </w:t>
      </w:r>
      <w:r w:rsidR="00E04B10">
        <w:rPr>
          <w:rFonts w:ascii="Verdana" w:hAnsi="Verdana"/>
          <w:sz w:val="20"/>
          <w:szCs w:val="20"/>
          <w:lang w:eastAsia="ar-SA"/>
        </w:rPr>
        <w:t>nie wymaga</w:t>
      </w:r>
      <w:r w:rsidR="000B79E9" w:rsidRPr="00865253">
        <w:rPr>
          <w:rFonts w:ascii="Verdana" w:hAnsi="Verdana"/>
          <w:sz w:val="20"/>
          <w:szCs w:val="20"/>
          <w:lang w:eastAsia="ar-SA"/>
        </w:rPr>
        <w:t xml:space="preserve"> wniesienia</w:t>
      </w:r>
      <w:r w:rsidR="000B79E9">
        <w:rPr>
          <w:rFonts w:ascii="Verdana" w:hAnsi="Verdana"/>
          <w:sz w:val="20"/>
          <w:szCs w:val="20"/>
          <w:lang w:eastAsia="ar-SA"/>
        </w:rPr>
        <w:t xml:space="preserve"> </w:t>
      </w:r>
      <w:r w:rsidR="00E04B10">
        <w:rPr>
          <w:rFonts w:ascii="Verdana" w:hAnsi="Verdana"/>
          <w:sz w:val="20"/>
          <w:szCs w:val="20"/>
          <w:lang w:eastAsia="ar-SA"/>
        </w:rPr>
        <w:t>zabezpieczenia należytego wykonania u</w:t>
      </w:r>
      <w:r w:rsidR="000B79E9">
        <w:rPr>
          <w:rFonts w:ascii="Verdana" w:hAnsi="Verdana"/>
          <w:sz w:val="20"/>
          <w:szCs w:val="20"/>
          <w:lang w:eastAsia="ar-SA"/>
        </w:rPr>
        <w:t>mowy.</w:t>
      </w:r>
    </w:p>
    <w:p w14:paraId="5A86ED6D" w14:textId="77777777" w:rsidR="00D04867" w:rsidRPr="00F669F8" w:rsidRDefault="00D04867" w:rsidP="00D04867">
      <w:pPr>
        <w:autoSpaceDE w:val="0"/>
        <w:autoSpaceDN w:val="0"/>
        <w:adjustRightInd w:val="0"/>
        <w:spacing w:after="60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22. </w:t>
      </w:r>
      <w:r>
        <w:rPr>
          <w:rFonts w:ascii="Verdana" w:eastAsia="Calibri" w:hAnsi="Verdana" w:cs="Verdana"/>
          <w:b/>
          <w:bCs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POUCZENIE O ŚRODKACH OCHRONY PRAWNEJ </w:t>
      </w:r>
    </w:p>
    <w:p w14:paraId="054F47B1" w14:textId="77777777" w:rsidR="00D04867" w:rsidRPr="00F669F8" w:rsidRDefault="00D04867" w:rsidP="00D04867">
      <w:pPr>
        <w:tabs>
          <w:tab w:val="left" w:pos="709"/>
        </w:tabs>
        <w:autoSpaceDE w:val="0"/>
        <w:autoSpaceDN w:val="0"/>
        <w:adjustRightInd w:val="0"/>
        <w:spacing w:after="6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22.1.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>Wykonawcy, a także innemu podmiotowi, jeżeli ma lub miał interes w uzyskaniu zamówienia oraz poniósł lub może ponieść szkodę w wyniku naruszenia przez Zam</w:t>
      </w:r>
      <w:r>
        <w:rPr>
          <w:rFonts w:ascii="Verdana" w:eastAsia="Calibri" w:hAnsi="Verdana" w:cs="Verdana"/>
          <w:color w:val="000000"/>
          <w:sz w:val="20"/>
          <w:szCs w:val="20"/>
        </w:rPr>
        <w:t xml:space="preserve">awiającego przepisów ustawy </w:t>
      </w:r>
      <w:proofErr w:type="spellStart"/>
      <w:r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Pr="00F669F8">
        <w:rPr>
          <w:rFonts w:ascii="Verdana" w:eastAsia="Calibri" w:hAnsi="Verdana" w:cs="Verdana"/>
          <w:color w:val="000000"/>
          <w:sz w:val="20"/>
          <w:szCs w:val="20"/>
        </w:rPr>
        <w:t>, przysługują środki ochrony prawnej określone w Dzial</w:t>
      </w:r>
      <w:r>
        <w:rPr>
          <w:rFonts w:ascii="Verdana" w:eastAsia="Calibri" w:hAnsi="Verdana" w:cs="Verdana"/>
          <w:color w:val="000000"/>
          <w:sz w:val="20"/>
          <w:szCs w:val="20"/>
        </w:rPr>
        <w:t xml:space="preserve">e VI ustawy </w:t>
      </w:r>
      <w:proofErr w:type="spellStart"/>
      <w:r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 Środki ochrony prawnej wobec ogłoszenia o zamówieniu oraz specyfikacji istotnych warunków zamówienia przysługują również organizacjom wpisanym na listę, o której mowa w art. 154 pkt 5 ustawy </w:t>
      </w:r>
      <w:proofErr w:type="spellStart"/>
      <w:r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. </w:t>
      </w:r>
    </w:p>
    <w:p w14:paraId="4D7E03A7" w14:textId="77777777" w:rsidR="00D04867" w:rsidRPr="00F669F8" w:rsidRDefault="00D04867" w:rsidP="00D04867">
      <w:pPr>
        <w:autoSpaceDE w:val="0"/>
        <w:autoSpaceDN w:val="0"/>
        <w:adjustRightInd w:val="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22.2.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przysługuje wyłącznie wobec czynności: </w:t>
      </w:r>
    </w:p>
    <w:p w14:paraId="765EF9E7" w14:textId="77777777" w:rsidR="00D04867" w:rsidRPr="00F669F8" w:rsidRDefault="00D04867" w:rsidP="00D04867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a. określenia </w:t>
      </w:r>
      <w:r>
        <w:rPr>
          <w:rFonts w:ascii="Verdana" w:eastAsia="Calibri" w:hAnsi="Verdana" w:cs="Verdana"/>
          <w:color w:val="000000"/>
          <w:sz w:val="20"/>
          <w:szCs w:val="20"/>
        </w:rPr>
        <w:t>warunków udziału w postępowaniu;</w:t>
      </w:r>
    </w:p>
    <w:p w14:paraId="34A603C3" w14:textId="77777777" w:rsidR="00D04867" w:rsidRPr="00F669F8" w:rsidRDefault="00D04867" w:rsidP="00D04867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b. wykluczenia odwołującego z postępowania o udzielenie zamówienia; </w:t>
      </w:r>
    </w:p>
    <w:p w14:paraId="5FEB1898" w14:textId="77777777" w:rsidR="00D04867" w:rsidRPr="00F669F8" w:rsidRDefault="00D04867" w:rsidP="00D04867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c. odrzucenia oferty odwołującego; </w:t>
      </w:r>
    </w:p>
    <w:p w14:paraId="591B675E" w14:textId="77777777" w:rsidR="00D04867" w:rsidRPr="00F669F8" w:rsidRDefault="00D04867" w:rsidP="00D04867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d. opisu przedmiotu zamówienia; </w:t>
      </w:r>
    </w:p>
    <w:p w14:paraId="0B596D6C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1135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e. wyboru najkorzystniejszej oferty. </w:t>
      </w:r>
    </w:p>
    <w:p w14:paraId="00C78DC6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22.3.</w:t>
      </w:r>
      <w:r>
        <w:rPr>
          <w:rFonts w:ascii="Verdana" w:eastAsia="Calibri" w:hAnsi="Verdana" w:cs="Verdana"/>
          <w:color w:val="000000"/>
          <w:sz w:val="20"/>
          <w:szCs w:val="20"/>
        </w:rPr>
        <w:tab/>
        <w:t xml:space="preserve">Odwołanie </w:t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powinno wskazywać czynność lub zaniechanie czynności Zamawiającego, której zarzuca się niezgodność z przepisami ustawy </w:t>
      </w:r>
      <w:proofErr w:type="spellStart"/>
      <w:r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, zawierać zwięzłe przedstawienie zarzutów, określać żądanie oraz wskazywać okoliczności faktyczne i prawne uzasadniające wniesienie odwołania. </w:t>
      </w:r>
    </w:p>
    <w:p w14:paraId="029687A0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lastRenderedPageBreak/>
        <w:t>22.4.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do Prezesa Krajowej Izby Odwoławczej w formie pisemnej lub w postaci elektronicznej, </w:t>
      </w:r>
      <w:r>
        <w:rPr>
          <w:rFonts w:ascii="Verdana" w:eastAsia="Calibri" w:hAnsi="Verdana" w:cs="Verdana"/>
          <w:color w:val="000000"/>
          <w:sz w:val="20"/>
          <w:szCs w:val="20"/>
        </w:rPr>
        <w:t>opatrzone odpowiednio własnoręcznym podpisem albo kwalifikowanym podpisem elektronicznym.</w:t>
      </w:r>
    </w:p>
    <w:p w14:paraId="63DDBC6C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Odwołujący przesyła kopię odwołania zamawiającemu przed upływem terminu do wniesienia odwołania w taki sposób, aby mógł on zapoznać się z jego treścią przed upływem tego terminu. Domniemywa się, iż Zamawiający mógł zapoznać się z treścią odwołania przed upływem terminu do jego wniesienia, jeżeli przesłanie jego kopii nastąpiło przed upływem terminu do jego wniesienia przy użyciu środków komunikacji elektronicznej. </w:t>
      </w:r>
    </w:p>
    <w:p w14:paraId="4C926285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Terminy wniesienia odwołania: </w:t>
      </w:r>
    </w:p>
    <w:p w14:paraId="26DA6D66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22.5.1.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w terminie 5 dni od dnia przesłania informacji o czynności zamawiającego stanowiącej podstawę jego wniesienia – jeżeli zostały przesłane w sposób określony w art. 180 ust. 5 ustawy </w:t>
      </w:r>
      <w:proofErr w:type="spellStart"/>
      <w:r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 zdanie drugie albo w terminie 10 dni – jeżeli zostały przesłane w inny sposób. </w:t>
      </w:r>
    </w:p>
    <w:p w14:paraId="24A396CE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22.5.2.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treści ogłoszenia o zamówieniu, a także wobec postanowień specyfikacji istotnych warunków zamówienia, wnosi się w terminie 5 dni od dnia publikacji ogłoszenia w Biuletynie Zamówień Publicznych lub zamieszczenia specyfikacji istotnych warunków zamówienia na stronie internetowej. </w:t>
      </w:r>
    </w:p>
    <w:p w14:paraId="32DD31E1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22.5.3.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czynności innych niż określone w pkt. 22.5.1. i 22.5.2. IDW wnosi się w terminie 5 dni od dnia, w którym powzięto lub przy zachowaniu należytej staranności można było powziąć wiadomość o okolicznościach stanowiących podstawę jego wniesienia. </w:t>
      </w:r>
    </w:p>
    <w:p w14:paraId="6ACF64CB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22.5.4.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Jeżeli Zamawiający nie przesłał Wykonawcy zawiadomienia o wyborze oferty najkorzystniejszej odwołanie wnosi się nie później niż w terminie: </w:t>
      </w:r>
    </w:p>
    <w:p w14:paraId="315ABAB4" w14:textId="77777777" w:rsidR="00D04867" w:rsidRPr="00F669F8" w:rsidRDefault="00D04867" w:rsidP="00D04867">
      <w:pPr>
        <w:autoSpaceDE w:val="0"/>
        <w:autoSpaceDN w:val="0"/>
        <w:adjustRightInd w:val="0"/>
        <w:spacing w:line="280" w:lineRule="exact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1) 15 dni od dnia publikacji w Biuletynie Zamówień Publicznych ogłoszenia o udzieleniu zamówienia; </w:t>
      </w:r>
    </w:p>
    <w:p w14:paraId="00B96815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2) 1 miesiąca od dnia zawarcia umowy, jeżeli Zamawiający nie opublikował w Biuletynie Zamówień Publicznych ogłoszenia o udzieleniu zamówienia. </w:t>
      </w:r>
    </w:p>
    <w:p w14:paraId="63DA9530" w14:textId="77777777" w:rsidR="00D04867" w:rsidRDefault="00D04867" w:rsidP="00D04867">
      <w:pPr>
        <w:pStyle w:val="Tekstpodstawowy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22.6.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Szczegółowe zasady postępowania po wniesieniu odwołania, określają stosowne przepisy Działu VI ustawy </w:t>
      </w:r>
      <w:proofErr w:type="spellStart"/>
      <w:r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Pr="00F669F8"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539A4F0B" w14:textId="77777777" w:rsidR="00D04867" w:rsidRPr="00F669F8" w:rsidRDefault="00D04867" w:rsidP="00D04867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22.7.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Na orzeczenie Krajowej Izby Odwoławczej, stronom oraz uczestnikom postępowania odwoławczego przysługuje skarga do sądu. </w:t>
      </w:r>
    </w:p>
    <w:p w14:paraId="61D740EB" w14:textId="77777777" w:rsidR="00D04867" w:rsidRPr="00701C8E" w:rsidRDefault="00D04867" w:rsidP="00D04867">
      <w:pPr>
        <w:pStyle w:val="Tekstpodstawowy"/>
        <w:ind w:left="851" w:hanging="851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22.8.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>Skargę wnosi się do sądu okręgowego właściwego dla siedziby Zamawiającego, za pośrednictwem Prezesa Krajowej Izby Odwoławczej w terminie 7 dni od dnia doręczenia orzeczenia Krajowej Izby Odwoławczej, przesyłając jednocześnie jej odpis przeciwnikowi skargi. Złożenie skargi w placówce pocztowej operatora wyznaczonego w rozumieniu ustawy z dnia 23 listopada 2012 r. – Prawo pocztowe (Dz. U. z 2012 r. poz. 1529) jest równoznaczne z jej wniesieniem.</w:t>
      </w:r>
    </w:p>
    <w:p w14:paraId="4A5712C8" w14:textId="77777777" w:rsidR="00D04867" w:rsidRDefault="00D04867" w:rsidP="00E04B10">
      <w:pPr>
        <w:spacing w:after="12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</w:p>
    <w:p w14:paraId="6BEFE422" w14:textId="77777777" w:rsidR="00D04867" w:rsidRDefault="00D04867" w:rsidP="00D04867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23.</w:t>
      </w: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ab/>
      </w:r>
      <w:r w:rsidRPr="0058107C"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OCHRONA DANYCH OSOBOWYCH</w:t>
      </w:r>
    </w:p>
    <w:p w14:paraId="6D0FD22D" w14:textId="77777777" w:rsidR="00D04867" w:rsidRPr="00AE709F" w:rsidRDefault="00D04867" w:rsidP="00D04867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23.1.</w:t>
      </w:r>
      <w:r w:rsidRPr="00AE709F">
        <w:rPr>
          <w:rFonts w:ascii="Verdana" w:hAnsi="Verdana" w:cs="Verdana"/>
          <w:sz w:val="20"/>
          <w:szCs w:val="20"/>
        </w:rPr>
        <w:tab/>
      </w:r>
      <w:r w:rsidRPr="00AE709F">
        <w:rPr>
          <w:rFonts w:ascii="Verdana" w:hAnsi="Verdana"/>
          <w:sz w:val="20"/>
          <w:szCs w:val="20"/>
        </w:rPr>
        <w:t>Zamawiający informuje, że Administratorem danych osobowych Wykonawcy</w:t>
      </w:r>
      <w:r w:rsidRPr="00AE709F">
        <w:rPr>
          <w:rFonts w:ascii="Verdana" w:hAnsi="Verdana"/>
          <w:color w:val="44546A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jest Generalny Dyrektor Dróg Krajowych i Autostrad, ul. Wronia 53, 00-874 Warszawa, tel. (022) 375 88 88, e-mail:</w:t>
      </w:r>
      <w:r>
        <w:rPr>
          <w:rFonts w:ascii="Verdana" w:hAnsi="Verdana"/>
          <w:sz w:val="20"/>
          <w:szCs w:val="20"/>
        </w:rPr>
        <w:t xml:space="preserve"> </w:t>
      </w:r>
      <w:hyperlink r:id="rId12" w:history="1">
        <w:r w:rsidRPr="00523B01">
          <w:rPr>
            <w:rStyle w:val="Hipercze"/>
            <w:rFonts w:ascii="Verdana" w:hAnsi="Verdana"/>
            <w:sz w:val="20"/>
            <w:szCs w:val="20"/>
          </w:rPr>
          <w:t>kancelaria@gddkia.gov.pl</w:t>
        </w:r>
      </w:hyperlink>
      <w:r w:rsidRPr="00AE709F">
        <w:rPr>
          <w:rFonts w:ascii="Verdana" w:hAnsi="Verdana"/>
          <w:sz w:val="20"/>
          <w:szCs w:val="20"/>
        </w:rPr>
        <w:t>.</w:t>
      </w:r>
    </w:p>
    <w:p w14:paraId="12FF02DC" w14:textId="77777777" w:rsidR="00D04867" w:rsidRPr="00AE709F" w:rsidRDefault="00D04867" w:rsidP="00D04867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</w:t>
      </w:r>
      <w:r w:rsidRPr="00AE709F">
        <w:rPr>
          <w:rFonts w:ascii="Verdana" w:hAnsi="Verdana"/>
          <w:sz w:val="20"/>
          <w:szCs w:val="20"/>
        </w:rPr>
        <w:t>2.</w:t>
      </w:r>
      <w:r w:rsidRPr="00AE709F">
        <w:rPr>
          <w:rFonts w:ascii="Verdana" w:hAnsi="Verdana"/>
          <w:sz w:val="20"/>
          <w:szCs w:val="20"/>
        </w:rPr>
        <w:tab/>
      </w:r>
      <w:r w:rsidRPr="00AE709F">
        <w:rPr>
          <w:rFonts w:ascii="Verdana" w:hAnsi="Verdana"/>
          <w:color w:val="000000"/>
          <w:sz w:val="20"/>
          <w:szCs w:val="20"/>
        </w:rPr>
        <w:t xml:space="preserve">W sprawach związanych z przetwarzaniem danych osobowych, można </w:t>
      </w:r>
      <w:r w:rsidRPr="00AE709F">
        <w:rPr>
          <w:rFonts w:ascii="Verdana" w:hAnsi="Verdana"/>
          <w:sz w:val="20"/>
          <w:szCs w:val="20"/>
        </w:rPr>
        <w:t>kontaktować się z</w:t>
      </w:r>
      <w:r w:rsidRPr="00AE709F">
        <w:rPr>
          <w:rFonts w:ascii="Verdana" w:hAnsi="Verdana"/>
          <w:color w:val="000000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Inspektorem Ochrony Danych, za pośrednictwem adresu e-mail: iod@gddkia.gov.pl.</w:t>
      </w:r>
    </w:p>
    <w:p w14:paraId="5C1D64CC" w14:textId="77777777" w:rsidR="00D04867" w:rsidRPr="003E123E" w:rsidRDefault="00D04867" w:rsidP="00D04867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t>23.3.</w:t>
      </w:r>
      <w:r w:rsidRPr="00AE709F">
        <w:rPr>
          <w:rFonts w:ascii="Verdana" w:hAnsi="Verdana"/>
          <w:sz w:val="20"/>
          <w:szCs w:val="20"/>
        </w:rPr>
        <w:tab/>
        <w:t>Dane osobowe będą przetwarzane w celu przeprowadzenia postępo</w:t>
      </w:r>
      <w:r>
        <w:rPr>
          <w:rFonts w:ascii="Verdana" w:hAnsi="Verdana"/>
          <w:sz w:val="20"/>
          <w:szCs w:val="20"/>
        </w:rPr>
        <w:t xml:space="preserve">wania o udzielenie </w:t>
      </w:r>
      <w:r w:rsidRPr="00AE709F">
        <w:rPr>
          <w:rFonts w:ascii="Verdana" w:hAnsi="Verdana"/>
          <w:sz w:val="20"/>
          <w:szCs w:val="20"/>
        </w:rPr>
        <w:t>zamówienia publicznego oraz w celu archiwizacji</w:t>
      </w:r>
      <w:r w:rsidRPr="003E123E">
        <w:rPr>
          <w:rFonts w:ascii="Verdana" w:hAnsi="Verdana"/>
          <w:sz w:val="20"/>
          <w:szCs w:val="20"/>
        </w:rPr>
        <w:t>.</w:t>
      </w:r>
    </w:p>
    <w:p w14:paraId="6EB0CCC2" w14:textId="77777777" w:rsidR="00D04867" w:rsidRPr="003E123E" w:rsidRDefault="00D04867" w:rsidP="00D04867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23.4.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Podstawę prawną przetwarzania danych osobowych stanowi</w:t>
      </w:r>
      <w:r>
        <w:rPr>
          <w:rFonts w:ascii="Verdana" w:hAnsi="Verdana"/>
          <w:sz w:val="20"/>
          <w:szCs w:val="20"/>
        </w:rPr>
        <w:t xml:space="preserve"> ustawa Prawo zamówień publicznych, wydane na jej podstawie akty wykonawcze, a także ustawa o narodowym zasobie archiwalnym i archiwach.</w:t>
      </w:r>
    </w:p>
    <w:p w14:paraId="0FAC28D6" w14:textId="77777777" w:rsidR="00D04867" w:rsidRPr="00AE709F" w:rsidRDefault="00D04867" w:rsidP="00D04867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23.5.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Dane osobowe będą ujawniane</w:t>
      </w:r>
      <w:r>
        <w:rPr>
          <w:rFonts w:ascii="Verdana" w:hAnsi="Verdana"/>
          <w:sz w:val="20"/>
          <w:szCs w:val="20"/>
        </w:rPr>
        <w:t xml:space="preserve"> wykonawcom oraz wszystkim zainteresowanym z uwzględnieniem przepisów w zakresie zamówień publicznych, a także podmiotom przetwarzającym dane na podstawie zawartych umów.</w:t>
      </w:r>
    </w:p>
    <w:p w14:paraId="5AA7650B" w14:textId="77777777" w:rsidR="00D04867" w:rsidRPr="00AE709F" w:rsidRDefault="00D04867" w:rsidP="00D04867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lastRenderedPageBreak/>
        <w:t>23.6.</w:t>
      </w:r>
      <w:r w:rsidRPr="00AE709F">
        <w:rPr>
          <w:rFonts w:ascii="Verdana" w:hAnsi="Verdana"/>
          <w:sz w:val="20"/>
          <w:szCs w:val="20"/>
        </w:rPr>
        <w:tab/>
        <w:t>Dane osobowe Wykonawcy będą przechowywane przez okres obowiązywania umowy a następnie 5 lat, albo 15 lat w przypadku zamówień współfinansowanych ze środków UE, począwszy od 1 stycznia roku kalendarzowego następującego po zakończeniu okresu obowiązywania umowy. Okresy te dotyczą również Wyk</w:t>
      </w:r>
      <w:r>
        <w:rPr>
          <w:rFonts w:ascii="Verdana" w:hAnsi="Verdana"/>
          <w:sz w:val="20"/>
          <w:szCs w:val="20"/>
        </w:rPr>
        <w:t>onawców, którzy złożyli oferty i</w:t>
      </w:r>
      <w:r w:rsidRPr="00AE709F">
        <w:rPr>
          <w:rFonts w:ascii="Verdana" w:hAnsi="Verdana"/>
          <w:sz w:val="20"/>
          <w:szCs w:val="20"/>
        </w:rPr>
        <w:t xml:space="preserve"> nie zostały one uznane, jako najkorzystniejsze (nie zawarto z tymi Wykonawcami umowy).</w:t>
      </w:r>
    </w:p>
    <w:p w14:paraId="62DC45E3" w14:textId="77777777" w:rsidR="00D04867" w:rsidRDefault="00D04867" w:rsidP="00D04867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23.7.</w:t>
      </w:r>
      <w:r w:rsidRPr="003E123E">
        <w:rPr>
          <w:rFonts w:ascii="Verdana" w:hAnsi="Verdana"/>
          <w:sz w:val="20"/>
          <w:szCs w:val="20"/>
        </w:rPr>
        <w:tab/>
      </w:r>
      <w:r w:rsidRPr="00EA4D12">
        <w:rPr>
          <w:rFonts w:ascii="Verdana" w:hAnsi="Verdana"/>
          <w:sz w:val="20"/>
          <w:szCs w:val="20"/>
        </w:rPr>
        <w:t>Osobie, której dane dotyczą przysługuje prawo</w:t>
      </w:r>
      <w:r>
        <w:rPr>
          <w:rFonts w:ascii="Verdana" w:hAnsi="Verdana"/>
          <w:sz w:val="20"/>
          <w:szCs w:val="20"/>
        </w:rPr>
        <w:t>:</w:t>
      </w:r>
    </w:p>
    <w:p w14:paraId="37720F13" w14:textId="77777777" w:rsidR="00D04867" w:rsidRDefault="00D04867" w:rsidP="000A5659">
      <w:pPr>
        <w:numPr>
          <w:ilvl w:val="0"/>
          <w:numId w:val="21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dostępu do danych</w:t>
      </w:r>
      <w:r>
        <w:rPr>
          <w:rFonts w:ascii="Verdana" w:hAnsi="Verdana"/>
          <w:sz w:val="20"/>
          <w:szCs w:val="20"/>
        </w:rPr>
        <w:t>. W przypadku, gdy wykonanie obowiązku związanego z prawem dostępu do danych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2DB91E2D" w14:textId="77777777" w:rsidR="00D04867" w:rsidRPr="00DF0EC5" w:rsidRDefault="00D04867" w:rsidP="000A5659">
      <w:pPr>
        <w:numPr>
          <w:ilvl w:val="0"/>
          <w:numId w:val="21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sprostowania danych, ich usunięcia oraz ograniczenia przetwarzania</w:t>
      </w:r>
      <w:r>
        <w:rPr>
          <w:rFonts w:ascii="Verdana" w:hAnsi="Verdana"/>
          <w:sz w:val="20"/>
          <w:szCs w:val="20"/>
        </w:rPr>
        <w:t xml:space="preserve"> na warunkach określonych w przepisach Rozporządzenia Parlamentu i Rady (UE) 2016/679 z dnia 27 kwietnia 2016 r. w sprawie ochrony osób fizycznych w związku z przetwarzaniem danych osobowych i w sprawie swobodnego przepływu takich danych oraz uchylenia dyrektywy 95/46/WE.</w:t>
      </w:r>
      <w:r>
        <w:rPr>
          <w:rFonts w:ascii="Verdana" w:hAnsi="Verdana"/>
          <w:color w:val="44546A"/>
          <w:sz w:val="20"/>
          <w:szCs w:val="20"/>
        </w:rPr>
        <w:t xml:space="preserve"> </w:t>
      </w:r>
      <w:r w:rsidRPr="008D5EE8">
        <w:rPr>
          <w:rFonts w:ascii="Verdana" w:hAnsi="Verdana"/>
          <w:sz w:val="20"/>
          <w:szCs w:val="20"/>
        </w:rPr>
        <w:t xml:space="preserve">Wystąpienie z żądaniem ograniczenia przetwarzania, nie ogranicza przetwarzania danych osobowych do czasu zakończenia postępowania o udzielenie zamówienia publicznego lub konkursu; </w:t>
      </w:r>
    </w:p>
    <w:p w14:paraId="31C768C2" w14:textId="77777777" w:rsidR="00D04867" w:rsidRPr="007A48C8" w:rsidRDefault="00D04867" w:rsidP="000A5659">
      <w:pPr>
        <w:numPr>
          <w:ilvl w:val="0"/>
          <w:numId w:val="21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7A48C8">
        <w:rPr>
          <w:rFonts w:ascii="Verdana" w:hAnsi="Verdana"/>
          <w:sz w:val="20"/>
          <w:szCs w:val="20"/>
        </w:rPr>
        <w:t xml:space="preserve">wniesienia skargi do </w:t>
      </w:r>
      <w:r>
        <w:rPr>
          <w:rFonts w:ascii="Verdana" w:hAnsi="Verdana"/>
          <w:sz w:val="20"/>
          <w:szCs w:val="20"/>
        </w:rPr>
        <w:t xml:space="preserve"> Prezesa Urzędu Ochrony Danych Osobowych</w:t>
      </w:r>
      <w:r w:rsidRPr="007A48C8">
        <w:rPr>
          <w:rFonts w:ascii="Verdana" w:hAnsi="Verdana"/>
          <w:sz w:val="20"/>
          <w:szCs w:val="20"/>
        </w:rPr>
        <w:t xml:space="preserve">. </w:t>
      </w:r>
    </w:p>
    <w:p w14:paraId="4A0AAE19" w14:textId="77777777" w:rsidR="00D04867" w:rsidRPr="00AE709F" w:rsidRDefault="00D04867" w:rsidP="00D04867">
      <w:pPr>
        <w:autoSpaceDE w:val="0"/>
        <w:autoSpaceDN w:val="0"/>
        <w:adjustRightInd w:val="0"/>
        <w:ind w:left="703" w:hanging="70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23.8.</w:t>
      </w:r>
      <w:r w:rsidRPr="00AE709F">
        <w:rPr>
          <w:rFonts w:ascii="Verdana" w:hAnsi="Verdana"/>
          <w:sz w:val="20"/>
          <w:szCs w:val="20"/>
        </w:rPr>
        <w:tab/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14:paraId="74992F93" w14:textId="77777777" w:rsidR="00FE0519" w:rsidRPr="00AE709F" w:rsidRDefault="00FE0519" w:rsidP="00FE0519">
      <w:pPr>
        <w:ind w:left="705" w:hanging="705"/>
        <w:jc w:val="both"/>
        <w:rPr>
          <w:rFonts w:ascii="Verdana" w:hAnsi="Verdana" w:cs="Verdana"/>
          <w:sz w:val="20"/>
          <w:szCs w:val="20"/>
        </w:rPr>
      </w:pPr>
    </w:p>
    <w:p w14:paraId="33C31AAE" w14:textId="77777777" w:rsidR="00BE245A" w:rsidRDefault="00BE245A" w:rsidP="00696AB9">
      <w:pPr>
        <w:pStyle w:val="Nagwek6"/>
        <w:spacing w:before="0"/>
        <w:jc w:val="left"/>
        <w:rPr>
          <w:rFonts w:ascii="Verdana" w:hAnsi="Verdana" w:cs="Verdana"/>
          <w:sz w:val="20"/>
          <w:szCs w:val="20"/>
        </w:rPr>
      </w:pPr>
    </w:p>
    <w:p w14:paraId="5EE35DD9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53944976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7AD328D4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11D23B9D" w14:textId="77777777" w:rsidR="00C765E9" w:rsidRDefault="00C765E9" w:rsidP="00C765E9"/>
    <w:p w14:paraId="4945AD68" w14:textId="77777777" w:rsidR="00C765E9" w:rsidRDefault="00C765E9" w:rsidP="00C765E9"/>
    <w:p w14:paraId="111A518A" w14:textId="77777777" w:rsidR="000B79E9" w:rsidRDefault="000B79E9" w:rsidP="00C765E9"/>
    <w:p w14:paraId="39B6DE0B" w14:textId="77777777" w:rsidR="00075203" w:rsidRDefault="00075203" w:rsidP="00C765E9"/>
    <w:p w14:paraId="37712DB4" w14:textId="77777777" w:rsidR="00075203" w:rsidRDefault="00075203" w:rsidP="00C765E9"/>
    <w:p w14:paraId="0BF326D7" w14:textId="77777777" w:rsidR="00075203" w:rsidRDefault="00075203" w:rsidP="00C765E9"/>
    <w:p w14:paraId="0A25AE6C" w14:textId="77777777" w:rsidR="00075203" w:rsidRDefault="00075203" w:rsidP="00C765E9"/>
    <w:p w14:paraId="62A10E12" w14:textId="77777777" w:rsidR="00075203" w:rsidRDefault="00075203" w:rsidP="00C765E9"/>
    <w:p w14:paraId="57A5A227" w14:textId="77777777" w:rsidR="00E12C65" w:rsidRDefault="00E12C65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084A954D" w14:textId="77777777" w:rsidR="00E12C65" w:rsidRDefault="00E12C65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304E6A5D" w14:textId="77777777" w:rsidR="00E12C65" w:rsidRDefault="00E12C65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4B533EE3" w14:textId="77777777" w:rsidR="005E662A" w:rsidRDefault="005E662A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53A060C8" w14:textId="77777777" w:rsidR="005E662A" w:rsidRDefault="005E662A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4AADBC16" w14:textId="77777777" w:rsidR="005E662A" w:rsidRDefault="005E662A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06157342" w14:textId="77777777" w:rsidR="00E12C65" w:rsidRDefault="00E12C65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7FF36797" w14:textId="77777777" w:rsidR="00E12C65" w:rsidRDefault="00E12C65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37DA0A09" w14:textId="77777777" w:rsidR="005E662A" w:rsidRDefault="005E662A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42BFD09D" w14:textId="77777777" w:rsidR="005E662A" w:rsidRDefault="005E662A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53B2EC9A" w14:textId="77777777" w:rsidR="005E662A" w:rsidRDefault="005E662A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122BBA6C" w14:textId="77777777" w:rsidR="005E662A" w:rsidRDefault="005E662A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42DD9580" w14:textId="77777777" w:rsidR="00A7386F" w:rsidRDefault="00A7386F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49BD27D7" w14:textId="77777777" w:rsidR="00A7386F" w:rsidRDefault="00A7386F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78AE42DC" w14:textId="77777777" w:rsidR="00A7386F" w:rsidRDefault="00A7386F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5047F75E" w14:textId="77777777" w:rsidR="00A7386F" w:rsidRDefault="00A7386F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73E9BE51" w14:textId="77777777" w:rsidR="00A7386F" w:rsidRDefault="00A7386F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69371C37" w14:textId="4DD8C5FD" w:rsidR="00A7386F" w:rsidRDefault="00A7386F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103057D3" w14:textId="29A5F61F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5EDFCD24" w14:textId="4ACDBBAA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51A53D93" w14:textId="4B3821EB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437A1554" w14:textId="3D911301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0192DEE4" w14:textId="7A7D75EA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3A218ED7" w14:textId="3471A4A6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06C64648" w14:textId="7F82E0B0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5AF2CA67" w14:textId="2F4BC509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08D2A82A" w14:textId="148A0816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0E64E9A5" w14:textId="77777777" w:rsidR="00EB0F42" w:rsidRDefault="00EB0F42" w:rsidP="002238FA">
      <w:pPr>
        <w:jc w:val="center"/>
        <w:rPr>
          <w:rFonts w:ascii="Verdana" w:hAnsi="Verdana"/>
          <w:b/>
          <w:sz w:val="20"/>
          <w:szCs w:val="20"/>
        </w:rPr>
      </w:pPr>
    </w:p>
    <w:p w14:paraId="02424E50" w14:textId="77777777" w:rsidR="00BE245A" w:rsidRPr="002238FA" w:rsidRDefault="00BE245A" w:rsidP="002238FA">
      <w:pPr>
        <w:jc w:val="center"/>
        <w:rPr>
          <w:rFonts w:ascii="Verdana" w:hAnsi="Verdana"/>
          <w:sz w:val="20"/>
          <w:szCs w:val="20"/>
        </w:rPr>
      </w:pPr>
      <w:r w:rsidRPr="002238FA">
        <w:rPr>
          <w:rFonts w:ascii="Verdana" w:hAnsi="Verdana"/>
          <w:b/>
          <w:sz w:val="20"/>
          <w:szCs w:val="20"/>
        </w:rPr>
        <w:t>Rozdział 2</w:t>
      </w:r>
    </w:p>
    <w:p w14:paraId="44C30EDB" w14:textId="77777777" w:rsidR="00BE245A" w:rsidRDefault="00BE245A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0A1DBF75" w14:textId="77777777" w:rsidR="00BE245A" w:rsidRDefault="00BE245A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Formularz</w:t>
      </w:r>
      <w:r w:rsidR="0015479A">
        <w:rPr>
          <w:rFonts w:ascii="Verdana" w:hAnsi="Verdana" w:cs="Verdana"/>
          <w:b/>
          <w:bCs/>
          <w:sz w:val="20"/>
          <w:szCs w:val="20"/>
        </w:rPr>
        <w:t>e</w:t>
      </w:r>
      <w:r w:rsidR="00B946DF">
        <w:rPr>
          <w:rFonts w:ascii="Verdana" w:hAnsi="Verdana" w:cs="Verdana"/>
          <w:b/>
          <w:bCs/>
          <w:sz w:val="20"/>
          <w:szCs w:val="20"/>
        </w:rPr>
        <w:t xml:space="preserve"> dotyczące </w:t>
      </w:r>
      <w:r>
        <w:rPr>
          <w:rFonts w:ascii="Verdana" w:hAnsi="Verdana" w:cs="Verdana"/>
          <w:b/>
          <w:bCs/>
          <w:sz w:val="20"/>
          <w:szCs w:val="20"/>
        </w:rPr>
        <w:t>Oferty</w:t>
      </w:r>
    </w:p>
    <w:p w14:paraId="32469218" w14:textId="77777777" w:rsidR="005920F3" w:rsidRDefault="005920F3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585F6B19" w14:textId="77777777" w:rsidR="00BE245A" w:rsidRDefault="00BE245A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5F9C89C1" w14:textId="77777777" w:rsidR="00BE245A" w:rsidRDefault="00BE245A" w:rsidP="003461A9">
      <w:pPr>
        <w:pStyle w:val="Zwykytekst"/>
        <w:spacing w:before="12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br w:type="page"/>
      </w:r>
    </w:p>
    <w:p w14:paraId="135D8BA1" w14:textId="77777777" w:rsidR="009F21DF" w:rsidRPr="00B427B3" w:rsidRDefault="009F21DF" w:rsidP="009F21DF">
      <w:pPr>
        <w:spacing w:before="1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ab/>
      </w:r>
      <w:r>
        <w:rPr>
          <w:rFonts w:ascii="Verdana" w:hAnsi="Verdana" w:cs="Verdana"/>
          <w:sz w:val="20"/>
          <w:szCs w:val="20"/>
        </w:rPr>
        <w:tab/>
      </w:r>
      <w:r w:rsidRPr="00B427B3">
        <w:rPr>
          <w:rFonts w:ascii="Verdana" w:hAnsi="Verdana" w:cs="Verdana"/>
          <w:b/>
          <w:sz w:val="20"/>
          <w:szCs w:val="20"/>
        </w:rPr>
        <w:t xml:space="preserve">   </w:t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ab/>
        <w:t>F</w:t>
      </w:r>
      <w:r w:rsidRPr="00B427B3">
        <w:rPr>
          <w:rFonts w:ascii="Verdana" w:hAnsi="Verdana" w:cs="Verdana"/>
          <w:b/>
          <w:sz w:val="20"/>
          <w:szCs w:val="20"/>
        </w:rPr>
        <w:t>ormularz 2.1.</w:t>
      </w:r>
    </w:p>
    <w:p w14:paraId="06C26327" w14:textId="77777777" w:rsidR="009F21DF" w:rsidRPr="00B37663" w:rsidRDefault="009F21DF" w:rsidP="009F21DF">
      <w:pPr>
        <w:spacing w:before="120"/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9F21DF" w:rsidRPr="00B37663" w14:paraId="06C27E3A" w14:textId="77777777" w:rsidTr="00E74F58">
        <w:trPr>
          <w:trHeight w:val="11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8377" w14:textId="77777777" w:rsidR="009F21DF" w:rsidRPr="00B37663" w:rsidRDefault="009F21DF" w:rsidP="00E74F58">
            <w:pPr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 w:rsidRPr="00B37663"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A6430" w14:textId="77777777" w:rsidR="009F21DF" w:rsidRPr="00B37663" w:rsidRDefault="009F21DF" w:rsidP="00E74F58">
            <w:pPr>
              <w:jc w:val="center"/>
              <w:outlineLvl w:val="5"/>
              <w:rPr>
                <w:rFonts w:ascii="Verdana" w:hAnsi="Verdana" w:cs="Verdana"/>
                <w:b/>
                <w:bCs/>
                <w:spacing w:val="30"/>
                <w:sz w:val="20"/>
                <w:szCs w:val="20"/>
              </w:rPr>
            </w:pPr>
            <w:r w:rsidRPr="00B37663">
              <w:rPr>
                <w:rFonts w:ascii="Verdana" w:hAnsi="Verdana" w:cs="Verdana"/>
                <w:b/>
                <w:bCs/>
                <w:spacing w:val="30"/>
                <w:sz w:val="20"/>
                <w:szCs w:val="20"/>
              </w:rPr>
              <w:t>OFERTA</w:t>
            </w:r>
          </w:p>
        </w:tc>
      </w:tr>
    </w:tbl>
    <w:p w14:paraId="6E71230D" w14:textId="77777777" w:rsidR="009F21DF" w:rsidRPr="00B37663" w:rsidRDefault="009F21DF" w:rsidP="009F21DF">
      <w:pPr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</w:p>
    <w:p w14:paraId="055A9B78" w14:textId="77777777" w:rsidR="009F21DF" w:rsidRPr="00B37663" w:rsidRDefault="009F21DF" w:rsidP="009F21DF">
      <w:pPr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B37663">
        <w:rPr>
          <w:rFonts w:ascii="Verdana" w:hAnsi="Verdana" w:cs="Verdana"/>
          <w:b/>
          <w:bCs/>
          <w:sz w:val="18"/>
          <w:szCs w:val="18"/>
        </w:rPr>
        <w:t>Do</w:t>
      </w:r>
    </w:p>
    <w:p w14:paraId="000AF3E2" w14:textId="77777777" w:rsidR="009F21DF" w:rsidRPr="00B37663" w:rsidRDefault="009F21DF" w:rsidP="009F21DF">
      <w:pPr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B37663">
        <w:rPr>
          <w:rFonts w:ascii="Verdana" w:hAnsi="Verdana" w:cs="Verdana"/>
          <w:b/>
          <w:bCs/>
          <w:sz w:val="18"/>
          <w:szCs w:val="18"/>
        </w:rPr>
        <w:t>Generalnej Dyrekcji</w:t>
      </w:r>
    </w:p>
    <w:p w14:paraId="3F3ADBCD" w14:textId="77777777" w:rsidR="009F21DF" w:rsidRPr="00B37663" w:rsidRDefault="009F21DF" w:rsidP="009F21DF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B37663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14:paraId="500F11E1" w14:textId="77777777" w:rsidR="009F21DF" w:rsidRPr="00B37663" w:rsidRDefault="009F21DF" w:rsidP="009F21DF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B37663">
        <w:rPr>
          <w:rFonts w:ascii="Verdana" w:hAnsi="Verdana" w:cs="Verdana"/>
          <w:b/>
          <w:bCs/>
          <w:sz w:val="18"/>
          <w:szCs w:val="18"/>
        </w:rPr>
        <w:t>Oddział w Warszawie</w:t>
      </w:r>
    </w:p>
    <w:p w14:paraId="6D2DB403" w14:textId="77777777" w:rsidR="009F21DF" w:rsidRPr="00B37663" w:rsidRDefault="009F21DF" w:rsidP="009F21DF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B37663">
        <w:rPr>
          <w:rFonts w:ascii="Verdana" w:hAnsi="Verdana" w:cs="Verdana"/>
          <w:b/>
          <w:bCs/>
          <w:sz w:val="18"/>
          <w:szCs w:val="18"/>
        </w:rPr>
        <w:t>ul. Mińska 25</w:t>
      </w:r>
    </w:p>
    <w:p w14:paraId="0D5FB7AD" w14:textId="77777777" w:rsidR="009F21DF" w:rsidRPr="00B37663" w:rsidRDefault="009F21DF" w:rsidP="009F21DF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B37663">
        <w:rPr>
          <w:rFonts w:ascii="Verdana" w:hAnsi="Verdana" w:cs="Verdana"/>
          <w:b/>
          <w:bCs/>
          <w:sz w:val="18"/>
          <w:szCs w:val="18"/>
        </w:rPr>
        <w:t>03–808 WARSZAWA</w:t>
      </w:r>
    </w:p>
    <w:p w14:paraId="2C162092" w14:textId="77777777" w:rsidR="009F21DF" w:rsidRPr="00B37663" w:rsidRDefault="009F21DF" w:rsidP="009F21DF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</w:p>
    <w:p w14:paraId="67EC47C5" w14:textId="77777777" w:rsidR="009F21DF" w:rsidRPr="00B37663" w:rsidRDefault="009F21DF" w:rsidP="009F21DF">
      <w:pPr>
        <w:tabs>
          <w:tab w:val="left" w:leader="dot" w:pos="9360"/>
        </w:tabs>
        <w:suppressAutoHyphens/>
        <w:spacing w:before="120" w:after="120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sz w:val="20"/>
          <w:szCs w:val="20"/>
          <w:lang w:eastAsia="ar-SA"/>
        </w:rPr>
        <w:t xml:space="preserve">Nawiązując do ogłoszenia o zamówieniu w postępowaniu o udzielenie zamówienia publicznego prowadzonym w trybie przetargu nieograniczonego na: </w:t>
      </w:r>
    </w:p>
    <w:p w14:paraId="40AF3AE8" w14:textId="77777777" w:rsidR="00EB0F42" w:rsidRDefault="00EB0F42" w:rsidP="00EB0F42">
      <w:pPr>
        <w:spacing w:before="1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Pr="00224EA1">
        <w:rPr>
          <w:rFonts w:ascii="Verdana" w:hAnsi="Verdana"/>
          <w:b/>
          <w:sz w:val="20"/>
          <w:szCs w:val="20"/>
        </w:rPr>
        <w:t xml:space="preserve">ukcesywne dostawy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224EA1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i podległych jednostek terenowych. </w:t>
      </w:r>
    </w:p>
    <w:p w14:paraId="483B8A6A" w14:textId="77777777" w:rsidR="009F21DF" w:rsidRPr="004A2F76" w:rsidRDefault="009F21DF" w:rsidP="009F21DF">
      <w:pPr>
        <w:jc w:val="both"/>
        <w:rPr>
          <w:rFonts w:ascii="Verdana" w:hAnsi="Verdana"/>
          <w:spacing w:val="-2"/>
          <w:sz w:val="20"/>
          <w:szCs w:val="20"/>
        </w:rPr>
      </w:pPr>
    </w:p>
    <w:p w14:paraId="2F39E671" w14:textId="6DCDB96E" w:rsidR="009F21DF" w:rsidRPr="008720D8" w:rsidRDefault="009F21DF" w:rsidP="009F21DF">
      <w:pPr>
        <w:jc w:val="both"/>
        <w:rPr>
          <w:rFonts w:ascii="Verdana" w:hAnsi="Verdana"/>
          <w:b/>
        </w:rPr>
      </w:pPr>
      <w:r w:rsidRPr="008720D8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="00517B37">
        <w:rPr>
          <w:rFonts w:ascii="Verdana" w:hAnsi="Verdana"/>
          <w:b/>
          <w:sz w:val="20"/>
          <w:szCs w:val="20"/>
        </w:rPr>
        <w:t>GDDKiA.O.WA.D-3.</w:t>
      </w:r>
      <w:r w:rsidR="00C75619">
        <w:rPr>
          <w:rFonts w:ascii="Verdana" w:hAnsi="Verdana"/>
          <w:b/>
          <w:sz w:val="20"/>
          <w:szCs w:val="20"/>
        </w:rPr>
        <w:t>2414</w:t>
      </w:r>
      <w:r w:rsidR="00517B37">
        <w:rPr>
          <w:rFonts w:ascii="Verdana" w:hAnsi="Verdana"/>
          <w:b/>
          <w:sz w:val="20"/>
          <w:szCs w:val="20"/>
        </w:rPr>
        <w:t>.</w:t>
      </w:r>
      <w:r w:rsidR="00230E85">
        <w:rPr>
          <w:rFonts w:ascii="Verdana" w:hAnsi="Verdana"/>
          <w:b/>
          <w:sz w:val="20"/>
          <w:szCs w:val="20"/>
        </w:rPr>
        <w:t>21</w:t>
      </w:r>
      <w:r w:rsidR="00517B37" w:rsidRPr="00B97A59">
        <w:rPr>
          <w:rFonts w:ascii="Verdana" w:hAnsi="Verdana"/>
          <w:b/>
          <w:sz w:val="20"/>
          <w:szCs w:val="20"/>
        </w:rPr>
        <w:t>.20</w:t>
      </w:r>
      <w:r w:rsidR="00517B37">
        <w:rPr>
          <w:rFonts w:ascii="Verdana" w:hAnsi="Verdana"/>
          <w:b/>
          <w:sz w:val="20"/>
          <w:szCs w:val="20"/>
        </w:rPr>
        <w:t>20</w:t>
      </w:r>
    </w:p>
    <w:p w14:paraId="5B4A4009" w14:textId="77777777" w:rsidR="009F21DF" w:rsidRPr="00B37663" w:rsidRDefault="009F21DF" w:rsidP="009F21DF">
      <w:pPr>
        <w:tabs>
          <w:tab w:val="left" w:leader="dot" w:pos="9360"/>
        </w:tabs>
        <w:suppressAutoHyphens/>
        <w:spacing w:before="120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>MY NIŻEJ PODPISANI</w:t>
      </w:r>
      <w:r w:rsidRPr="00B37663">
        <w:rPr>
          <w:rFonts w:ascii="Verdana" w:hAnsi="Verdana" w:cs="Courier New"/>
          <w:sz w:val="20"/>
          <w:szCs w:val="20"/>
          <w:lang w:eastAsia="ar-SA"/>
        </w:rPr>
        <w:t xml:space="preserve"> </w:t>
      </w:r>
    </w:p>
    <w:p w14:paraId="4A8781F2" w14:textId="77777777" w:rsidR="009F21DF" w:rsidRPr="00B37663" w:rsidRDefault="009F21DF" w:rsidP="009F21DF">
      <w:pPr>
        <w:tabs>
          <w:tab w:val="left" w:leader="underscore" w:pos="9000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4B90F13D" w14:textId="77777777" w:rsidR="009F21DF" w:rsidRPr="00B37663" w:rsidRDefault="009F21DF" w:rsidP="009F21DF">
      <w:pPr>
        <w:tabs>
          <w:tab w:val="left" w:leader="underscore" w:pos="9000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12838036" w14:textId="77777777" w:rsidR="009F21DF" w:rsidRPr="00B37663" w:rsidRDefault="009F21DF" w:rsidP="009F21DF">
      <w:pPr>
        <w:tabs>
          <w:tab w:val="left" w:leader="dot" w:pos="9360"/>
        </w:tabs>
        <w:suppressAutoHyphens/>
        <w:spacing w:before="120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sz w:val="20"/>
          <w:szCs w:val="20"/>
          <w:lang w:eastAsia="ar-SA"/>
        </w:rPr>
        <w:t>działając w imieniu i na rzecz</w:t>
      </w:r>
    </w:p>
    <w:p w14:paraId="59DA634B" w14:textId="77777777" w:rsidR="009F21DF" w:rsidRPr="00B37663" w:rsidRDefault="009F21DF" w:rsidP="009F21DF">
      <w:pPr>
        <w:tabs>
          <w:tab w:val="left" w:leader="underscore" w:pos="9000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2A201F9F" w14:textId="77777777" w:rsidR="009F21DF" w:rsidRPr="00B37663" w:rsidRDefault="009F21DF" w:rsidP="009F21DF">
      <w:pPr>
        <w:tabs>
          <w:tab w:val="left" w:leader="underscore" w:pos="9000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2D69D567" w14:textId="77777777" w:rsidR="009F21DF" w:rsidRPr="00B37663" w:rsidRDefault="009F21DF" w:rsidP="009F21DF">
      <w:pPr>
        <w:tabs>
          <w:tab w:val="left" w:leader="dot" w:pos="9072"/>
        </w:tabs>
        <w:suppressAutoHyphens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B37663">
        <w:rPr>
          <w:rFonts w:ascii="Verdana" w:hAnsi="Verdana" w:cs="Courier New"/>
          <w:i/>
          <w:sz w:val="16"/>
          <w:szCs w:val="16"/>
          <w:lang w:eastAsia="ar-SA"/>
        </w:rPr>
        <w:t xml:space="preserve"> (nazwa (firma) dokładny adres Wykonawcy/Wykonawców)</w:t>
      </w:r>
    </w:p>
    <w:p w14:paraId="502CA490" w14:textId="77777777" w:rsidR="009F21DF" w:rsidRPr="00B37663" w:rsidRDefault="009F21DF" w:rsidP="009F21DF">
      <w:pPr>
        <w:tabs>
          <w:tab w:val="left" w:leader="dot" w:pos="9072"/>
        </w:tabs>
        <w:suppressAutoHyphens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B37663">
        <w:rPr>
          <w:rFonts w:ascii="Verdana" w:hAnsi="Verdana" w:cs="Courier New"/>
          <w:i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5BB2017A" w14:textId="77777777" w:rsidR="009F21DF" w:rsidRPr="00B37663" w:rsidRDefault="009F21DF" w:rsidP="009F21DF">
      <w:pPr>
        <w:tabs>
          <w:tab w:val="left" w:leader="dot" w:pos="9072"/>
        </w:tabs>
        <w:suppressAutoHyphens/>
        <w:jc w:val="center"/>
        <w:rPr>
          <w:rFonts w:ascii="Verdana" w:hAnsi="Verdana" w:cs="Courier New"/>
          <w:i/>
          <w:sz w:val="20"/>
          <w:szCs w:val="20"/>
          <w:lang w:eastAsia="ar-SA"/>
        </w:rPr>
      </w:pPr>
    </w:p>
    <w:p w14:paraId="56EF8501" w14:textId="77777777" w:rsidR="009F21DF" w:rsidRPr="00B37663" w:rsidRDefault="009F21DF" w:rsidP="009F21DF">
      <w:pPr>
        <w:numPr>
          <w:ilvl w:val="0"/>
          <w:numId w:val="2"/>
        </w:numPr>
        <w:tabs>
          <w:tab w:val="left" w:pos="284"/>
        </w:tabs>
        <w:suppressAutoHyphens/>
        <w:spacing w:after="120"/>
        <w:ind w:left="284" w:hanging="284"/>
        <w:jc w:val="both"/>
        <w:rPr>
          <w:rFonts w:ascii="Verdana" w:hAnsi="Verdana" w:cs="Verdana"/>
          <w:b/>
          <w:bCs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>SKŁADAMY OFERTĘ</w:t>
      </w:r>
      <w:r w:rsidRPr="00B37663">
        <w:rPr>
          <w:rFonts w:ascii="Verdana" w:hAnsi="Verdana" w:cs="Courier New"/>
          <w:sz w:val="20"/>
          <w:szCs w:val="20"/>
          <w:lang w:eastAsia="ar-SA"/>
        </w:rPr>
        <w:t xml:space="preserve"> na wykonanie przedmiotu zamówienia zgodnie ze Specyfikacją Istotnych Warunków Zamówienia </w:t>
      </w:r>
      <w:r>
        <w:rPr>
          <w:rFonts w:ascii="Verdana" w:hAnsi="Verdana" w:cs="Courier New"/>
          <w:sz w:val="20"/>
          <w:szCs w:val="20"/>
          <w:lang w:eastAsia="ar-SA"/>
        </w:rPr>
        <w:t xml:space="preserve">dla niniejszego postępowania </w:t>
      </w:r>
      <w:r w:rsidRPr="00B37663">
        <w:rPr>
          <w:rFonts w:ascii="Verdana" w:hAnsi="Verdana" w:cs="Courier New"/>
          <w:sz w:val="20"/>
          <w:szCs w:val="20"/>
          <w:lang w:eastAsia="ar-SA"/>
        </w:rPr>
        <w:t>(SIWZ).</w:t>
      </w:r>
    </w:p>
    <w:p w14:paraId="3DCE4F7B" w14:textId="77777777" w:rsidR="009F21DF" w:rsidRPr="00B37663" w:rsidRDefault="009F21DF" w:rsidP="009F21DF">
      <w:pPr>
        <w:numPr>
          <w:ilvl w:val="0"/>
          <w:numId w:val="2"/>
        </w:numPr>
        <w:tabs>
          <w:tab w:val="left" w:pos="284"/>
        </w:tabs>
        <w:suppressAutoHyphens/>
        <w:spacing w:after="120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B37663">
        <w:rPr>
          <w:rFonts w:ascii="Verdana" w:hAnsi="Verdana" w:cs="Courier New"/>
          <w:sz w:val="20"/>
          <w:szCs w:val="20"/>
          <w:lang w:eastAsia="ar-SA"/>
        </w:rPr>
        <w:t xml:space="preserve"> że zapoznaliśmy się ze Specyfikacją Istotnych Warunków Zamówienia oraz wyjaśnieniami i zmianami SIWZ przekazanymi przez Zamawiającego i uznajemy się za związanych określonymi w nich postanowieniami i zasadami postępowania.</w:t>
      </w:r>
    </w:p>
    <w:p w14:paraId="2ECBEC8A" w14:textId="77777777" w:rsidR="009F21DF" w:rsidRPr="00B37663" w:rsidRDefault="009F21DF" w:rsidP="009F21DF">
      <w:pPr>
        <w:numPr>
          <w:ilvl w:val="0"/>
          <w:numId w:val="2"/>
        </w:numPr>
        <w:tabs>
          <w:tab w:val="left" w:pos="284"/>
        </w:tabs>
        <w:suppressAutoHyphens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 xml:space="preserve">OFERUJEMY </w:t>
      </w:r>
      <w:r w:rsidRPr="00B37663">
        <w:rPr>
          <w:rFonts w:ascii="Verdana" w:hAnsi="Verdana" w:cs="Courier New"/>
          <w:sz w:val="20"/>
          <w:szCs w:val="20"/>
          <w:lang w:eastAsia="ar-SA"/>
        </w:rPr>
        <w:t>wykonanie przedmiotu zamówienia</w:t>
      </w:r>
      <w:r w:rsidRPr="00B37663">
        <w:rPr>
          <w:rFonts w:ascii="Verdana" w:hAnsi="Verdana" w:cs="Courier New"/>
          <w:b/>
          <w:sz w:val="20"/>
          <w:szCs w:val="20"/>
          <w:lang w:eastAsia="ar-SA"/>
        </w:rPr>
        <w:t xml:space="preserve"> za cenę brutto:</w:t>
      </w:r>
    </w:p>
    <w:p w14:paraId="603E2F37" w14:textId="77777777" w:rsidR="009F21DF" w:rsidRPr="00B37663" w:rsidRDefault="009F21DF" w:rsidP="009F21DF">
      <w:pPr>
        <w:tabs>
          <w:tab w:val="left" w:pos="284"/>
        </w:tabs>
        <w:suppressAutoHyphens/>
        <w:ind w:left="283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 xml:space="preserve">_________________________ zł </w:t>
      </w:r>
    </w:p>
    <w:p w14:paraId="4CA63CF4" w14:textId="77777777" w:rsidR="009F21DF" w:rsidRPr="00B37663" w:rsidRDefault="009F21DF" w:rsidP="009F21DF">
      <w:pPr>
        <w:tabs>
          <w:tab w:val="left" w:pos="284"/>
        </w:tabs>
        <w:suppressAutoHyphens/>
        <w:ind w:left="283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 xml:space="preserve">(słownie złotych:_______________________________________________) </w:t>
      </w:r>
    </w:p>
    <w:p w14:paraId="207D2CAB" w14:textId="77777777" w:rsidR="009F21DF" w:rsidRPr="00B37663" w:rsidRDefault="009F21DF" w:rsidP="009F21DF">
      <w:pPr>
        <w:tabs>
          <w:tab w:val="left" w:pos="284"/>
        </w:tabs>
        <w:suppressAutoHyphens/>
        <w:ind w:left="283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sz w:val="20"/>
          <w:szCs w:val="20"/>
          <w:lang w:eastAsia="ar-SA"/>
        </w:rPr>
        <w:t>zgodnie z załącz</w:t>
      </w:r>
      <w:r w:rsidR="00FD3D76">
        <w:rPr>
          <w:rFonts w:ascii="Verdana" w:hAnsi="Verdana" w:cs="Courier New"/>
          <w:sz w:val="20"/>
          <w:szCs w:val="20"/>
          <w:lang w:eastAsia="ar-SA"/>
        </w:rPr>
        <w:t>onym do oferty Formularzem cenowym</w:t>
      </w:r>
      <w:r w:rsidRPr="00B37663">
        <w:rPr>
          <w:rFonts w:ascii="Verdana" w:hAnsi="Verdana" w:cs="Courier New"/>
          <w:sz w:val="20"/>
          <w:szCs w:val="20"/>
          <w:lang w:eastAsia="ar-SA"/>
        </w:rPr>
        <w:t xml:space="preserve"> </w:t>
      </w:r>
    </w:p>
    <w:p w14:paraId="7D274F4B" w14:textId="77777777" w:rsidR="009F21DF" w:rsidRPr="00B37663" w:rsidRDefault="009F21DF" w:rsidP="009F21DF">
      <w:pPr>
        <w:tabs>
          <w:tab w:val="left" w:pos="284"/>
        </w:tabs>
        <w:suppressAutoHyphens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6819F2C5" w14:textId="77777777" w:rsidR="009F21DF" w:rsidRPr="00B37663" w:rsidRDefault="009F21DF" w:rsidP="009F21DF">
      <w:pPr>
        <w:numPr>
          <w:ilvl w:val="0"/>
          <w:numId w:val="2"/>
        </w:numPr>
        <w:tabs>
          <w:tab w:val="left" w:pos="284"/>
        </w:tabs>
        <w:suppressAutoHyphens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iCs/>
          <w:sz w:val="20"/>
          <w:szCs w:val="20"/>
          <w:lang w:eastAsia="ar-SA"/>
        </w:rPr>
        <w:t>INFORMUJEMY</w:t>
      </w:r>
      <w:r w:rsidRPr="00B37663">
        <w:rPr>
          <w:rFonts w:ascii="Verdana" w:hAnsi="Verdana" w:cs="Courier New"/>
          <w:iCs/>
          <w:sz w:val="20"/>
          <w:szCs w:val="20"/>
          <w:lang w:eastAsia="ar-SA"/>
        </w:rPr>
        <w:t>, że</w:t>
      </w:r>
      <w:r w:rsidRPr="00B37663">
        <w:rPr>
          <w:rFonts w:ascii="Verdana" w:hAnsi="Verdana" w:cs="Courier New"/>
          <w:sz w:val="20"/>
          <w:szCs w:val="20"/>
          <w:lang w:eastAsia="ar-SA"/>
        </w:rPr>
        <w:t xml:space="preserve"> </w:t>
      </w:r>
      <w:r w:rsidRPr="00B37663">
        <w:rPr>
          <w:rFonts w:ascii="Verdana" w:hAnsi="Verdana" w:cs="Courier New"/>
          <w:i/>
          <w:iCs/>
          <w:sz w:val="20"/>
          <w:szCs w:val="20"/>
          <w:lang w:eastAsia="ar-SA"/>
        </w:rPr>
        <w:t>(właściwe zakreślić)</w:t>
      </w:r>
      <w:r w:rsidRPr="00B37663">
        <w:rPr>
          <w:rFonts w:ascii="Verdana" w:hAnsi="Verdana" w:cs="Courier New"/>
          <w:i/>
          <w:iCs/>
          <w:sz w:val="20"/>
          <w:szCs w:val="20"/>
          <w:vertAlign w:val="superscript"/>
          <w:lang w:eastAsia="ar-SA"/>
        </w:rPr>
        <w:footnoteReference w:id="1"/>
      </w:r>
      <w:r w:rsidRPr="00B37663">
        <w:rPr>
          <w:rFonts w:ascii="Verdana" w:hAnsi="Verdana" w:cs="Courier New"/>
          <w:sz w:val="20"/>
          <w:szCs w:val="20"/>
          <w:lang w:eastAsia="ar-SA"/>
        </w:rPr>
        <w:t>:</w:t>
      </w:r>
    </w:p>
    <w:p w14:paraId="46835997" w14:textId="775C7847" w:rsidR="009F21DF" w:rsidRPr="00E06FE2" w:rsidRDefault="009F21DF" w:rsidP="009F21DF">
      <w:pPr>
        <w:numPr>
          <w:ilvl w:val="0"/>
          <w:numId w:val="3"/>
        </w:numPr>
        <w:suppressAutoHyphens/>
        <w:ind w:right="23"/>
        <w:jc w:val="both"/>
        <w:rPr>
          <w:rFonts w:ascii="Verdana" w:hAnsi="Verdana"/>
          <w:sz w:val="20"/>
          <w:szCs w:val="20"/>
          <w:lang w:eastAsia="en-US"/>
        </w:rPr>
      </w:pPr>
      <w:r w:rsidRPr="00B37663">
        <w:rPr>
          <w:rFonts w:ascii="Verdana" w:hAnsi="Verdana"/>
          <w:sz w:val="20"/>
          <w:szCs w:val="20"/>
        </w:rPr>
        <w:t xml:space="preserve">wybór oferty </w:t>
      </w:r>
      <w:r w:rsidRPr="00B37663">
        <w:rPr>
          <w:rFonts w:ascii="Verdana" w:hAnsi="Verdana"/>
          <w:b/>
          <w:bCs/>
          <w:sz w:val="20"/>
          <w:szCs w:val="20"/>
        </w:rPr>
        <w:t xml:space="preserve">nie  będzie* </w:t>
      </w:r>
      <w:r w:rsidRPr="00B37663">
        <w:rPr>
          <w:rFonts w:ascii="Verdana" w:hAnsi="Verdana"/>
          <w:sz w:val="20"/>
          <w:szCs w:val="20"/>
        </w:rPr>
        <w:t>prowadzić do powstania u Zamawiającego obowiązku podatkowego</w:t>
      </w:r>
      <w:r w:rsidRPr="00B37663">
        <w:rPr>
          <w:rFonts w:ascii="Verdana" w:hAnsi="Verdana"/>
          <w:b/>
          <w:bCs/>
          <w:sz w:val="20"/>
          <w:szCs w:val="20"/>
        </w:rPr>
        <w:t>.</w:t>
      </w:r>
    </w:p>
    <w:p w14:paraId="317F3182" w14:textId="779B097C" w:rsidR="00E06FE2" w:rsidRPr="00E06FE2" w:rsidRDefault="00E06FE2" w:rsidP="00E06FE2">
      <w:pPr>
        <w:tabs>
          <w:tab w:val="left" w:pos="3840"/>
        </w:tabs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ab/>
      </w:r>
    </w:p>
    <w:p w14:paraId="3810D085" w14:textId="77777777" w:rsidR="009F21DF" w:rsidRPr="00B37663" w:rsidRDefault="009F21DF" w:rsidP="009F21DF">
      <w:pPr>
        <w:numPr>
          <w:ilvl w:val="0"/>
          <w:numId w:val="3"/>
        </w:numPr>
        <w:suppressAutoHyphens/>
        <w:ind w:right="23"/>
        <w:jc w:val="both"/>
        <w:rPr>
          <w:rFonts w:ascii="Verdana" w:hAnsi="Verdana"/>
          <w:b/>
          <w:bCs/>
          <w:sz w:val="20"/>
          <w:szCs w:val="20"/>
        </w:rPr>
      </w:pPr>
      <w:r w:rsidRPr="00B37663">
        <w:rPr>
          <w:rFonts w:ascii="Verdana" w:hAnsi="Verdana"/>
          <w:sz w:val="20"/>
          <w:szCs w:val="20"/>
        </w:rPr>
        <w:t xml:space="preserve">wybór oferty </w:t>
      </w:r>
      <w:r w:rsidRPr="00B37663">
        <w:rPr>
          <w:rFonts w:ascii="Verdana" w:hAnsi="Verdana"/>
          <w:b/>
          <w:bCs/>
          <w:sz w:val="20"/>
          <w:szCs w:val="20"/>
        </w:rPr>
        <w:t>będzie*</w:t>
      </w:r>
      <w:r w:rsidRPr="00B37663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B37663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B37663">
        <w:rPr>
          <w:rFonts w:ascii="Verdana" w:hAnsi="Verdana"/>
          <w:sz w:val="20"/>
          <w:szCs w:val="20"/>
        </w:rPr>
        <w:t xml:space="preserve">: ____________________________________________. Wartość </w:t>
      </w:r>
      <w:r w:rsidRPr="00B37663">
        <w:rPr>
          <w:rFonts w:ascii="Verdana" w:hAnsi="Verdana"/>
          <w:i/>
          <w:iCs/>
          <w:sz w:val="20"/>
          <w:szCs w:val="20"/>
        </w:rPr>
        <w:t>towaru/ usług</w:t>
      </w:r>
      <w:r w:rsidRPr="00B37663">
        <w:rPr>
          <w:rFonts w:ascii="Verdana" w:hAnsi="Verdana"/>
          <w:sz w:val="20"/>
          <w:szCs w:val="20"/>
        </w:rPr>
        <w:t xml:space="preserve"> </w:t>
      </w:r>
      <w:r w:rsidRPr="00B37663">
        <w:rPr>
          <w:rFonts w:ascii="Verdana" w:hAnsi="Verdana"/>
          <w:i/>
          <w:iCs/>
          <w:sz w:val="20"/>
          <w:szCs w:val="20"/>
        </w:rPr>
        <w:t xml:space="preserve">(w </w:t>
      </w:r>
      <w:r w:rsidRPr="00B37663">
        <w:rPr>
          <w:rFonts w:ascii="Verdana" w:hAnsi="Verdana"/>
          <w:i/>
          <w:iCs/>
          <w:sz w:val="20"/>
          <w:szCs w:val="20"/>
        </w:rPr>
        <w:lastRenderedPageBreak/>
        <w:t>zależności od przedmiotu zamówienia)</w:t>
      </w:r>
      <w:r w:rsidRPr="00B37663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B37663">
        <w:rPr>
          <w:rFonts w:ascii="Verdana" w:hAnsi="Verdana"/>
          <w:b/>
          <w:bCs/>
          <w:sz w:val="20"/>
          <w:szCs w:val="20"/>
        </w:rPr>
        <w:t>.</w:t>
      </w:r>
    </w:p>
    <w:p w14:paraId="781C4FE9" w14:textId="77777777" w:rsidR="009F21DF" w:rsidRPr="00B37663" w:rsidRDefault="009F21DF" w:rsidP="009F21DF">
      <w:pPr>
        <w:tabs>
          <w:tab w:val="left" w:pos="284"/>
        </w:tabs>
        <w:suppressAutoHyphens/>
        <w:jc w:val="both"/>
        <w:rPr>
          <w:rFonts w:ascii="Verdana" w:hAnsi="Verdana" w:cs="Courier New"/>
          <w:i/>
          <w:iCs/>
          <w:color w:val="0070C0"/>
          <w:sz w:val="20"/>
          <w:szCs w:val="20"/>
          <w:lang w:eastAsia="ar-SA"/>
        </w:rPr>
      </w:pPr>
    </w:p>
    <w:p w14:paraId="7132966D" w14:textId="77777777" w:rsidR="009F21DF" w:rsidRPr="00FD3D76" w:rsidRDefault="009F21DF" w:rsidP="009F21DF">
      <w:pPr>
        <w:numPr>
          <w:ilvl w:val="0"/>
          <w:numId w:val="2"/>
        </w:numPr>
        <w:tabs>
          <w:tab w:val="left" w:pos="284"/>
        </w:tabs>
        <w:suppressAutoHyphens/>
        <w:jc w:val="both"/>
        <w:rPr>
          <w:rFonts w:ascii="Verdana" w:hAnsi="Verdana" w:cs="Courier New"/>
          <w:b/>
          <w:iCs/>
          <w:sz w:val="20"/>
          <w:szCs w:val="20"/>
          <w:lang w:eastAsia="ar-SA"/>
        </w:rPr>
      </w:pPr>
      <w:r w:rsidRPr="00FB3B83">
        <w:rPr>
          <w:rFonts w:ascii="Verdana" w:hAnsi="Verdana" w:cs="Courier New"/>
          <w:b/>
          <w:bCs/>
          <w:iCs/>
          <w:sz w:val="20"/>
          <w:szCs w:val="20"/>
          <w:lang w:eastAsia="ar-SA"/>
        </w:rPr>
        <w:t>ZAMIERZAMY</w:t>
      </w:r>
      <w:r w:rsidRPr="00FD3D76">
        <w:rPr>
          <w:rFonts w:ascii="Verdana" w:hAnsi="Verdana" w:cs="Courier New"/>
          <w:iCs/>
          <w:sz w:val="20"/>
          <w:szCs w:val="20"/>
          <w:lang w:eastAsia="ar-SA"/>
        </w:rPr>
        <w:t xml:space="preserve"> </w:t>
      </w:r>
      <w:r w:rsidRPr="00FD3D76">
        <w:rPr>
          <w:rFonts w:ascii="Verdana" w:hAnsi="Verdana" w:cs="Courier New"/>
          <w:b/>
          <w:iCs/>
          <w:sz w:val="20"/>
          <w:szCs w:val="20"/>
          <w:lang w:eastAsia="ar-SA"/>
        </w:rPr>
        <w:t>powierzyć podwykonawcom wykonanie następujących części zamówienia:</w:t>
      </w:r>
    </w:p>
    <w:p w14:paraId="3CC1CC4F" w14:textId="77777777" w:rsidR="009F21DF" w:rsidRPr="00FD3D76" w:rsidRDefault="009F21DF" w:rsidP="009F21DF">
      <w:pPr>
        <w:spacing w:before="120"/>
        <w:ind w:left="284"/>
        <w:jc w:val="both"/>
        <w:rPr>
          <w:rFonts w:ascii="Verdana" w:hAnsi="Verdana"/>
          <w:b/>
          <w:bCs/>
          <w:iCs/>
          <w:sz w:val="20"/>
          <w:szCs w:val="20"/>
        </w:rPr>
      </w:pPr>
      <w:r w:rsidRPr="00FD3D76">
        <w:rPr>
          <w:rFonts w:ascii="Verdana" w:hAnsi="Verdana"/>
          <w:b/>
          <w:bCs/>
          <w:iCs/>
          <w:sz w:val="20"/>
          <w:szCs w:val="20"/>
        </w:rPr>
        <w:t>_____________________________________________________________</w:t>
      </w:r>
    </w:p>
    <w:p w14:paraId="71C7BE26" w14:textId="77777777" w:rsidR="009F21DF" w:rsidRPr="00FD3D76" w:rsidRDefault="009F21DF" w:rsidP="009F21DF">
      <w:pPr>
        <w:spacing w:before="120"/>
        <w:ind w:left="284"/>
        <w:jc w:val="both"/>
        <w:rPr>
          <w:rFonts w:ascii="Verdana" w:hAnsi="Verdana"/>
          <w:bCs/>
          <w:iCs/>
          <w:sz w:val="20"/>
          <w:szCs w:val="20"/>
        </w:rPr>
      </w:pPr>
      <w:r w:rsidRPr="00FD3D76">
        <w:rPr>
          <w:rFonts w:ascii="Verdana" w:hAnsi="Verdana"/>
          <w:b/>
          <w:bCs/>
          <w:iCs/>
          <w:sz w:val="20"/>
          <w:szCs w:val="20"/>
        </w:rPr>
        <w:t>ZAMIERZAMY</w:t>
      </w:r>
      <w:r w:rsidRPr="00FD3D76">
        <w:rPr>
          <w:rFonts w:ascii="Verdana" w:hAnsi="Verdana"/>
          <w:bCs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14:paraId="16D6B4A3" w14:textId="31E064FD" w:rsidR="009F21DF" w:rsidRDefault="009F21DF" w:rsidP="009F21DF">
      <w:pPr>
        <w:spacing w:before="120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  <w:r w:rsidRPr="00B37663">
        <w:rPr>
          <w:rFonts w:ascii="Verdana" w:hAnsi="Verdana"/>
          <w:bCs/>
          <w:i/>
          <w:iCs/>
          <w:sz w:val="20"/>
          <w:szCs w:val="20"/>
        </w:rPr>
        <w:t>_____________________________________________________________________</w:t>
      </w:r>
    </w:p>
    <w:p w14:paraId="629B62C4" w14:textId="3AACFAF9" w:rsidR="002E449F" w:rsidRPr="00417B9E" w:rsidRDefault="00534DDD" w:rsidP="002E449F">
      <w:pPr>
        <w:pStyle w:val="Akapitzlist"/>
        <w:numPr>
          <w:ilvl w:val="0"/>
          <w:numId w:val="2"/>
        </w:numPr>
        <w:spacing w:before="120" w:line="240" w:lineRule="auto"/>
        <w:ind w:left="284" w:hanging="284"/>
        <w:jc w:val="both"/>
        <w:rPr>
          <w:rFonts w:ascii="Verdana" w:hAnsi="Verdana"/>
          <w:bCs/>
          <w:sz w:val="20"/>
          <w:szCs w:val="20"/>
        </w:rPr>
      </w:pPr>
      <w:bookmarkStart w:id="2" w:name="_Hlk39573769"/>
      <w:r w:rsidRPr="00A50979">
        <w:rPr>
          <w:rFonts w:ascii="Verdana" w:hAnsi="Verdana"/>
          <w:b/>
          <w:sz w:val="20"/>
          <w:szCs w:val="20"/>
        </w:rPr>
        <w:t xml:space="preserve">OFERUJEMY </w:t>
      </w:r>
      <w:r w:rsidR="002E449F" w:rsidRPr="002E449F">
        <w:rPr>
          <w:rFonts w:ascii="Verdana" w:eastAsia="Calibri" w:hAnsi="Verdana" w:cs="Times New Roman"/>
          <w:b/>
          <w:bCs/>
          <w:sz w:val="20"/>
          <w:szCs w:val="20"/>
        </w:rPr>
        <w:t>częstotliwość wykonania sanityzacji dystrybutorów wody</w:t>
      </w:r>
      <w:r w:rsidR="002E449F">
        <w:rPr>
          <w:rFonts w:ascii="Verdana" w:eastAsia="Calibri" w:hAnsi="Verdana" w:cs="Times New Roman"/>
          <w:sz w:val="20"/>
          <w:szCs w:val="20"/>
        </w:rPr>
        <w:t xml:space="preserve"> </w:t>
      </w:r>
      <w:r w:rsidRPr="00A50979">
        <w:rPr>
          <w:rFonts w:ascii="Verdana" w:hAnsi="Verdana"/>
          <w:b/>
          <w:sz w:val="20"/>
          <w:szCs w:val="20"/>
        </w:rPr>
        <w:t>…</w:t>
      </w:r>
      <w:r w:rsidR="002E449F">
        <w:rPr>
          <w:rFonts w:ascii="Verdana" w:hAnsi="Verdana"/>
          <w:b/>
          <w:sz w:val="20"/>
          <w:szCs w:val="20"/>
        </w:rPr>
        <w:t>…………….</w:t>
      </w:r>
      <w:r w:rsidRPr="00A50979">
        <w:rPr>
          <w:rFonts w:ascii="Verdana" w:hAnsi="Verdana"/>
          <w:b/>
          <w:sz w:val="20"/>
          <w:szCs w:val="20"/>
        </w:rPr>
        <w:t>…</w:t>
      </w:r>
      <w:r w:rsidR="009F5B72">
        <w:rPr>
          <w:rFonts w:ascii="Verdana" w:hAnsi="Verdana"/>
          <w:b/>
          <w:sz w:val="20"/>
          <w:szCs w:val="20"/>
        </w:rPr>
        <w:t xml:space="preserve"> </w:t>
      </w:r>
    </w:p>
    <w:bookmarkEnd w:id="2"/>
    <w:p w14:paraId="7E28F308" w14:textId="08089F99" w:rsidR="00534DDD" w:rsidRDefault="00490F0E" w:rsidP="00534DDD">
      <w:pPr>
        <w:pStyle w:val="Akapitzlist"/>
        <w:spacing w:after="120" w:line="240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(</w:t>
      </w:r>
      <w:r w:rsidR="002E449F" w:rsidRPr="00490F0E">
        <w:rPr>
          <w:rFonts w:ascii="Verdana" w:hAnsi="Verdana"/>
          <w:color w:val="000000"/>
          <w:sz w:val="20"/>
          <w:szCs w:val="20"/>
        </w:rPr>
        <w:t>Kryterium oceny ofert</w:t>
      </w:r>
      <w:r w:rsidR="002E449F" w:rsidRPr="00490F0E">
        <w:rPr>
          <w:rFonts w:ascii="Verdana" w:hAnsi="Verdana"/>
          <w:iCs/>
          <w:sz w:val="20"/>
          <w:szCs w:val="20"/>
        </w:rPr>
        <w:t xml:space="preserve"> - powyższy termin Wykonawca określa </w:t>
      </w:r>
      <w:r w:rsidR="005E7D86">
        <w:rPr>
          <w:rFonts w:ascii="Verdana" w:hAnsi="Verdana"/>
          <w:iCs/>
          <w:sz w:val="20"/>
          <w:szCs w:val="20"/>
        </w:rPr>
        <w:t>jako :</w:t>
      </w:r>
      <w:r w:rsidR="002E449F" w:rsidRPr="00F1137B">
        <w:rPr>
          <w:rFonts w:ascii="Verdana" w:hAnsi="Verdana"/>
          <w:iCs/>
        </w:rPr>
        <w:t xml:space="preserve"> </w:t>
      </w:r>
      <w:r w:rsidR="005E7D86">
        <w:rPr>
          <w:rFonts w:ascii="Verdana" w:hAnsi="Verdana"/>
          <w:iCs/>
        </w:rPr>
        <w:t>„</w:t>
      </w:r>
      <w:r w:rsidR="002E449F">
        <w:rPr>
          <w:rFonts w:ascii="Verdana" w:hAnsi="Verdana"/>
          <w:sz w:val="20"/>
          <w:szCs w:val="20"/>
        </w:rPr>
        <w:t>raz na pół roku</w:t>
      </w:r>
      <w:r w:rsidR="005E7D86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 xml:space="preserve"> lub </w:t>
      </w:r>
      <w:r w:rsidR="005E7D86">
        <w:rPr>
          <w:rFonts w:ascii="Verdana" w:hAnsi="Verdana"/>
          <w:sz w:val="20"/>
          <w:szCs w:val="20"/>
        </w:rPr>
        <w:t>„</w:t>
      </w:r>
      <w:r w:rsidR="002E449F">
        <w:rPr>
          <w:rFonts w:ascii="Verdana" w:hAnsi="Verdana"/>
          <w:sz w:val="20"/>
          <w:szCs w:val="20"/>
        </w:rPr>
        <w:t>raz w roku</w:t>
      </w:r>
      <w:r w:rsidR="005E7D86">
        <w:rPr>
          <w:rFonts w:ascii="Verdana" w:hAnsi="Verdana"/>
          <w:sz w:val="20"/>
          <w:szCs w:val="20"/>
        </w:rPr>
        <w:t>”</w:t>
      </w:r>
      <w:r w:rsidR="00534DDD" w:rsidRPr="00A50979">
        <w:rPr>
          <w:rFonts w:ascii="Verdana" w:hAnsi="Verdana"/>
          <w:sz w:val="20"/>
          <w:szCs w:val="20"/>
        </w:rPr>
        <w:t>).</w:t>
      </w:r>
    </w:p>
    <w:p w14:paraId="627C09D4" w14:textId="4DDF6182" w:rsidR="002E449F" w:rsidRDefault="002E449F" w:rsidP="000A5659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490F0E">
        <w:rPr>
          <w:rFonts w:ascii="Verdana" w:hAnsi="Verdana"/>
          <w:b/>
          <w:bCs/>
          <w:sz w:val="20"/>
          <w:szCs w:val="20"/>
        </w:rPr>
        <w:t xml:space="preserve">OFERUJEMY </w:t>
      </w:r>
      <w:r w:rsidR="00490F0E" w:rsidRPr="00490F0E">
        <w:rPr>
          <w:rFonts w:ascii="Verdana" w:eastAsia="Calibri" w:hAnsi="Verdana" w:cs="Times New Roman"/>
          <w:b/>
          <w:bCs/>
          <w:sz w:val="20"/>
          <w:szCs w:val="20"/>
        </w:rPr>
        <w:t>termin dostawy zamówień cząstkowych</w:t>
      </w:r>
      <w:r w:rsidR="00490F0E" w:rsidRPr="002E449F">
        <w:rPr>
          <w:rFonts w:ascii="Verdana" w:hAnsi="Verdana"/>
          <w:sz w:val="20"/>
          <w:szCs w:val="20"/>
        </w:rPr>
        <w:t xml:space="preserve"> </w:t>
      </w:r>
      <w:r w:rsidRPr="002E449F">
        <w:rPr>
          <w:rFonts w:ascii="Verdana" w:hAnsi="Verdana"/>
          <w:sz w:val="20"/>
          <w:szCs w:val="20"/>
        </w:rPr>
        <w:t>……………….…</w:t>
      </w:r>
      <w:r w:rsidR="00490F0E">
        <w:rPr>
          <w:rFonts w:ascii="Verdana" w:hAnsi="Verdana"/>
          <w:sz w:val="20"/>
          <w:szCs w:val="20"/>
        </w:rPr>
        <w:t>dni</w:t>
      </w:r>
      <w:r w:rsidR="005E7D86">
        <w:rPr>
          <w:rFonts w:ascii="Verdana" w:hAnsi="Verdana"/>
          <w:sz w:val="20"/>
          <w:szCs w:val="20"/>
        </w:rPr>
        <w:t xml:space="preserve"> </w:t>
      </w:r>
      <w:r w:rsidR="005E7D86" w:rsidRPr="00794690">
        <w:rPr>
          <w:rFonts w:ascii="Verdana" w:hAnsi="Verdana"/>
          <w:sz w:val="20"/>
          <w:szCs w:val="20"/>
        </w:rPr>
        <w:t xml:space="preserve">od </w:t>
      </w:r>
      <w:r w:rsidR="005E7D86">
        <w:rPr>
          <w:rFonts w:ascii="Verdana" w:hAnsi="Verdana"/>
          <w:sz w:val="20"/>
          <w:szCs w:val="20"/>
        </w:rPr>
        <w:t xml:space="preserve">daty </w:t>
      </w:r>
      <w:r w:rsidR="005E7D86" w:rsidRPr="00794690">
        <w:rPr>
          <w:rFonts w:ascii="Verdana" w:hAnsi="Verdana"/>
          <w:sz w:val="20"/>
          <w:szCs w:val="20"/>
        </w:rPr>
        <w:t>złożenia zamówienia przez Zamawiającego</w:t>
      </w:r>
      <w:r w:rsidRPr="002E449F">
        <w:rPr>
          <w:rFonts w:ascii="Verdana" w:hAnsi="Verdana"/>
          <w:sz w:val="20"/>
          <w:szCs w:val="20"/>
        </w:rPr>
        <w:t xml:space="preserve"> </w:t>
      </w:r>
    </w:p>
    <w:p w14:paraId="4B91EE58" w14:textId="0DACA986" w:rsidR="002E449F" w:rsidRPr="00490F0E" w:rsidRDefault="00490F0E" w:rsidP="00490F0E">
      <w:pPr>
        <w:pStyle w:val="Akapitzlist"/>
        <w:spacing w:after="120"/>
        <w:ind w:left="420"/>
        <w:jc w:val="both"/>
        <w:rPr>
          <w:rFonts w:ascii="Verdana" w:hAnsi="Verdana"/>
          <w:sz w:val="20"/>
          <w:szCs w:val="20"/>
        </w:rPr>
      </w:pPr>
      <w:r w:rsidRPr="00A50979">
        <w:rPr>
          <w:rFonts w:ascii="Verdana" w:hAnsi="Verdana"/>
          <w:sz w:val="20"/>
          <w:szCs w:val="20"/>
        </w:rPr>
        <w:t>(Kryterium oceny ofert - Wykonawca może zaoferować termin</w:t>
      </w:r>
      <w:r>
        <w:rPr>
          <w:rFonts w:ascii="Verdana" w:hAnsi="Verdana"/>
          <w:sz w:val="20"/>
          <w:szCs w:val="20"/>
        </w:rPr>
        <w:t xml:space="preserve"> dostawy zamówień cząstkowych 3 lub 7 dni).</w:t>
      </w:r>
    </w:p>
    <w:p w14:paraId="3B67A31B" w14:textId="77777777" w:rsidR="009F21DF" w:rsidRPr="009F21DF" w:rsidRDefault="009F21DF" w:rsidP="000A5659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120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9F21DF">
        <w:rPr>
          <w:rFonts w:ascii="Verdana" w:hAnsi="Verdana" w:cs="Courier New"/>
          <w:b/>
          <w:iCs/>
          <w:sz w:val="20"/>
          <w:szCs w:val="20"/>
        </w:rPr>
        <w:t>ZOBOWIĄZUJEMY SIĘ</w:t>
      </w:r>
      <w:r w:rsidRPr="009F21DF">
        <w:rPr>
          <w:rFonts w:ascii="Verdana" w:hAnsi="Verdana" w:cs="Courier New"/>
          <w:iCs/>
          <w:sz w:val="20"/>
          <w:szCs w:val="20"/>
        </w:rPr>
        <w:t xml:space="preserve"> do wykonania zamówienia w terminie określonym w</w:t>
      </w:r>
      <w:r w:rsidRPr="009F21DF">
        <w:rPr>
          <w:rFonts w:ascii="Verdana" w:hAnsi="Verdana" w:cs="Courier New"/>
          <w:sz w:val="20"/>
          <w:szCs w:val="20"/>
          <w:lang w:eastAsia="ar-SA"/>
        </w:rPr>
        <w:t xml:space="preserve"> SIWZ.</w:t>
      </w:r>
    </w:p>
    <w:p w14:paraId="11E91E4D" w14:textId="77777777" w:rsidR="009F21DF" w:rsidRPr="00B37663" w:rsidRDefault="009F21DF" w:rsidP="000A5659">
      <w:pPr>
        <w:numPr>
          <w:ilvl w:val="0"/>
          <w:numId w:val="17"/>
        </w:numPr>
        <w:tabs>
          <w:tab w:val="left" w:pos="284"/>
        </w:tabs>
        <w:suppressAutoHyphens/>
        <w:spacing w:after="120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 xml:space="preserve">AKCEPTUJEMY </w:t>
      </w:r>
      <w:r w:rsidRPr="00B37663">
        <w:rPr>
          <w:rFonts w:ascii="Verdana" w:hAnsi="Verdana" w:cs="Courier New"/>
          <w:sz w:val="20"/>
          <w:szCs w:val="20"/>
          <w:lang w:eastAsia="ar-SA"/>
        </w:rPr>
        <w:t>warunki płatności określone przez Zamawiającego w</w:t>
      </w:r>
      <w:r>
        <w:rPr>
          <w:rFonts w:ascii="Verdana" w:hAnsi="Verdana" w:cs="Courier New"/>
          <w:sz w:val="20"/>
          <w:szCs w:val="20"/>
          <w:lang w:eastAsia="ar-SA"/>
        </w:rPr>
        <w:t xml:space="preserve"> SIWZ</w:t>
      </w:r>
      <w:r w:rsidRPr="00B37663">
        <w:rPr>
          <w:rFonts w:ascii="Verdana" w:hAnsi="Verdana" w:cs="Courier New"/>
          <w:sz w:val="20"/>
          <w:szCs w:val="20"/>
          <w:lang w:eastAsia="ar-SA"/>
        </w:rPr>
        <w:t>.</w:t>
      </w:r>
    </w:p>
    <w:p w14:paraId="373C1B22" w14:textId="77777777" w:rsidR="009F21DF" w:rsidRPr="00B37663" w:rsidRDefault="009F21DF" w:rsidP="000A5659">
      <w:pPr>
        <w:numPr>
          <w:ilvl w:val="0"/>
          <w:numId w:val="17"/>
        </w:numPr>
        <w:tabs>
          <w:tab w:val="left" w:pos="284"/>
        </w:tabs>
        <w:suppressAutoHyphens/>
        <w:spacing w:after="120"/>
        <w:ind w:left="567" w:hanging="567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>JESTEŚMY</w:t>
      </w:r>
      <w:r w:rsidRPr="00B37663">
        <w:rPr>
          <w:rFonts w:ascii="Verdana" w:hAnsi="Verdana" w:cs="Courier New"/>
          <w:sz w:val="20"/>
          <w:szCs w:val="20"/>
          <w:lang w:eastAsia="ar-SA"/>
        </w:rPr>
        <w:t xml:space="preserve"> związani ofertą przez okres wskazany w Specyfikacji Istotnych Warunków Zamówienia. </w:t>
      </w:r>
    </w:p>
    <w:p w14:paraId="17E9B2CF" w14:textId="77777777" w:rsidR="009F21DF" w:rsidRPr="00FD3D76" w:rsidRDefault="009F21DF" w:rsidP="000A5659">
      <w:pPr>
        <w:numPr>
          <w:ilvl w:val="0"/>
          <w:numId w:val="17"/>
        </w:numPr>
        <w:tabs>
          <w:tab w:val="left" w:pos="426"/>
        </w:tabs>
        <w:suppressAutoHyphens/>
        <w:spacing w:after="120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>OŚWIADCZAMY</w:t>
      </w:r>
      <w:r w:rsidRPr="00B37663">
        <w:rPr>
          <w:rFonts w:ascii="Verdana" w:hAnsi="Verdana" w:cs="Courier New"/>
          <w:sz w:val="20"/>
          <w:szCs w:val="20"/>
          <w:lang w:eastAsia="ar-SA"/>
        </w:rPr>
        <w:t>, iż informacje i dokumenty zawarte na str</w:t>
      </w:r>
      <w:r w:rsidR="00FD3D76">
        <w:rPr>
          <w:rFonts w:ascii="Verdana" w:hAnsi="Verdana" w:cs="Courier New"/>
          <w:sz w:val="20"/>
          <w:szCs w:val="20"/>
          <w:lang w:eastAsia="ar-SA"/>
        </w:rPr>
        <w:t xml:space="preserve">onach nr od ___ do ___ stanowią </w:t>
      </w:r>
      <w:r w:rsidRPr="00FD3D76">
        <w:rPr>
          <w:rFonts w:ascii="Verdana" w:hAnsi="Verdana" w:cs="Courier New"/>
          <w:sz w:val="20"/>
          <w:szCs w:val="20"/>
          <w:lang w:eastAsia="ar-SA"/>
        </w:rPr>
        <w:t xml:space="preserve">tajemnicę przedsiębiorstwa w rozumieniu przepisów o zwalczaniu nieuczciwej konkurencji, </w:t>
      </w:r>
      <w:r w:rsidR="00FD3D76">
        <w:rPr>
          <w:rFonts w:ascii="Verdana" w:hAnsi="Verdana" w:cs="Courier New"/>
          <w:sz w:val="20"/>
          <w:szCs w:val="20"/>
          <w:lang w:eastAsia="ar-SA"/>
        </w:rPr>
        <w:br/>
      </w:r>
      <w:r w:rsidRPr="00FD3D76">
        <w:rPr>
          <w:rFonts w:ascii="Verdana" w:hAnsi="Verdana" w:cs="Courier New"/>
          <w:sz w:val="20"/>
          <w:szCs w:val="20"/>
          <w:lang w:eastAsia="ar-SA"/>
        </w:rPr>
        <w:t>co wykazaliśmy w załączniku nr ___ do Oferty i zastrzegamy, że nie mogą być one udostępniane.</w:t>
      </w:r>
    </w:p>
    <w:p w14:paraId="7B7D5F4D" w14:textId="2211B051" w:rsidR="009F21DF" w:rsidRDefault="009F21DF" w:rsidP="000A5659">
      <w:pPr>
        <w:numPr>
          <w:ilvl w:val="0"/>
          <w:numId w:val="17"/>
        </w:numPr>
        <w:suppressAutoHyphens/>
        <w:spacing w:after="120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B37663">
        <w:rPr>
          <w:rFonts w:ascii="Verdana" w:hAnsi="Verdana" w:cs="Courier New"/>
          <w:sz w:val="20"/>
          <w:szCs w:val="20"/>
          <w:lang w:eastAsia="ar-SA"/>
        </w:rPr>
        <w:t xml:space="preserve"> że zapoznaliśmy się z Istotnymi dla Stron postanowieniami umowy zawartymi w </w:t>
      </w:r>
      <w:r>
        <w:rPr>
          <w:rFonts w:ascii="Verdana" w:hAnsi="Verdana" w:cs="Courier New"/>
          <w:sz w:val="20"/>
          <w:szCs w:val="20"/>
          <w:lang w:eastAsia="ar-SA"/>
        </w:rPr>
        <w:t xml:space="preserve">SIWZ </w:t>
      </w:r>
      <w:r w:rsidRPr="00B37663">
        <w:rPr>
          <w:rFonts w:ascii="Verdana" w:hAnsi="Verdana" w:cs="Courier New"/>
          <w:sz w:val="20"/>
          <w:szCs w:val="20"/>
          <w:lang w:eastAsia="ar-SA"/>
        </w:rPr>
        <w:t>i zobowiązujemy się, w przypadku wyboru naszej oferty, do zawarcia umowy zgodnej z niniejszą ofertą, na warunkach określonych w</w:t>
      </w:r>
      <w:r>
        <w:rPr>
          <w:rFonts w:ascii="Verdana" w:hAnsi="Verdana" w:cs="Courier New"/>
          <w:sz w:val="20"/>
          <w:szCs w:val="20"/>
          <w:lang w:eastAsia="ar-SA"/>
        </w:rPr>
        <w:t xml:space="preserve"> SIWZ</w:t>
      </w:r>
      <w:r w:rsidRPr="00B37663">
        <w:rPr>
          <w:rFonts w:ascii="Verdana" w:hAnsi="Verdana" w:cs="Courier New"/>
          <w:sz w:val="20"/>
          <w:szCs w:val="20"/>
          <w:lang w:eastAsia="ar-SA"/>
        </w:rPr>
        <w:t>, w miejscu i terminie wyznaczonym przez Zamawiającego.</w:t>
      </w:r>
    </w:p>
    <w:p w14:paraId="42C67257" w14:textId="77777777" w:rsidR="00FB3B83" w:rsidRPr="007D74B9" w:rsidRDefault="00FB3B83" w:rsidP="000A5659">
      <w:pPr>
        <w:numPr>
          <w:ilvl w:val="0"/>
          <w:numId w:val="17"/>
        </w:numPr>
        <w:spacing w:after="120"/>
        <w:jc w:val="both"/>
        <w:rPr>
          <w:rFonts w:ascii="Verdana" w:eastAsia="Calibri" w:hAnsi="Verdana" w:cs="Arial"/>
          <w:b/>
          <w:sz w:val="20"/>
          <w:szCs w:val="20"/>
          <w:lang w:val="x-none" w:eastAsia="en-US"/>
        </w:rPr>
      </w:pPr>
      <w:r w:rsidRPr="002E293A">
        <w:rPr>
          <w:rFonts w:ascii="Verdana" w:hAnsi="Verdana"/>
          <w:b/>
          <w:sz w:val="20"/>
          <w:szCs w:val="20"/>
        </w:rPr>
        <w:t>OŚWIADCZAMY,</w:t>
      </w:r>
      <w:r w:rsidRPr="002E293A">
        <w:rPr>
          <w:rFonts w:ascii="Verdana" w:hAnsi="Verdana"/>
          <w:sz w:val="20"/>
          <w:szCs w:val="20"/>
        </w:rPr>
        <w:t xml:space="preserve"> że wypełniliśmy obowiązki informacyjne przewidziane w art. 13 lub art. 14 RODO</w:t>
      </w:r>
      <w:r>
        <w:rPr>
          <w:rFonts w:ascii="Verdana" w:hAnsi="Verdana"/>
          <w:sz w:val="20"/>
          <w:szCs w:val="20"/>
        </w:rPr>
        <w:t>**</w:t>
      </w:r>
      <w:r w:rsidRPr="002E293A">
        <w:rPr>
          <w:rFonts w:ascii="Verdana" w:hAnsi="Verdana"/>
          <w:sz w:val="20"/>
          <w:szCs w:val="20"/>
        </w:rPr>
        <w:t>  wobec osób fizycznych, od których dane osobowe bezpośrednio lub pośrednio pozyskaliśmy w celu ubiegania się o udzielenie zamówienia public</w:t>
      </w:r>
      <w:r>
        <w:rPr>
          <w:rFonts w:ascii="Verdana" w:hAnsi="Verdana"/>
          <w:sz w:val="20"/>
          <w:szCs w:val="20"/>
        </w:rPr>
        <w:t>znego w niniejszym postępowaniu</w:t>
      </w:r>
      <w:r w:rsidRPr="007D74B9">
        <w:rPr>
          <w:rFonts w:ascii="Verdana" w:hAnsi="Verdana"/>
        </w:rPr>
        <w:t xml:space="preserve"> </w:t>
      </w:r>
      <w:r w:rsidRPr="007D74B9">
        <w:rPr>
          <w:rFonts w:ascii="Verdana" w:hAnsi="Verdana"/>
          <w:sz w:val="20"/>
          <w:szCs w:val="20"/>
        </w:rPr>
        <w:t>i których dane zostały przekazane Zamawiającemu w ramach zamówienia</w:t>
      </w:r>
      <w:r w:rsidRPr="007D74B9">
        <w:rPr>
          <w:rStyle w:val="Odwoanieprzypisudolnego"/>
          <w:rFonts w:ascii="Verdana" w:hAnsi="Verdana"/>
          <w:sz w:val="20"/>
          <w:szCs w:val="20"/>
        </w:rPr>
        <w:t xml:space="preserve"> </w:t>
      </w:r>
      <w:r w:rsidRPr="007D74B9">
        <w:rPr>
          <w:rFonts w:ascii="Verdana" w:hAnsi="Verdana"/>
          <w:sz w:val="20"/>
          <w:szCs w:val="20"/>
        </w:rPr>
        <w:t>***</w:t>
      </w:r>
    </w:p>
    <w:p w14:paraId="521D3FBB" w14:textId="77777777" w:rsidR="00FB3B83" w:rsidRDefault="00FB3B83" w:rsidP="000A5659">
      <w:pPr>
        <w:pStyle w:val="Zwykytekst1"/>
        <w:numPr>
          <w:ilvl w:val="0"/>
          <w:numId w:val="17"/>
        </w:numPr>
        <w:tabs>
          <w:tab w:val="left" w:pos="426"/>
        </w:tabs>
        <w:spacing w:before="120" w:line="360" w:lineRule="exact"/>
        <w:jc w:val="both"/>
        <w:rPr>
          <w:rFonts w:ascii="Verdana" w:hAnsi="Verdana"/>
        </w:rPr>
      </w:pPr>
      <w:r>
        <w:rPr>
          <w:rFonts w:ascii="Verdana" w:hAnsi="Verdana"/>
          <w:b/>
        </w:rPr>
        <w:t>UPOWAŻNIONYM DO KONTAKTU</w:t>
      </w:r>
      <w:r>
        <w:rPr>
          <w:rFonts w:ascii="Verdana" w:hAnsi="Verdana"/>
        </w:rPr>
        <w:t xml:space="preserve"> w sprawie przedmiotowego postępowania jest:</w:t>
      </w:r>
    </w:p>
    <w:p w14:paraId="4722D7C1" w14:textId="77777777" w:rsidR="00FB3B83" w:rsidRDefault="00FB3B83" w:rsidP="00FB3B83">
      <w:pPr>
        <w:pStyle w:val="Zwykytekst1"/>
        <w:spacing w:before="120" w:line="360" w:lineRule="auto"/>
        <w:ind w:left="426"/>
        <w:rPr>
          <w:rFonts w:ascii="Verdana" w:hAnsi="Verdana"/>
        </w:rPr>
      </w:pPr>
      <w:r>
        <w:rPr>
          <w:rFonts w:ascii="Verdana" w:hAnsi="Verdana"/>
        </w:rPr>
        <w:t xml:space="preserve">Firma:______________________________________________________________ </w:t>
      </w:r>
      <w:r>
        <w:rPr>
          <w:rFonts w:ascii="Verdana" w:hAnsi="Verdana"/>
        </w:rPr>
        <w:br/>
        <w:t>Imię i nazwisko:______________________________________________________</w:t>
      </w:r>
      <w:r>
        <w:rPr>
          <w:rFonts w:ascii="Verdana" w:hAnsi="Verdana"/>
        </w:rPr>
        <w:br/>
        <w:t>adres_______________________________________________________________</w:t>
      </w:r>
      <w:r>
        <w:rPr>
          <w:rFonts w:ascii="Verdana" w:hAnsi="Verdana"/>
        </w:rPr>
        <w:br/>
        <w:t>___________________________________________________________________</w:t>
      </w:r>
    </w:p>
    <w:p w14:paraId="1EBBD365" w14:textId="77777777" w:rsidR="00FB3B83" w:rsidRDefault="00FB3B83" w:rsidP="00FB3B83">
      <w:pPr>
        <w:pStyle w:val="Zwykytekst1"/>
        <w:tabs>
          <w:tab w:val="left" w:leader="dot" w:pos="9072"/>
        </w:tabs>
        <w:spacing w:line="360" w:lineRule="auto"/>
        <w:ind w:left="426"/>
        <w:rPr>
          <w:rFonts w:ascii="Verdana" w:hAnsi="Verdana"/>
        </w:rPr>
      </w:pPr>
      <w:r>
        <w:rPr>
          <w:rFonts w:ascii="Verdana" w:hAnsi="Verdana"/>
        </w:rPr>
        <w:t>tel. _______________ e-mail: ________________________</w:t>
      </w:r>
    </w:p>
    <w:p w14:paraId="13BDFE58" w14:textId="77777777" w:rsidR="009F21DF" w:rsidRPr="00B37663" w:rsidRDefault="009F21DF" w:rsidP="000A5659">
      <w:pPr>
        <w:numPr>
          <w:ilvl w:val="0"/>
          <w:numId w:val="17"/>
        </w:numPr>
        <w:tabs>
          <w:tab w:val="left" w:pos="426"/>
        </w:tabs>
        <w:suppressAutoHyphens/>
        <w:spacing w:after="120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B37663">
        <w:rPr>
          <w:rFonts w:ascii="Verdana" w:hAnsi="Verdana" w:cs="Courier New"/>
          <w:b/>
          <w:sz w:val="20"/>
          <w:szCs w:val="20"/>
          <w:lang w:eastAsia="ar-SA"/>
        </w:rPr>
        <w:t xml:space="preserve">OFERTĘ </w:t>
      </w:r>
      <w:r w:rsidRPr="00B37663">
        <w:rPr>
          <w:rFonts w:ascii="Verdana" w:hAnsi="Verdana" w:cs="Courier New"/>
          <w:sz w:val="20"/>
          <w:szCs w:val="20"/>
          <w:lang w:eastAsia="ar-SA"/>
        </w:rPr>
        <w:t>składamy na _________ stronach.</w:t>
      </w:r>
    </w:p>
    <w:p w14:paraId="0CCFE895" w14:textId="11724DE5" w:rsidR="009F21DF" w:rsidRPr="008720D8" w:rsidRDefault="009F21DF" w:rsidP="009F21DF">
      <w:pPr>
        <w:tabs>
          <w:tab w:val="left" w:pos="426"/>
        </w:tabs>
        <w:suppressAutoHyphens/>
        <w:spacing w:after="12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8720D8">
        <w:rPr>
          <w:rFonts w:ascii="Verdana" w:hAnsi="Verdana" w:cs="Courier New"/>
          <w:b/>
          <w:sz w:val="20"/>
          <w:szCs w:val="20"/>
          <w:lang w:eastAsia="ar-SA"/>
        </w:rPr>
        <w:t>1</w:t>
      </w:r>
      <w:r w:rsidR="00490F0E">
        <w:rPr>
          <w:rFonts w:ascii="Verdana" w:hAnsi="Verdana" w:cs="Courier New"/>
          <w:b/>
          <w:sz w:val="20"/>
          <w:szCs w:val="20"/>
          <w:lang w:eastAsia="ar-SA"/>
        </w:rPr>
        <w:t>6</w:t>
      </w:r>
      <w:r w:rsidRPr="008720D8">
        <w:rPr>
          <w:rFonts w:ascii="Verdana" w:hAnsi="Verdana" w:cs="Courier New"/>
          <w:b/>
          <w:sz w:val="20"/>
          <w:szCs w:val="20"/>
          <w:lang w:eastAsia="ar-SA"/>
        </w:rPr>
        <w:t>.</w:t>
      </w:r>
      <w:r w:rsidRPr="008720D8">
        <w:rPr>
          <w:rFonts w:ascii="Verdana" w:hAnsi="Verdana" w:cs="Courier New"/>
          <w:b/>
          <w:sz w:val="20"/>
          <w:szCs w:val="20"/>
          <w:lang w:eastAsia="ar-SA"/>
        </w:rPr>
        <w:tab/>
        <w:t xml:space="preserve">SPIS dołączonych formularzy, oświadczeń i dokumentów: </w:t>
      </w:r>
    </w:p>
    <w:p w14:paraId="1F1A4B90" w14:textId="77777777" w:rsidR="009F21DF" w:rsidRPr="008720D8" w:rsidRDefault="009F21DF" w:rsidP="009F21DF">
      <w:pPr>
        <w:tabs>
          <w:tab w:val="left" w:pos="426"/>
        </w:tabs>
        <w:suppressAutoHyphens/>
        <w:spacing w:after="1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ab/>
      </w:r>
      <w:r w:rsidRPr="008720D8">
        <w:rPr>
          <w:rFonts w:ascii="Verdana" w:hAnsi="Verdana" w:cs="Courier New"/>
          <w:sz w:val="20"/>
          <w:szCs w:val="20"/>
          <w:lang w:eastAsia="ar-SA"/>
        </w:rPr>
        <w:t>(należy wymienić wszystkie złożone formularze, oświadczenia i dokumenty itp.):</w:t>
      </w:r>
    </w:p>
    <w:p w14:paraId="4ED185F7" w14:textId="77777777" w:rsidR="009F21DF" w:rsidRPr="00B37663" w:rsidRDefault="009F21DF" w:rsidP="009F21DF">
      <w:pPr>
        <w:tabs>
          <w:tab w:val="left" w:pos="426"/>
        </w:tabs>
        <w:suppressAutoHyphens/>
        <w:spacing w:after="120"/>
        <w:ind w:left="426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8720D8">
        <w:rPr>
          <w:rFonts w:ascii="Verdana" w:hAnsi="Verdana" w:cs="Courier New"/>
          <w:sz w:val="20"/>
          <w:szCs w:val="20"/>
          <w:lang w:eastAsia="ar-SA"/>
        </w:rPr>
        <w:t>__________________________________________________________________________________________________________________________________________________</w:t>
      </w:r>
    </w:p>
    <w:p w14:paraId="0B66EDB1" w14:textId="77777777" w:rsidR="00490F0E" w:rsidRDefault="00490F0E" w:rsidP="009F21DF">
      <w:pPr>
        <w:spacing w:before="240" w:line="360" w:lineRule="auto"/>
        <w:jc w:val="both"/>
        <w:rPr>
          <w:rFonts w:ascii="Verdana" w:hAnsi="Verdana" w:cs="Courier New"/>
          <w:b/>
          <w:bCs/>
          <w:sz w:val="18"/>
          <w:szCs w:val="18"/>
        </w:rPr>
      </w:pPr>
    </w:p>
    <w:p w14:paraId="570D267A" w14:textId="006A03C7" w:rsidR="009F21DF" w:rsidRPr="00B37663" w:rsidRDefault="009F21DF" w:rsidP="009F21DF">
      <w:pPr>
        <w:spacing w:before="240" w:line="360" w:lineRule="auto"/>
        <w:jc w:val="both"/>
        <w:rPr>
          <w:rFonts w:ascii="Verdana" w:hAnsi="Verdana" w:cs="Courier New"/>
          <w:sz w:val="18"/>
          <w:szCs w:val="18"/>
        </w:rPr>
      </w:pPr>
      <w:r>
        <w:rPr>
          <w:rFonts w:ascii="Verdana" w:hAnsi="Verdana" w:cs="Courier New"/>
          <w:b/>
          <w:bCs/>
          <w:sz w:val="18"/>
          <w:szCs w:val="18"/>
        </w:rPr>
        <w:lastRenderedPageBreak/>
        <w:t>1</w:t>
      </w:r>
      <w:r w:rsidR="00490F0E">
        <w:rPr>
          <w:rFonts w:ascii="Verdana" w:hAnsi="Verdana" w:cs="Courier New"/>
          <w:b/>
          <w:bCs/>
          <w:sz w:val="18"/>
          <w:szCs w:val="18"/>
        </w:rPr>
        <w:t>7</w:t>
      </w:r>
      <w:r w:rsidRPr="00B37663">
        <w:rPr>
          <w:rFonts w:ascii="Verdana" w:hAnsi="Verdana" w:cs="Courier New"/>
          <w:b/>
          <w:bCs/>
          <w:sz w:val="18"/>
          <w:szCs w:val="18"/>
        </w:rPr>
        <w:t>. OŚWIADCZAMY,</w:t>
      </w:r>
      <w:r w:rsidRPr="00B37663">
        <w:rPr>
          <w:rFonts w:ascii="Verdana" w:hAnsi="Verdana" w:cs="Courier New"/>
          <w:sz w:val="18"/>
          <w:szCs w:val="18"/>
        </w:rPr>
        <w:t xml:space="preserve"> że jesteśmy/nie jesteśmy* mikroprzedsiębiorstwem/małym/średnim przedsiębiorstwem.</w:t>
      </w:r>
    </w:p>
    <w:p w14:paraId="2E89F6AE" w14:textId="77777777" w:rsidR="009F21DF" w:rsidRPr="00B37663" w:rsidRDefault="009F21DF" w:rsidP="009F21DF">
      <w:pPr>
        <w:spacing w:before="120"/>
        <w:rPr>
          <w:rFonts w:ascii="Verdana" w:hAnsi="Verdana"/>
          <w:sz w:val="18"/>
          <w:szCs w:val="18"/>
        </w:rPr>
      </w:pPr>
    </w:p>
    <w:p w14:paraId="7DC93B50" w14:textId="77777777" w:rsidR="009F21DF" w:rsidRPr="00B37663" w:rsidRDefault="009F21DF" w:rsidP="009F21DF">
      <w:pPr>
        <w:spacing w:before="120"/>
        <w:rPr>
          <w:rFonts w:ascii="Verdana" w:hAnsi="Verdana"/>
          <w:sz w:val="18"/>
          <w:szCs w:val="18"/>
        </w:rPr>
      </w:pPr>
      <w:r w:rsidRPr="00B37663">
        <w:rPr>
          <w:rFonts w:ascii="Verdana" w:hAnsi="Verdana"/>
          <w:sz w:val="18"/>
          <w:szCs w:val="18"/>
        </w:rPr>
        <w:t>__________________ dnia __ __ _____ roku</w:t>
      </w:r>
    </w:p>
    <w:p w14:paraId="2BF55E8E" w14:textId="77777777" w:rsidR="009F21DF" w:rsidRPr="00B37663" w:rsidRDefault="009F21DF" w:rsidP="009F21DF">
      <w:pPr>
        <w:spacing w:before="120"/>
        <w:ind w:firstLine="5220"/>
        <w:jc w:val="center"/>
        <w:rPr>
          <w:rFonts w:ascii="Verdana" w:hAnsi="Verdana"/>
          <w:sz w:val="18"/>
          <w:szCs w:val="18"/>
        </w:rPr>
      </w:pPr>
      <w:r w:rsidRPr="00B37663">
        <w:rPr>
          <w:rFonts w:ascii="Verdana" w:hAnsi="Verdana"/>
          <w:sz w:val="18"/>
          <w:szCs w:val="18"/>
        </w:rPr>
        <w:t>______________________________</w:t>
      </w:r>
    </w:p>
    <w:p w14:paraId="7F39360A" w14:textId="77777777" w:rsidR="009F21DF" w:rsidRPr="00B37663" w:rsidRDefault="009F21DF" w:rsidP="009F21DF">
      <w:pPr>
        <w:ind w:left="720" w:firstLine="4502"/>
        <w:jc w:val="center"/>
        <w:rPr>
          <w:rFonts w:ascii="Verdana" w:hAnsi="Verdana"/>
          <w:sz w:val="16"/>
          <w:szCs w:val="16"/>
        </w:rPr>
      </w:pPr>
      <w:r w:rsidRPr="00B37663">
        <w:rPr>
          <w:rFonts w:ascii="Verdana" w:hAnsi="Verdana"/>
          <w:sz w:val="16"/>
          <w:szCs w:val="16"/>
        </w:rPr>
        <w:t>(podpis Wykonawcy/Pełnomocnika)</w:t>
      </w:r>
    </w:p>
    <w:p w14:paraId="50DB1046" w14:textId="77777777" w:rsidR="005E662A" w:rsidRDefault="005E662A" w:rsidP="009F21DF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14:paraId="7F0C23F8" w14:textId="77777777" w:rsidR="005E662A" w:rsidRDefault="005E662A" w:rsidP="009F21DF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14:paraId="0FCCD96F" w14:textId="77777777" w:rsidR="009F21DF" w:rsidRPr="00B37663" w:rsidRDefault="009F21DF" w:rsidP="009F21DF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  <w:r w:rsidRPr="00B37663">
        <w:rPr>
          <w:rFonts w:ascii="Verdana" w:hAnsi="Verdana" w:cs="Courier New"/>
          <w:sz w:val="16"/>
          <w:szCs w:val="16"/>
        </w:rPr>
        <w:t>* niepotrzebne skreślić</w:t>
      </w:r>
    </w:p>
    <w:p w14:paraId="40BE2003" w14:textId="77777777" w:rsidR="009F21DF" w:rsidRPr="00B37663" w:rsidRDefault="009F21DF" w:rsidP="009F21DF">
      <w:pPr>
        <w:spacing w:before="120" w:line="276" w:lineRule="auto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B37663">
        <w:rPr>
          <w:rFonts w:ascii="Verdana" w:hAnsi="Verdana" w:cs="Arial"/>
          <w:i/>
          <w:iCs/>
          <w:sz w:val="16"/>
          <w:szCs w:val="16"/>
          <w:lang w:eastAsia="en-US"/>
        </w:rPr>
        <w:t>UWAGA:</w:t>
      </w:r>
    </w:p>
    <w:p w14:paraId="58DEDEC4" w14:textId="77777777" w:rsidR="009F21DF" w:rsidRPr="00B37663" w:rsidRDefault="009F21DF" w:rsidP="009F21DF">
      <w:pPr>
        <w:spacing w:before="120" w:line="276" w:lineRule="auto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B37663">
        <w:rPr>
          <w:rFonts w:ascii="Verdana" w:hAnsi="Verdana" w:cs="Arial"/>
          <w:i/>
          <w:iCs/>
          <w:sz w:val="16"/>
          <w:szCs w:val="16"/>
          <w:lang w:eastAsia="en-US"/>
        </w:rPr>
        <w:t xml:space="preserve">Mikroprzedsiębiorstwo: przedsiębiorstwo, które zatrudnia mniej niż 10 osób i którego roczny obrót lub roczna suma bilansowa nie przekracza 2 milionów EUR.  </w:t>
      </w:r>
    </w:p>
    <w:p w14:paraId="7914F092" w14:textId="77777777" w:rsidR="009F21DF" w:rsidRPr="00B37663" w:rsidRDefault="009F21DF" w:rsidP="009F21DF">
      <w:pPr>
        <w:spacing w:before="120" w:line="276" w:lineRule="auto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B37663">
        <w:rPr>
          <w:rFonts w:ascii="Verdana" w:hAnsi="Verdana" w:cs="Arial"/>
          <w:i/>
          <w:iCs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335E1C68" w14:textId="77777777" w:rsidR="009F21DF" w:rsidRPr="00B37663" w:rsidRDefault="009F21DF" w:rsidP="009F21DF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B37663">
        <w:rPr>
          <w:rFonts w:ascii="Verdana" w:hAnsi="Verdana" w:cs="Arial"/>
          <w:i/>
          <w:iCs/>
          <w:sz w:val="16"/>
          <w:szCs w:val="16"/>
          <w:lang w:eastAsia="en-US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3C7495ED" w14:textId="77777777" w:rsidR="00EF7351" w:rsidRDefault="00EF7351" w:rsidP="00D870FA">
      <w:pPr>
        <w:jc w:val="right"/>
        <w:rPr>
          <w:rFonts w:ascii="Verdana" w:hAnsi="Verdana" w:cs="Courier New"/>
          <w:b/>
          <w:sz w:val="20"/>
          <w:szCs w:val="20"/>
        </w:rPr>
      </w:pPr>
    </w:p>
    <w:p w14:paraId="29F01E2F" w14:textId="77777777" w:rsidR="00753EA2" w:rsidRPr="00753EA2" w:rsidRDefault="00753EA2" w:rsidP="00753EA2">
      <w:pPr>
        <w:pStyle w:val="Tekstprzypisudolnego"/>
        <w:spacing w:after="60"/>
        <w:rPr>
          <w:rFonts w:ascii="Verdana" w:hAnsi="Verdana"/>
          <w:sz w:val="16"/>
          <w:szCs w:val="16"/>
        </w:rPr>
      </w:pPr>
      <w:r w:rsidRPr="00753EA2">
        <w:rPr>
          <w:rFonts w:ascii="Verdana" w:hAnsi="Verdana"/>
          <w:sz w:val="16"/>
          <w:szCs w:val="16"/>
        </w:rPr>
        <w:t xml:space="preserve">** </w:t>
      </w:r>
      <w:r w:rsidRPr="00753EA2">
        <w:rPr>
          <w:rFonts w:ascii="Verdana" w:eastAsia="Calibri" w:hAnsi="Verdana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BC2AB5D" w14:textId="77777777" w:rsidR="00753EA2" w:rsidRPr="00753EA2" w:rsidRDefault="00753EA2" w:rsidP="00753EA2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 w:rsidRPr="00753EA2">
        <w:rPr>
          <w:rFonts w:ascii="Verdana" w:hAnsi="Verdana"/>
          <w:sz w:val="16"/>
          <w:szCs w:val="16"/>
        </w:rPr>
        <w:t xml:space="preserve">*** </w:t>
      </w:r>
      <w:r w:rsidRPr="00753EA2">
        <w:rPr>
          <w:rFonts w:ascii="Verdana" w:eastAsia="Calibri" w:hAnsi="Verdana" w:cs="Arial"/>
          <w:color w:val="000000"/>
          <w:sz w:val="16"/>
          <w:szCs w:val="16"/>
        </w:rPr>
        <w:t xml:space="preserve">W przypadku gdy wykonawca </w:t>
      </w:r>
      <w:r w:rsidRPr="00753EA2">
        <w:rPr>
          <w:rFonts w:ascii="Verdana" w:eastAsia="Calibri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A87E43" w14:textId="77777777" w:rsidR="00EF7351" w:rsidRDefault="00EF7351" w:rsidP="00D870FA">
      <w:pPr>
        <w:jc w:val="right"/>
        <w:rPr>
          <w:rFonts w:ascii="Verdana" w:hAnsi="Verdana" w:cs="Courier New"/>
          <w:b/>
          <w:sz w:val="20"/>
          <w:szCs w:val="20"/>
        </w:rPr>
      </w:pPr>
    </w:p>
    <w:p w14:paraId="5E00B006" w14:textId="77777777" w:rsidR="00EF7351" w:rsidRDefault="00EF7351" w:rsidP="00D870FA">
      <w:pPr>
        <w:jc w:val="right"/>
        <w:rPr>
          <w:rFonts w:ascii="Verdana" w:hAnsi="Verdana" w:cs="Courier New"/>
          <w:b/>
          <w:sz w:val="20"/>
          <w:szCs w:val="20"/>
        </w:rPr>
      </w:pPr>
    </w:p>
    <w:p w14:paraId="5B6DAE4B" w14:textId="77777777" w:rsidR="00EF7351" w:rsidRDefault="00EF7351" w:rsidP="00D870FA">
      <w:pPr>
        <w:jc w:val="right"/>
        <w:rPr>
          <w:rFonts w:ascii="Verdana" w:hAnsi="Verdana" w:cs="Courier New"/>
          <w:b/>
          <w:sz w:val="20"/>
          <w:szCs w:val="20"/>
        </w:rPr>
      </w:pPr>
    </w:p>
    <w:p w14:paraId="19C46477" w14:textId="77777777" w:rsidR="00EF7351" w:rsidRDefault="00EF7351" w:rsidP="00D870FA">
      <w:pPr>
        <w:jc w:val="right"/>
        <w:rPr>
          <w:rFonts w:ascii="Verdana" w:hAnsi="Verdana" w:cs="Courier New"/>
          <w:b/>
          <w:sz w:val="20"/>
          <w:szCs w:val="20"/>
        </w:rPr>
      </w:pPr>
    </w:p>
    <w:p w14:paraId="1E4EEE51" w14:textId="77777777" w:rsidR="00E12C65" w:rsidRDefault="00E12C65" w:rsidP="00E12C65">
      <w:pPr>
        <w:tabs>
          <w:tab w:val="left" w:pos="1515"/>
        </w:tabs>
        <w:rPr>
          <w:rFonts w:ascii="Verdana" w:hAnsi="Verdana" w:cs="Verdana"/>
          <w:b/>
          <w:bCs/>
          <w:i/>
          <w:sz w:val="20"/>
          <w:szCs w:val="20"/>
        </w:rPr>
      </w:pPr>
      <w:r>
        <w:rPr>
          <w:rFonts w:ascii="Verdana" w:hAnsi="Verdana" w:cs="Verdana"/>
          <w:b/>
          <w:bCs/>
          <w:i/>
          <w:sz w:val="20"/>
          <w:szCs w:val="20"/>
        </w:rPr>
        <w:tab/>
      </w:r>
    </w:p>
    <w:p w14:paraId="55195F09" w14:textId="77777777" w:rsidR="00732DA0" w:rsidRPr="00E12C65" w:rsidRDefault="00E12C65" w:rsidP="00E12C65">
      <w:pPr>
        <w:tabs>
          <w:tab w:val="left" w:pos="1515"/>
        </w:tabs>
        <w:rPr>
          <w:rFonts w:ascii="Verdana" w:hAnsi="Verdana" w:cs="Verdana"/>
          <w:sz w:val="20"/>
          <w:szCs w:val="20"/>
        </w:rPr>
        <w:sectPr w:rsidR="00732DA0" w:rsidRPr="00E12C65" w:rsidSect="00EB0F42">
          <w:headerReference w:type="default" r:id="rId13"/>
          <w:footerReference w:type="default" r:id="rId14"/>
          <w:pgSz w:w="11909" w:h="16834" w:code="9"/>
          <w:pgMar w:top="1418" w:right="1077" w:bottom="1418" w:left="1077" w:header="709" w:footer="709" w:gutter="0"/>
          <w:cols w:space="60"/>
          <w:noEndnote/>
          <w:titlePg/>
          <w:docGrid w:linePitch="326"/>
        </w:sectPr>
      </w:pPr>
      <w:r>
        <w:rPr>
          <w:rFonts w:ascii="Verdana" w:hAnsi="Verdana" w:cs="Verdana"/>
          <w:sz w:val="20"/>
          <w:szCs w:val="20"/>
        </w:rPr>
        <w:tab/>
      </w:r>
    </w:p>
    <w:p w14:paraId="495FAC4B" w14:textId="77777777" w:rsidR="00732DA0" w:rsidRDefault="00732DA0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766192C8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849052F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44589FBC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6F4C9F7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47F4B3F7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1A8DD28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638F384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1E2DA55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6DEBE61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7A3A5E5C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C42E86F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DDBAB4A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0F46FBDE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31394027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7C5EDD19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5E550C7B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7FCCA305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6896FCF0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0372626D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56369DE7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08548A80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E521356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DBCA4FC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691209BF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6FAC4735" w14:textId="74FF000B" w:rsidR="00155C2E" w:rsidRDefault="00155C2E" w:rsidP="00155C2E">
      <w:pPr>
        <w:autoSpaceDE w:val="0"/>
        <w:autoSpaceDN w:val="0"/>
        <w:adjustRightInd w:val="0"/>
        <w:ind w:firstLine="7513"/>
        <w:rPr>
          <w:rFonts w:ascii="Verdana" w:hAnsi="Verdana" w:cs="Arial"/>
          <w:b/>
          <w:iCs/>
          <w:sz w:val="18"/>
          <w:szCs w:val="18"/>
        </w:rPr>
      </w:pPr>
      <w:r>
        <w:rPr>
          <w:rFonts w:ascii="Verdana" w:hAnsi="Verdana" w:cs="Arial"/>
          <w:b/>
          <w:iCs/>
          <w:sz w:val="18"/>
          <w:szCs w:val="18"/>
        </w:rPr>
        <w:lastRenderedPageBreak/>
        <w:t>Formularz 2.2.</w:t>
      </w:r>
    </w:p>
    <w:p w14:paraId="2F224264" w14:textId="77777777" w:rsidR="00155C2E" w:rsidRDefault="00155C2E" w:rsidP="00155C2E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10"/>
          <w:szCs w:val="10"/>
        </w:rPr>
      </w:pPr>
    </w:p>
    <w:p w14:paraId="5059B6FE" w14:textId="77777777" w:rsidR="00155C2E" w:rsidRDefault="00155C2E" w:rsidP="00155C2E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0"/>
          <w:szCs w:val="20"/>
        </w:rPr>
      </w:pPr>
    </w:p>
    <w:p w14:paraId="1CCDFEC0" w14:textId="77777777" w:rsidR="00155C2E" w:rsidRDefault="00155C2E" w:rsidP="00155C2E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14:paraId="25B2C260" w14:textId="77777777" w:rsidR="00155C2E" w:rsidRDefault="00155C2E" w:rsidP="00155C2E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0"/>
          <w:szCs w:val="20"/>
        </w:rPr>
      </w:pPr>
    </w:p>
    <w:p w14:paraId="55D7A04F" w14:textId="3643B813" w:rsidR="00155C2E" w:rsidRDefault="00155C2E" w:rsidP="00155C2E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FORMULARZ </w:t>
      </w:r>
      <w:r w:rsidR="005E7D86">
        <w:rPr>
          <w:rFonts w:ascii="Verdana" w:hAnsi="Verdana" w:cs="Arial"/>
          <w:b/>
          <w:sz w:val="20"/>
          <w:szCs w:val="20"/>
        </w:rPr>
        <w:t xml:space="preserve">CENOWY </w:t>
      </w:r>
    </w:p>
    <w:p w14:paraId="4C2DE2D2" w14:textId="77777777" w:rsidR="00155C2E" w:rsidRDefault="00155C2E" w:rsidP="00155C2E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0"/>
          <w:szCs w:val="20"/>
        </w:rPr>
      </w:pPr>
    </w:p>
    <w:p w14:paraId="1AB5986E" w14:textId="77777777" w:rsidR="005E7D86" w:rsidRDefault="005E7D86" w:rsidP="005E7D86">
      <w:pPr>
        <w:spacing w:before="1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Pr="00224EA1">
        <w:rPr>
          <w:rFonts w:ascii="Verdana" w:hAnsi="Verdana"/>
          <w:b/>
          <w:sz w:val="20"/>
          <w:szCs w:val="20"/>
        </w:rPr>
        <w:t xml:space="preserve">ukcesywne dostawy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224EA1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i podległych jednostek terenowych. </w:t>
      </w:r>
    </w:p>
    <w:p w14:paraId="58305B65" w14:textId="77777777" w:rsidR="00155C2E" w:rsidRDefault="00155C2E" w:rsidP="00155C2E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68"/>
        <w:tblW w:w="10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4804"/>
        <w:gridCol w:w="713"/>
        <w:gridCol w:w="1657"/>
        <w:gridCol w:w="16"/>
        <w:gridCol w:w="2575"/>
        <w:gridCol w:w="16"/>
      </w:tblGrid>
      <w:tr w:rsidR="00155C2E" w:rsidRPr="00DC3743" w14:paraId="6D41A716" w14:textId="77777777" w:rsidTr="00155C2E">
        <w:trPr>
          <w:gridAfter w:val="1"/>
          <w:wAfter w:w="16" w:type="dxa"/>
          <w:trHeight w:val="4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21EF" w14:textId="77777777" w:rsidR="00155C2E" w:rsidRPr="007B6221" w:rsidRDefault="00155C2E" w:rsidP="00FE40D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B6221">
              <w:rPr>
                <w:rFonts w:ascii="Verdana" w:hAnsi="Verdana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AB68" w14:textId="77777777" w:rsidR="00155C2E" w:rsidRPr="00DC3743" w:rsidRDefault="00155C2E" w:rsidP="00FE40D6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C3743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Opis przedmiotu zamówienia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AFF7" w14:textId="77777777" w:rsidR="00155C2E" w:rsidRPr="00DC3743" w:rsidRDefault="00155C2E" w:rsidP="00FE40D6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C3743">
              <w:rPr>
                <w:rFonts w:ascii="Verdana" w:hAnsi="Verdana"/>
                <w:b/>
                <w:color w:val="000000"/>
                <w:sz w:val="18"/>
                <w:szCs w:val="18"/>
              </w:rPr>
              <w:t>Ilość szt.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461E2" w14:textId="77777777" w:rsidR="00155C2E" w:rsidRPr="00DC3743" w:rsidRDefault="00155C2E" w:rsidP="00FE40D6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BFC0F" w14:textId="77777777" w:rsidR="00155C2E" w:rsidRPr="00DC3743" w:rsidRDefault="00155C2E" w:rsidP="00FE40D6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Wartość netto</w:t>
            </w:r>
          </w:p>
        </w:tc>
      </w:tr>
      <w:tr w:rsidR="00155C2E" w:rsidRPr="007B6221" w14:paraId="2B994E72" w14:textId="77777777" w:rsidTr="00155C2E">
        <w:trPr>
          <w:gridAfter w:val="1"/>
          <w:wAfter w:w="16" w:type="dxa"/>
          <w:trHeight w:val="60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D674" w14:textId="77777777" w:rsidR="00155C2E" w:rsidRPr="007B6221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7B6221">
              <w:rPr>
                <w:rFonts w:ascii="Verdana" w:hAnsi="Verdan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381" w14:textId="77777777" w:rsidR="00155C2E" w:rsidRPr="00591424" w:rsidRDefault="00155C2E" w:rsidP="00FE40D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Woda źródlana 18,9  litra- baniaki zwrotne</w:t>
            </w:r>
          </w:p>
          <w:p w14:paraId="44C28AA7" w14:textId="77777777" w:rsidR="00155C2E" w:rsidRPr="007B6221" w:rsidRDefault="00155C2E" w:rsidP="00FE40D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0ABF" w14:textId="77777777" w:rsidR="00155C2E" w:rsidRPr="007B6221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10475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F38AD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DFEEB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:rsidRPr="007B6221" w14:paraId="0981047E" w14:textId="77777777" w:rsidTr="00155C2E">
        <w:trPr>
          <w:gridAfter w:val="1"/>
          <w:wAfter w:w="16" w:type="dxa"/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3336C" w14:textId="77777777" w:rsidR="00155C2E" w:rsidRPr="007B6221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7F10" w14:textId="77777777" w:rsidR="00155C2E" w:rsidRDefault="00155C2E" w:rsidP="00FE40D6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 xml:space="preserve">Woda mineralna gazowana w butelkach plastikowych 1,5 litra, ogólna zawartość minerałów </w:t>
            </w:r>
            <w:r>
              <w:rPr>
                <w:rFonts w:ascii="Verdana" w:hAnsi="Verdana"/>
                <w:sz w:val="18"/>
                <w:szCs w:val="18"/>
              </w:rPr>
              <w:t>500- 1500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mg/l, ,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F77EE" w14:textId="77777777" w:rsidR="00155C2E" w:rsidRPr="007B6221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21140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8CDAF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7A5D1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:rsidRPr="007B6221" w14:paraId="5C5EE557" w14:textId="77777777" w:rsidTr="00155C2E">
        <w:trPr>
          <w:gridAfter w:val="1"/>
          <w:wAfter w:w="16" w:type="dxa"/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606C7" w14:textId="77777777" w:rsidR="00155C2E" w:rsidRPr="007B6221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D230" w14:textId="77777777" w:rsidR="00155C2E" w:rsidRDefault="00155C2E" w:rsidP="00FE40D6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>Woda mineralna niegazowana w butelkach plastikowych 1,5 litra, ogólna zawart</w:t>
            </w:r>
            <w:r>
              <w:rPr>
                <w:rFonts w:ascii="Verdana" w:hAnsi="Verdana"/>
                <w:sz w:val="18"/>
                <w:szCs w:val="18"/>
              </w:rPr>
              <w:t>ość minerałów 500-1500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mg/l, 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269BC" w14:textId="77777777" w:rsidR="00155C2E" w:rsidRPr="007B6221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14750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F1329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ED8C6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:rsidRPr="007B6221" w14:paraId="76362E21" w14:textId="77777777" w:rsidTr="00155C2E">
        <w:trPr>
          <w:gridAfter w:val="1"/>
          <w:wAfter w:w="16" w:type="dxa"/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2A66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6532" w14:textId="77777777" w:rsidR="00155C2E" w:rsidRDefault="00155C2E" w:rsidP="00FE40D6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>Woda mineralna gazowana w butelkach plastikowych 0,5 litra, ogólna zawart</w:t>
            </w:r>
            <w:r>
              <w:rPr>
                <w:rFonts w:ascii="Verdana" w:hAnsi="Verdana"/>
                <w:sz w:val="18"/>
                <w:szCs w:val="18"/>
              </w:rPr>
              <w:t>ość minerałów 500-1500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mg/l, 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AF659" w14:textId="77777777" w:rsidR="00155C2E" w:rsidRPr="007B6221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76500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97D3C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65CE2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14:paraId="1E928A11" w14:textId="77777777" w:rsidTr="00155C2E">
        <w:trPr>
          <w:gridAfter w:val="1"/>
          <w:wAfter w:w="16" w:type="dxa"/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94B6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D32C" w14:textId="77777777" w:rsidR="00155C2E" w:rsidRDefault="00155C2E" w:rsidP="00FE40D6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>Woda mineralna niegazowana w butelkach plastikowych 0,5 litra ogólna zawart</w:t>
            </w:r>
            <w:r>
              <w:rPr>
                <w:rFonts w:ascii="Verdana" w:hAnsi="Verdana"/>
                <w:sz w:val="18"/>
                <w:szCs w:val="18"/>
              </w:rPr>
              <w:t>ość minerałów 500-1500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mg/l, 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1CA6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65456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2C1BA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EE9F8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14:paraId="16005511" w14:textId="77777777" w:rsidTr="00155C2E">
        <w:trPr>
          <w:gridAfter w:val="1"/>
          <w:wAfter w:w="16" w:type="dxa"/>
          <w:trHeight w:val="80"/>
        </w:trPr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75FC6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23892" w14:textId="77777777" w:rsidR="00155C2E" w:rsidRDefault="00155C2E" w:rsidP="00FE40D6">
            <w:pPr>
              <w:rPr>
                <w:rFonts w:ascii="Verdana" w:hAnsi="Verdana"/>
                <w:sz w:val="18"/>
                <w:szCs w:val="18"/>
              </w:rPr>
            </w:pPr>
          </w:p>
          <w:p w14:paraId="25312CCE" w14:textId="77777777" w:rsidR="00155C2E" w:rsidRDefault="00155C2E" w:rsidP="00FE40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Pompki do wody źródlanej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A6A9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69AB4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9C826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14:paraId="03142B3B" w14:textId="77777777" w:rsidTr="00155C2E">
        <w:trPr>
          <w:gridAfter w:val="1"/>
          <w:wAfter w:w="16" w:type="dxa"/>
          <w:trHeight w:val="8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1903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4589" w14:textId="77777777" w:rsidR="00155C2E" w:rsidRDefault="00155C2E" w:rsidP="00FE40D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4A25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9622D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85867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14:paraId="50500D47" w14:textId="77777777" w:rsidTr="00155C2E">
        <w:trPr>
          <w:trHeight w:val="516"/>
        </w:trPr>
        <w:tc>
          <w:tcPr>
            <w:tcW w:w="76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B38AC" w14:textId="639CD617" w:rsidR="00155C2E" w:rsidRDefault="005E7D86" w:rsidP="00FE40D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RAZEM </w:t>
            </w:r>
            <w:r w:rsidR="00155C2E" w:rsidRPr="00357BDC">
              <w:rPr>
                <w:rFonts w:ascii="Verdana" w:hAnsi="Verdana"/>
                <w:b/>
                <w:color w:val="000000"/>
                <w:sz w:val="18"/>
                <w:szCs w:val="18"/>
              </w:rPr>
              <w:t>Wartość netto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9E7D8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14:paraId="07CC8889" w14:textId="77777777" w:rsidTr="00155C2E">
        <w:trPr>
          <w:trHeight w:val="551"/>
        </w:trPr>
        <w:tc>
          <w:tcPr>
            <w:tcW w:w="76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4565" w14:textId="77777777" w:rsidR="00155C2E" w:rsidRPr="00357BDC" w:rsidRDefault="00155C2E" w:rsidP="00FE40D6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357BDC">
              <w:rPr>
                <w:rFonts w:ascii="Verdana" w:hAnsi="Verdana"/>
                <w:b/>
                <w:color w:val="000000"/>
                <w:sz w:val="18"/>
                <w:szCs w:val="18"/>
              </w:rPr>
              <w:t>Wartość podatku VAT 23%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4FD0C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55C2E" w14:paraId="128CFD8E" w14:textId="77777777" w:rsidTr="00155C2E">
        <w:trPr>
          <w:trHeight w:val="600"/>
        </w:trPr>
        <w:tc>
          <w:tcPr>
            <w:tcW w:w="76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94B5" w14:textId="40AE2C45" w:rsidR="00155C2E" w:rsidRDefault="005E7D86" w:rsidP="00FE40D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RAZEM </w:t>
            </w:r>
            <w:r w:rsidR="00155C2E" w:rsidRPr="00357BDC">
              <w:rPr>
                <w:rFonts w:ascii="Verdana" w:hAnsi="Verdana"/>
                <w:b/>
                <w:color w:val="000000"/>
                <w:sz w:val="18"/>
                <w:szCs w:val="18"/>
              </w:rPr>
              <w:t>Wartość brutto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BD2A5" w14:textId="77777777" w:rsidR="00155C2E" w:rsidRDefault="00155C2E" w:rsidP="00FE40D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45E7DC92" w14:textId="77777777" w:rsidR="00155C2E" w:rsidRDefault="00155C2E" w:rsidP="00155C2E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14:paraId="4D41DBB6" w14:textId="77777777" w:rsidR="00155C2E" w:rsidRDefault="00155C2E" w:rsidP="00155C2E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  ………………………………………………………………                                                                                    </w:t>
      </w:r>
    </w:p>
    <w:p w14:paraId="7296AEBB" w14:textId="77777777" w:rsidR="00155C2E" w:rsidRPr="00033FF9" w:rsidRDefault="00155C2E" w:rsidP="00155C2E">
      <w:pPr>
        <w:autoSpaceDE w:val="0"/>
        <w:autoSpaceDN w:val="0"/>
        <w:adjustRightInd w:val="0"/>
        <w:spacing w:line="360" w:lineRule="auto"/>
        <w:jc w:val="both"/>
        <w:rPr>
          <w:rStyle w:val="Pogrubienie"/>
          <w:rFonts w:ascii="Verdana" w:hAnsi="Verdana" w:cs="Arial"/>
          <w:b w:val="0"/>
          <w:bCs w:val="0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                                                                                                (podpis Wykonawcy/Pełnomocnika</w:t>
      </w:r>
    </w:p>
    <w:p w14:paraId="72112199" w14:textId="1642DB21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7D332EE" w14:textId="6C55A814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D1DFC61" w14:textId="7267EB7A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7C1AA26" w14:textId="7BA92CF9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42F3D00" w14:textId="4343FC3F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230CF29" w14:textId="45881C4E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1B2AFF6" w14:textId="0F1518C2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37637A48" w14:textId="7E56F1A5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688150CF" w14:textId="4405F76E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33F215D2" w14:textId="693BF17A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3BABCD82" w14:textId="48F7B530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61EEDEC8" w14:textId="23E59186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390C869D" w14:textId="30951312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620971CE" w14:textId="1F5FC4A1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38071155" w14:textId="0230B03E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0E5DD24" w14:textId="2D6184C6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12F707B" w14:textId="63FADC46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9E14F1C" w14:textId="77777777" w:rsidR="00155C2E" w:rsidRDefault="00155C2E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20207921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8D3A81B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0AE4C15E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04DAF769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5F523CD4" w14:textId="77777777" w:rsidR="005E662A" w:rsidRDefault="005E662A" w:rsidP="00E12C65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70F46801" w14:textId="77777777" w:rsidR="00732DA0" w:rsidRPr="00770D5B" w:rsidRDefault="00732DA0" w:rsidP="003461A9">
      <w:pPr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6B46EA24" w14:textId="77777777" w:rsidR="00F44936" w:rsidRPr="00770D5B" w:rsidRDefault="00F44936" w:rsidP="003461A9">
      <w:pPr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770D5B">
        <w:rPr>
          <w:rFonts w:ascii="Verdana" w:hAnsi="Verdana" w:cs="Verdana"/>
          <w:b/>
          <w:bCs/>
          <w:sz w:val="20"/>
          <w:szCs w:val="20"/>
        </w:rPr>
        <w:t>Rozdział 3</w:t>
      </w:r>
    </w:p>
    <w:p w14:paraId="1A9169FB" w14:textId="77777777" w:rsidR="00F44936" w:rsidRPr="00770D5B" w:rsidRDefault="00F44936" w:rsidP="0006139D">
      <w:pPr>
        <w:ind w:left="1440" w:hanging="144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79B823F" w14:textId="77777777" w:rsidR="00F44936" w:rsidRPr="00770D5B" w:rsidRDefault="00F44936" w:rsidP="00770D5B">
      <w:pPr>
        <w:jc w:val="both"/>
        <w:rPr>
          <w:rFonts w:ascii="Verdana" w:hAnsi="Verdana" w:cs="Verdana"/>
          <w:b/>
          <w:bCs/>
          <w:sz w:val="20"/>
          <w:szCs w:val="20"/>
        </w:rPr>
      </w:pPr>
      <w:r w:rsidRPr="00770D5B">
        <w:rPr>
          <w:rFonts w:ascii="Verdana" w:hAnsi="Verdana" w:cs="Verdana"/>
          <w:b/>
          <w:bCs/>
          <w:sz w:val="20"/>
          <w:szCs w:val="20"/>
        </w:rPr>
        <w:t xml:space="preserve">Formularze dotyczące spełniania przez Wykonawcę warunków udziału </w:t>
      </w:r>
      <w:r w:rsidR="00770D5B">
        <w:rPr>
          <w:rFonts w:ascii="Verdana" w:hAnsi="Verdana" w:cs="Verdana"/>
          <w:b/>
          <w:bCs/>
          <w:sz w:val="20"/>
          <w:szCs w:val="20"/>
        </w:rPr>
        <w:br/>
      </w:r>
      <w:r w:rsidRPr="00770D5B">
        <w:rPr>
          <w:rFonts w:ascii="Verdana" w:hAnsi="Verdana" w:cs="Verdana"/>
          <w:b/>
          <w:bCs/>
          <w:sz w:val="20"/>
          <w:szCs w:val="20"/>
        </w:rPr>
        <w:t xml:space="preserve">w postępowaniu/ wykazania braku podstaw do wykluczenia Wykonawcy </w:t>
      </w:r>
      <w:r w:rsidR="00770D5B">
        <w:rPr>
          <w:rFonts w:ascii="Verdana" w:hAnsi="Verdana" w:cs="Verdana"/>
          <w:b/>
          <w:bCs/>
          <w:sz w:val="20"/>
          <w:szCs w:val="20"/>
        </w:rPr>
        <w:br/>
      </w:r>
      <w:r w:rsidRPr="00770D5B">
        <w:rPr>
          <w:rFonts w:ascii="Verdana" w:hAnsi="Verdana" w:cs="Verdana"/>
          <w:b/>
          <w:bCs/>
          <w:sz w:val="20"/>
          <w:szCs w:val="20"/>
        </w:rPr>
        <w:t>z postępowania:</w:t>
      </w:r>
    </w:p>
    <w:p w14:paraId="03E09058" w14:textId="77777777" w:rsidR="00F44936" w:rsidRPr="005C444F" w:rsidRDefault="00F44936" w:rsidP="003461A9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590E3132" w14:textId="77777777" w:rsidR="003F2272" w:rsidRPr="005C444F" w:rsidRDefault="003F2272" w:rsidP="003F2272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108231F8" w14:textId="77777777" w:rsidR="003F2272" w:rsidRDefault="00732DA0" w:rsidP="003F2272">
      <w:pPr>
        <w:autoSpaceDE w:val="0"/>
        <w:autoSpaceDN w:val="0"/>
        <w:adjustRightInd w:val="0"/>
        <w:ind w:left="1560" w:hanging="1560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>
        <w:rPr>
          <w:rFonts w:ascii="Verdana" w:eastAsia="Calibri" w:hAnsi="Verdana" w:cs="Verdana"/>
          <w:sz w:val="20"/>
          <w:szCs w:val="20"/>
        </w:rPr>
        <w:tab/>
      </w:r>
      <w:r w:rsidR="003F2272">
        <w:rPr>
          <w:rFonts w:ascii="Verdana" w:eastAsia="Calibri" w:hAnsi="Verdana" w:cs="Verdana"/>
          <w:sz w:val="20"/>
          <w:szCs w:val="20"/>
        </w:rPr>
        <w:t>Wzór oświadczenia Wykonawcy o braku podstaw do wykluczenia z postępowania;</w:t>
      </w:r>
    </w:p>
    <w:p w14:paraId="6DC3B2A9" w14:textId="77777777" w:rsidR="003F2272" w:rsidRDefault="00732DA0" w:rsidP="003F2272">
      <w:pPr>
        <w:spacing w:before="12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</w:r>
      <w:r w:rsidR="003F2272">
        <w:rPr>
          <w:rFonts w:ascii="Verdana" w:eastAsia="Calibri" w:hAnsi="Verdana" w:cs="Verdana"/>
          <w:sz w:val="20"/>
          <w:szCs w:val="20"/>
        </w:rPr>
        <w:t>Wz</w:t>
      </w:r>
      <w:r w:rsidR="00EF7351">
        <w:rPr>
          <w:rFonts w:ascii="Verdana" w:eastAsia="Calibri" w:hAnsi="Verdana" w:cs="Verdana"/>
          <w:sz w:val="20"/>
          <w:szCs w:val="20"/>
        </w:rPr>
        <w:t xml:space="preserve">ór Oświadczenia o </w:t>
      </w:r>
      <w:r w:rsidR="003F2272">
        <w:rPr>
          <w:rFonts w:ascii="Verdana" w:eastAsia="Calibri" w:hAnsi="Verdana" w:cs="Verdana"/>
          <w:sz w:val="20"/>
          <w:szCs w:val="20"/>
        </w:rPr>
        <w:t>spełnianiu warunków udziału w postępowaniu;</w:t>
      </w:r>
    </w:p>
    <w:p w14:paraId="07A9E6BF" w14:textId="77777777" w:rsidR="003F2272" w:rsidRDefault="003F2272" w:rsidP="003F2272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732DA0">
        <w:rPr>
          <w:rFonts w:ascii="Verdana" w:hAnsi="Verdana"/>
          <w:sz w:val="20"/>
          <w:szCs w:val="20"/>
        </w:rPr>
        <w:t xml:space="preserve"> 3.3.</w:t>
      </w:r>
      <w:r w:rsidR="00732DA0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Propozycja treści </w:t>
      </w:r>
      <w:r w:rsidRPr="00C06AE2">
        <w:rPr>
          <w:rFonts w:ascii="Verdana" w:hAnsi="Verdana"/>
          <w:sz w:val="20"/>
          <w:szCs w:val="20"/>
        </w:rPr>
        <w:t>ZOBOWIĄZANI</w:t>
      </w:r>
      <w:r>
        <w:rPr>
          <w:rFonts w:ascii="Verdana" w:hAnsi="Verdana"/>
          <w:sz w:val="20"/>
          <w:szCs w:val="20"/>
        </w:rPr>
        <w:t xml:space="preserve">A </w:t>
      </w:r>
      <w:r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>
        <w:rPr>
          <w:rFonts w:ascii="Verdana" w:hAnsi="Verdana"/>
          <w:sz w:val="20"/>
          <w:szCs w:val="20"/>
        </w:rPr>
        <w:t xml:space="preserve">potrzeby realizacji </w:t>
      </w:r>
      <w:r w:rsidRPr="00C06AE2">
        <w:rPr>
          <w:rFonts w:ascii="Verdana" w:hAnsi="Verdana"/>
          <w:sz w:val="20"/>
          <w:szCs w:val="20"/>
        </w:rPr>
        <w:t xml:space="preserve"> zamówienia</w:t>
      </w:r>
      <w:r w:rsidRPr="005C444F" w:rsidDel="00BD3294">
        <w:rPr>
          <w:rFonts w:ascii="Verdana" w:hAnsi="Verdana"/>
          <w:sz w:val="20"/>
          <w:szCs w:val="20"/>
        </w:rPr>
        <w:t xml:space="preserve"> </w:t>
      </w:r>
    </w:p>
    <w:p w14:paraId="1C05EFDA" w14:textId="77777777" w:rsidR="003F2272" w:rsidRPr="005C444F" w:rsidRDefault="003F2272" w:rsidP="003F2272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732DA0">
        <w:rPr>
          <w:rFonts w:ascii="Verdana" w:hAnsi="Verdana"/>
          <w:sz w:val="20"/>
          <w:szCs w:val="20"/>
        </w:rPr>
        <w:t xml:space="preserve"> 3.4.</w:t>
      </w:r>
      <w:r w:rsidR="00732DA0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Oświadczenie o przynależności/braku przynależności do tej samej grupy kapitałowej o której mowa w art. 24 ust 1 pkt 23 ustawy </w:t>
      </w:r>
      <w:proofErr w:type="spellStart"/>
      <w:r>
        <w:rPr>
          <w:rFonts w:ascii="Verdana" w:hAnsi="Verdana"/>
          <w:sz w:val="20"/>
          <w:szCs w:val="20"/>
        </w:rPr>
        <w:t>Pzp</w:t>
      </w:r>
      <w:proofErr w:type="spellEnd"/>
    </w:p>
    <w:p w14:paraId="2ACF361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A5AFD86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FBCF07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E620FEC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309B2E4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620ACB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E8EEB2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BE02EFA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27717BE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DD6B5A9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103BB83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73D3D0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35ADE01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003B500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943A110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286910C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F772F9B" w14:textId="72072F61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18B18AFC" w14:textId="6E2DAB01" w:rsidR="00721147" w:rsidRDefault="00721147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2B71C50" w14:textId="77777777" w:rsidR="00C75619" w:rsidRDefault="00C75619" w:rsidP="00AC5417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</w:p>
    <w:p w14:paraId="4B4728C3" w14:textId="77777777" w:rsidR="00C75619" w:rsidRDefault="00C75619" w:rsidP="00AC5417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</w:p>
    <w:p w14:paraId="33485978" w14:textId="77777777" w:rsidR="00C75619" w:rsidRDefault="00C75619" w:rsidP="00AC5417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</w:p>
    <w:p w14:paraId="1E3AECF2" w14:textId="77777777" w:rsidR="00C75619" w:rsidRDefault="00C75619" w:rsidP="00AC5417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</w:p>
    <w:p w14:paraId="02F4554B" w14:textId="799D2FAD" w:rsidR="00F44936" w:rsidRPr="002238FA" w:rsidRDefault="00963802" w:rsidP="00AC5417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  <w:r w:rsidRPr="002238FA">
        <w:rPr>
          <w:rFonts w:ascii="Verdana" w:hAnsi="Verdana"/>
          <w:b/>
          <w:sz w:val="20"/>
          <w:szCs w:val="20"/>
        </w:rPr>
        <w:lastRenderedPageBreak/>
        <w:t>Formularz 3.1</w:t>
      </w:r>
    </w:p>
    <w:p w14:paraId="7278DF22" w14:textId="77777777" w:rsidR="00F44936" w:rsidRDefault="00F44936" w:rsidP="0006139D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F44936" w:rsidRPr="00F5437D" w14:paraId="6787753D" w14:textId="77777777" w:rsidTr="0004255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1500BC" w14:textId="77777777" w:rsidR="00F44936" w:rsidRDefault="00F44936" w:rsidP="003461A9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14:paraId="1AC9ED90" w14:textId="77777777" w:rsidR="00F44936" w:rsidRPr="00C81CAF" w:rsidRDefault="00F44936" w:rsidP="003461A9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 xml:space="preserve">Oświadczenie wykonawcy </w:t>
            </w:r>
          </w:p>
          <w:p w14:paraId="4FAB68CE" w14:textId="77777777" w:rsidR="00F44936" w:rsidRPr="00C81CAF" w:rsidRDefault="00F44936" w:rsidP="0006139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14:paraId="7DE08937" w14:textId="77777777" w:rsidR="00F44936" w:rsidRPr="00C81CAF" w:rsidRDefault="00F44936" w:rsidP="003461A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 w:rsidRPr="00C81CAF">
              <w:rPr>
                <w:rFonts w:ascii="Verdana" w:hAnsi="Verdana" w:cs="Arial"/>
                <w:b/>
                <w:sz w:val="20"/>
                <w:szCs w:val="20"/>
              </w:rPr>
              <w:t>Pzp</w:t>
            </w:r>
            <w:proofErr w:type="spellEnd"/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) </w:t>
            </w:r>
          </w:p>
          <w:p w14:paraId="29FCEFC7" w14:textId="77777777" w:rsidR="00F44936" w:rsidRPr="00681DA2" w:rsidRDefault="00F44936" w:rsidP="003461A9">
            <w:pPr>
              <w:spacing w:before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PRZESŁ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ANEK WYKLUCZENIA Z POSTĘPOWANIA</w:t>
            </w:r>
          </w:p>
        </w:tc>
      </w:tr>
    </w:tbl>
    <w:p w14:paraId="52A99E18" w14:textId="77777777" w:rsidR="00F44936" w:rsidRDefault="00F44936" w:rsidP="0006139D">
      <w:pPr>
        <w:spacing w:before="120"/>
        <w:jc w:val="both"/>
        <w:rPr>
          <w:rFonts w:ascii="Verdana" w:hAnsi="Verdana" w:cs="Courier New"/>
          <w:b/>
          <w:sz w:val="20"/>
          <w:szCs w:val="20"/>
        </w:rPr>
      </w:pPr>
    </w:p>
    <w:p w14:paraId="5022DF00" w14:textId="77777777" w:rsidR="00133E21" w:rsidRPr="00380620" w:rsidRDefault="00133E21" w:rsidP="003461A9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14:paraId="64D1EC7F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646ABABF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6D8B1FD4" w14:textId="77777777" w:rsidR="00133E21" w:rsidRDefault="00133E21" w:rsidP="003461A9">
      <w:pPr>
        <w:ind w:right="4903"/>
        <w:rPr>
          <w:rFonts w:ascii="Verdana" w:hAnsi="Verdana" w:cs="Arial"/>
          <w:i/>
          <w:sz w:val="18"/>
          <w:szCs w:val="18"/>
        </w:rPr>
      </w:pPr>
      <w:r w:rsidRPr="00380620">
        <w:rPr>
          <w:rFonts w:ascii="Verdana" w:hAnsi="Verdana" w:cs="Arial"/>
          <w:i/>
          <w:sz w:val="18"/>
          <w:szCs w:val="18"/>
        </w:rPr>
        <w:t>(pełna nazwa/firma, adres,)</w:t>
      </w:r>
    </w:p>
    <w:p w14:paraId="0D50FE2E" w14:textId="77777777" w:rsidR="00133E21" w:rsidRPr="00A3152C" w:rsidRDefault="00732DA0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="00133E21" w:rsidRPr="00A3152C">
        <w:rPr>
          <w:rFonts w:ascii="Verdana" w:hAnsi="Verdana" w:cs="Arial"/>
          <w:sz w:val="20"/>
          <w:szCs w:val="20"/>
        </w:rPr>
        <w:t>, ………………………..</w:t>
      </w:r>
    </w:p>
    <w:p w14:paraId="7733EF6B" w14:textId="77777777" w:rsidR="00133E21" w:rsidRPr="00A3152C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</w:t>
      </w:r>
      <w:proofErr w:type="spellStart"/>
      <w:r w:rsidRPr="00A3152C">
        <w:rPr>
          <w:rFonts w:ascii="Verdana" w:hAnsi="Verdana" w:cs="Arial"/>
          <w:sz w:val="20"/>
          <w:szCs w:val="20"/>
        </w:rPr>
        <w:t>CEiDG</w:t>
      </w:r>
      <w:proofErr w:type="spellEnd"/>
      <w:r w:rsidRPr="00A3152C">
        <w:rPr>
          <w:rFonts w:ascii="Verdana" w:hAnsi="Verdana" w:cs="Arial"/>
          <w:sz w:val="20"/>
          <w:szCs w:val="20"/>
        </w:rPr>
        <w:t>) …………………………</w:t>
      </w:r>
    </w:p>
    <w:p w14:paraId="1E74CB5E" w14:textId="77777777" w:rsidR="00133E21" w:rsidRPr="00380620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01AA936B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07E6212D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229382C2" w14:textId="77777777" w:rsidR="00133E21" w:rsidRPr="00380620" w:rsidRDefault="00133E21" w:rsidP="003461A9">
      <w:pPr>
        <w:ind w:right="4903"/>
        <w:rPr>
          <w:rFonts w:ascii="Verdana" w:hAnsi="Verdana" w:cs="Arial"/>
          <w:i/>
          <w:sz w:val="18"/>
          <w:szCs w:val="20"/>
        </w:rPr>
      </w:pPr>
      <w:r w:rsidRPr="00380620">
        <w:rPr>
          <w:rFonts w:ascii="Verdana" w:hAnsi="Verdana" w:cs="Arial"/>
          <w:i/>
          <w:sz w:val="18"/>
          <w:szCs w:val="20"/>
        </w:rPr>
        <w:t>(imię, nazwisko, stanowisko/podstawa do reprezentacji)</w:t>
      </w:r>
    </w:p>
    <w:p w14:paraId="100C1AEC" w14:textId="77777777" w:rsidR="00F44936" w:rsidRPr="00C81CAF" w:rsidRDefault="00F44936" w:rsidP="003461A9">
      <w:pPr>
        <w:ind w:left="357" w:firstLine="210"/>
        <w:jc w:val="center"/>
        <w:rPr>
          <w:rFonts w:ascii="Verdana" w:hAnsi="Verdana" w:cs="Arial"/>
          <w:sz w:val="21"/>
          <w:szCs w:val="21"/>
        </w:rPr>
      </w:pPr>
    </w:p>
    <w:p w14:paraId="3B717AC8" w14:textId="77777777" w:rsidR="00F44936" w:rsidRDefault="00F44936" w:rsidP="0006139D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</w:p>
    <w:p w14:paraId="3E6017FD" w14:textId="77777777" w:rsidR="005F6AB2" w:rsidRDefault="005F6AB2" w:rsidP="005F6AB2">
      <w:pPr>
        <w:spacing w:before="1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Pr="00224EA1">
        <w:rPr>
          <w:rFonts w:ascii="Verdana" w:hAnsi="Verdana"/>
          <w:b/>
          <w:sz w:val="20"/>
          <w:szCs w:val="20"/>
        </w:rPr>
        <w:t xml:space="preserve">ukcesywne dostawy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224EA1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i podległych jednostek terenowych. </w:t>
      </w:r>
    </w:p>
    <w:p w14:paraId="4D2BE789" w14:textId="77777777" w:rsidR="00732DA0" w:rsidRDefault="00732DA0" w:rsidP="00732DA0">
      <w:pPr>
        <w:jc w:val="both"/>
        <w:rPr>
          <w:rFonts w:ascii="Verdana" w:hAnsi="Verdana"/>
          <w:b/>
          <w:sz w:val="20"/>
          <w:szCs w:val="20"/>
        </w:rPr>
      </w:pPr>
    </w:p>
    <w:p w14:paraId="285E4CE9" w14:textId="0A74FE9B" w:rsidR="008F5EF0" w:rsidRPr="008F5EF0" w:rsidRDefault="008F5EF0" w:rsidP="002238FA">
      <w:pPr>
        <w:suppressAutoHyphens/>
        <w:rPr>
          <w:rFonts w:ascii="Verdana" w:hAnsi="Verdana"/>
          <w:b/>
          <w:sz w:val="20"/>
          <w:szCs w:val="20"/>
          <w:u w:val="single"/>
        </w:rPr>
      </w:pPr>
      <w:r w:rsidRPr="002238FA">
        <w:rPr>
          <w:rFonts w:ascii="Verdana" w:hAnsi="Verdana"/>
          <w:sz w:val="20"/>
          <w:szCs w:val="20"/>
        </w:rPr>
        <w:t>Znak</w:t>
      </w:r>
      <w:r w:rsidR="000B5FE5" w:rsidRPr="002238FA">
        <w:rPr>
          <w:rFonts w:ascii="Verdana" w:hAnsi="Verdana"/>
          <w:sz w:val="20"/>
          <w:szCs w:val="20"/>
        </w:rPr>
        <w:t xml:space="preserve"> postępowania</w:t>
      </w:r>
      <w:r w:rsidRPr="002238FA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b/>
          <w:sz w:val="20"/>
          <w:szCs w:val="20"/>
          <w:u w:val="single"/>
        </w:rPr>
        <w:t xml:space="preserve"> </w:t>
      </w:r>
      <w:r w:rsidR="00517B37">
        <w:rPr>
          <w:rFonts w:ascii="Verdana" w:hAnsi="Verdana"/>
          <w:b/>
          <w:sz w:val="20"/>
          <w:szCs w:val="20"/>
        </w:rPr>
        <w:t>GDDKiA.O.WA.D-3.</w:t>
      </w:r>
      <w:r w:rsidR="00C75619">
        <w:rPr>
          <w:rFonts w:ascii="Verdana" w:hAnsi="Verdana"/>
          <w:b/>
          <w:sz w:val="20"/>
          <w:szCs w:val="20"/>
        </w:rPr>
        <w:t>2414</w:t>
      </w:r>
      <w:r w:rsidR="00517B37">
        <w:rPr>
          <w:rFonts w:ascii="Verdana" w:hAnsi="Verdana"/>
          <w:b/>
          <w:sz w:val="20"/>
          <w:szCs w:val="20"/>
        </w:rPr>
        <w:t>.</w:t>
      </w:r>
      <w:r w:rsidR="009A2214">
        <w:rPr>
          <w:rFonts w:ascii="Verdana" w:hAnsi="Verdana"/>
          <w:b/>
          <w:sz w:val="20"/>
          <w:szCs w:val="20"/>
        </w:rPr>
        <w:t>21</w:t>
      </w:r>
      <w:r w:rsidR="00517B37" w:rsidRPr="00B97A59">
        <w:rPr>
          <w:rFonts w:ascii="Verdana" w:hAnsi="Verdana"/>
          <w:b/>
          <w:sz w:val="20"/>
          <w:szCs w:val="20"/>
        </w:rPr>
        <w:t>.20</w:t>
      </w:r>
      <w:r w:rsidR="00517B37">
        <w:rPr>
          <w:rFonts w:ascii="Verdana" w:hAnsi="Verdana"/>
          <w:b/>
          <w:sz w:val="20"/>
          <w:szCs w:val="20"/>
        </w:rPr>
        <w:t>20</w:t>
      </w:r>
    </w:p>
    <w:p w14:paraId="13EB86ED" w14:textId="77777777" w:rsidR="00F44936" w:rsidRPr="00C81CAF" w:rsidRDefault="00F44936" w:rsidP="00BA6147">
      <w:pPr>
        <w:suppressAutoHyphens/>
        <w:jc w:val="center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14:paraId="2226FB89" w14:textId="3DFD176A" w:rsidR="00F44936" w:rsidRPr="00C81CAF" w:rsidRDefault="00F44936" w:rsidP="003461A9">
      <w:pPr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Oddział w </w:t>
      </w:r>
      <w:r>
        <w:rPr>
          <w:rFonts w:ascii="Verdana" w:hAnsi="Verdana" w:cs="Arial"/>
          <w:b/>
          <w:sz w:val="20"/>
          <w:szCs w:val="20"/>
        </w:rPr>
        <w:t xml:space="preserve">Warszawie </w:t>
      </w:r>
    </w:p>
    <w:p w14:paraId="4C8C7D0D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oświadczam, co następuje:</w:t>
      </w:r>
    </w:p>
    <w:p w14:paraId="44A64419" w14:textId="77777777" w:rsidR="00F44936" w:rsidRPr="00B41E2E" w:rsidRDefault="00F44936" w:rsidP="003461A9">
      <w:pPr>
        <w:jc w:val="both"/>
        <w:rPr>
          <w:rFonts w:ascii="Verdana" w:hAnsi="Verdana" w:cs="Arial"/>
          <w:b/>
          <w:sz w:val="10"/>
          <w:szCs w:val="10"/>
        </w:rPr>
      </w:pPr>
    </w:p>
    <w:p w14:paraId="398F4DE5" w14:textId="77777777" w:rsidR="00F44936" w:rsidRPr="00C81CAF" w:rsidRDefault="00F44936" w:rsidP="003461A9">
      <w:pPr>
        <w:shd w:val="clear" w:color="auto" w:fill="FFFFFF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49AC29BA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6CC98EBF" w14:textId="77777777" w:rsidR="00F44936" w:rsidRPr="005059C7" w:rsidRDefault="00F44936" w:rsidP="00A85BDF">
      <w:pPr>
        <w:pStyle w:val="Akapitzlist"/>
        <w:numPr>
          <w:ilvl w:val="0"/>
          <w:numId w:val="9"/>
        </w:numPr>
        <w:spacing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 xml:space="preserve">art. 24 ust 1 pkt 12-23 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 w:rsidRPr="005059C7">
        <w:rPr>
          <w:rFonts w:ascii="Verdana" w:hAnsi="Verdana"/>
          <w:sz w:val="20"/>
          <w:szCs w:val="20"/>
        </w:rPr>
        <w:t>.</w:t>
      </w:r>
    </w:p>
    <w:p w14:paraId="0B762ED9" w14:textId="2BB10C83" w:rsidR="00F44936" w:rsidRDefault="00F44936" w:rsidP="00A85BDF">
      <w:pPr>
        <w:pStyle w:val="Akapitzlist"/>
        <w:numPr>
          <w:ilvl w:val="0"/>
          <w:numId w:val="9"/>
        </w:numPr>
        <w:spacing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 xml:space="preserve">art. 24 ust. 5 pkt </w:t>
      </w:r>
      <w:r w:rsidR="00485572" w:rsidRPr="005059C7">
        <w:rPr>
          <w:rFonts w:ascii="Verdana" w:hAnsi="Verdana"/>
          <w:sz w:val="20"/>
          <w:szCs w:val="20"/>
        </w:rPr>
        <w:t>1)</w:t>
      </w:r>
      <w:r w:rsidRPr="005059C7">
        <w:rPr>
          <w:rFonts w:ascii="Verdana" w:hAnsi="Verdana"/>
          <w:sz w:val="20"/>
          <w:szCs w:val="20"/>
        </w:rPr>
        <w:t xml:space="preserve"> 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 w:rsidR="00AC5417">
        <w:rPr>
          <w:rFonts w:ascii="Verdana" w:hAnsi="Verdana"/>
          <w:sz w:val="20"/>
          <w:szCs w:val="20"/>
        </w:rPr>
        <w:t>.</w:t>
      </w:r>
    </w:p>
    <w:p w14:paraId="06230AEC" w14:textId="31782330" w:rsidR="00CE7F84" w:rsidRDefault="00CE7F84" w:rsidP="00CE7F84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>Oświadczam, że nie podlegam wykluczeniu z postępowani</w:t>
      </w:r>
      <w:r>
        <w:rPr>
          <w:rFonts w:ascii="Verdana" w:hAnsi="Verdana"/>
          <w:sz w:val="20"/>
          <w:szCs w:val="20"/>
        </w:rPr>
        <w:t xml:space="preserve">a na podstawie </w:t>
      </w:r>
      <w:r>
        <w:rPr>
          <w:rFonts w:ascii="Verdana" w:hAnsi="Verdana"/>
          <w:sz w:val="20"/>
          <w:szCs w:val="20"/>
        </w:rPr>
        <w:br/>
        <w:t xml:space="preserve">art. 24 ust. 5 </w:t>
      </w:r>
      <w:r w:rsidRPr="005059C7">
        <w:rPr>
          <w:rFonts w:ascii="Verdana" w:hAnsi="Verdana"/>
          <w:sz w:val="20"/>
          <w:szCs w:val="20"/>
        </w:rPr>
        <w:t xml:space="preserve">pkt </w:t>
      </w:r>
      <w:r>
        <w:rPr>
          <w:rFonts w:ascii="Verdana" w:hAnsi="Verdana"/>
          <w:sz w:val="20"/>
          <w:szCs w:val="20"/>
        </w:rPr>
        <w:t>4</w:t>
      </w:r>
      <w:r w:rsidRPr="005059C7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5059C7">
        <w:rPr>
          <w:rFonts w:ascii="Verdana" w:hAnsi="Verdana"/>
          <w:sz w:val="20"/>
          <w:szCs w:val="20"/>
        </w:rPr>
        <w:t xml:space="preserve">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68EAAE91" w14:textId="77777777" w:rsidR="00CE7F84" w:rsidRPr="00483820" w:rsidRDefault="00CE7F84" w:rsidP="00CE7F84">
      <w:pPr>
        <w:pStyle w:val="Akapitzlist"/>
        <w:spacing w:after="60" w:line="240" w:lineRule="auto"/>
        <w:ind w:left="714"/>
        <w:jc w:val="both"/>
        <w:rPr>
          <w:rFonts w:ascii="Verdana" w:hAnsi="Verdana"/>
          <w:sz w:val="20"/>
          <w:szCs w:val="20"/>
        </w:rPr>
      </w:pPr>
    </w:p>
    <w:p w14:paraId="4FEFFF3E" w14:textId="50C2D1C0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_____</w:t>
      </w:r>
      <w:r w:rsidR="00411FF6">
        <w:rPr>
          <w:rFonts w:ascii="Verdana" w:hAnsi="Verdana" w:cs="Courier New"/>
          <w:sz w:val="20"/>
          <w:szCs w:val="20"/>
        </w:rPr>
        <w:t>____________ dnia ____ ____ 20</w:t>
      </w:r>
      <w:r w:rsidR="00CE7F84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793475A4" w14:textId="77777777" w:rsidR="005F6AB2" w:rsidRDefault="005F6AB2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</w:p>
    <w:p w14:paraId="6E417730" w14:textId="07483C0D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608668F7" w14:textId="77777777" w:rsidR="00F44936" w:rsidRPr="00C81CAF" w:rsidRDefault="00F44936" w:rsidP="003461A9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</w:rPr>
        <w:t xml:space="preserve">         </w:t>
      </w: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1F75C7BD" w14:textId="77777777" w:rsidR="00F44936" w:rsidRPr="00C81CAF" w:rsidRDefault="00F44936" w:rsidP="003461A9">
      <w:pPr>
        <w:spacing w:before="120"/>
        <w:ind w:firstLine="4500"/>
        <w:jc w:val="center"/>
        <w:rPr>
          <w:rFonts w:ascii="Verdana" w:hAnsi="Verdana" w:cs="Courier New"/>
          <w:i/>
          <w:sz w:val="20"/>
          <w:szCs w:val="20"/>
        </w:rPr>
      </w:pPr>
    </w:p>
    <w:p w14:paraId="047C68BE" w14:textId="77777777" w:rsidR="00F44936" w:rsidRPr="00C81CAF" w:rsidRDefault="00F44936" w:rsidP="003461A9">
      <w:pPr>
        <w:ind w:right="-142"/>
        <w:jc w:val="both"/>
        <w:rPr>
          <w:rFonts w:ascii="Verdana" w:hAnsi="Verdana"/>
          <w:i/>
          <w:sz w:val="16"/>
          <w:szCs w:val="16"/>
        </w:rPr>
      </w:pPr>
    </w:p>
    <w:p w14:paraId="33CAF4A6" w14:textId="52EEA5F0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C81CAF">
        <w:rPr>
          <w:rFonts w:ascii="Verdana" w:hAnsi="Verdana" w:cs="Arial"/>
          <w:sz w:val="20"/>
          <w:szCs w:val="20"/>
        </w:rPr>
        <w:t>Pzp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</w:t>
      </w:r>
      <w:r w:rsidRPr="00C81CAF">
        <w:rPr>
          <w:rFonts w:ascii="Verdana" w:hAnsi="Verdana" w:cs="Arial"/>
          <w:i/>
          <w:sz w:val="16"/>
          <w:szCs w:val="16"/>
        </w:rPr>
        <w:t>(podać mającą zastosowanie podstawę wykluczenia spośród wymienionych w art. 24 ust. 1 pkt 13-14, 16-20</w:t>
      </w:r>
      <w:r w:rsidR="001A4062" w:rsidRPr="001A4062">
        <w:rPr>
          <w:rFonts w:ascii="Verdana" w:hAnsi="Verdana" w:cs="Arial"/>
          <w:i/>
          <w:sz w:val="16"/>
          <w:szCs w:val="16"/>
        </w:rPr>
        <w:t xml:space="preserve"> </w:t>
      </w:r>
      <w:r w:rsidR="001A4062">
        <w:rPr>
          <w:rFonts w:ascii="Verdana" w:hAnsi="Verdana" w:cs="Arial"/>
          <w:i/>
          <w:sz w:val="16"/>
          <w:szCs w:val="16"/>
        </w:rPr>
        <w:t>oraz ust. 5  pkt 1 i 4</w:t>
      </w:r>
      <w:r w:rsidRPr="00C81CAF">
        <w:rPr>
          <w:rFonts w:ascii="Verdana" w:hAnsi="Verdana" w:cs="Arial"/>
          <w:i/>
          <w:sz w:val="16"/>
          <w:szCs w:val="16"/>
        </w:rPr>
        <w:t>).</w:t>
      </w:r>
      <w:r w:rsidRPr="00C81CAF">
        <w:rPr>
          <w:rFonts w:ascii="Verdana" w:hAnsi="Verdana" w:cs="Arial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Pr="00C81CAF">
        <w:rPr>
          <w:rFonts w:ascii="Verdana" w:hAnsi="Verdana" w:cs="Arial"/>
          <w:sz w:val="20"/>
          <w:szCs w:val="20"/>
        </w:rPr>
        <w:t>Pzp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podjąłem następujące środki naprawcze: </w:t>
      </w:r>
    </w:p>
    <w:p w14:paraId="0C1863EB" w14:textId="77777777" w:rsidR="00F44936" w:rsidRPr="00C81CAF" w:rsidRDefault="00F44936" w:rsidP="003461A9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1"/>
          <w:szCs w:val="21"/>
        </w:rPr>
        <w:t>……………………………………………………………………………………………………………</w:t>
      </w:r>
      <w:r>
        <w:rPr>
          <w:rFonts w:ascii="Verdana" w:hAnsi="Verdana" w:cs="Arial"/>
          <w:sz w:val="21"/>
          <w:szCs w:val="21"/>
        </w:rPr>
        <w:t>……………………..…….</w:t>
      </w:r>
    </w:p>
    <w:p w14:paraId="1EBDD928" w14:textId="77777777" w:rsidR="00F44936" w:rsidRPr="00C81CAF" w:rsidRDefault="00F44936" w:rsidP="003461A9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…</w:t>
      </w:r>
      <w:r>
        <w:rPr>
          <w:rFonts w:ascii="Verdana" w:hAnsi="Verdana" w:cs="Arial"/>
          <w:sz w:val="20"/>
          <w:szCs w:val="20"/>
        </w:rPr>
        <w:t>……………………………………</w:t>
      </w:r>
    </w:p>
    <w:p w14:paraId="7440A281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6EA719EF" w14:textId="6A9A043C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 w:rsidR="00411FF6">
        <w:rPr>
          <w:rFonts w:ascii="Verdana" w:hAnsi="Verdana" w:cs="Courier New"/>
          <w:sz w:val="20"/>
          <w:szCs w:val="20"/>
        </w:rPr>
        <w:t>______________ dnia ___ ___ 20</w:t>
      </w:r>
      <w:r w:rsidR="001A4062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1B9AD565" w14:textId="77777777" w:rsidR="00F44936" w:rsidRPr="00C81CAF" w:rsidRDefault="00F44936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1DF94901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7F725F83" w14:textId="77777777" w:rsidR="00F44936" w:rsidRPr="00C81CAF" w:rsidRDefault="00F44936" w:rsidP="003461A9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61C70E9D" w14:textId="77777777" w:rsidR="00F44936" w:rsidRPr="00C81CAF" w:rsidRDefault="00F44936" w:rsidP="003461A9">
      <w:pPr>
        <w:ind w:right="-142"/>
        <w:jc w:val="both"/>
        <w:rPr>
          <w:rFonts w:ascii="Verdana" w:hAnsi="Verdana"/>
          <w:i/>
          <w:sz w:val="16"/>
          <w:szCs w:val="16"/>
        </w:rPr>
      </w:pPr>
    </w:p>
    <w:p w14:paraId="2C8877C6" w14:textId="77777777" w:rsidR="00F44936" w:rsidRPr="00C81CAF" w:rsidRDefault="00F44936" w:rsidP="003461A9">
      <w:pPr>
        <w:contextualSpacing/>
        <w:rPr>
          <w:rFonts w:ascii="Verdana" w:hAnsi="Verdana" w:cs="Arial"/>
          <w:b/>
          <w:sz w:val="21"/>
          <w:szCs w:val="21"/>
        </w:rPr>
      </w:pPr>
    </w:p>
    <w:p w14:paraId="0A67BF80" w14:textId="77777777" w:rsidR="00F44936" w:rsidRPr="00C81CAF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PODMIOTU, NA KTÓREGO ZASOBY POWOŁUJE SIĘ WYKONAWCA:</w:t>
      </w:r>
    </w:p>
    <w:p w14:paraId="492A3970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73EA5068" w14:textId="16B3DD4D" w:rsidR="00F44936" w:rsidRPr="00C81CAF" w:rsidRDefault="00F44936" w:rsidP="003461A9">
      <w:pPr>
        <w:jc w:val="both"/>
        <w:rPr>
          <w:rFonts w:ascii="Verdana" w:hAnsi="Verdana" w:cs="Arial"/>
          <w:i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>Oświadczam, że następujący/e podmiot/y, na którego/</w:t>
      </w:r>
      <w:proofErr w:type="spellStart"/>
      <w:r w:rsidRPr="00C81CAF">
        <w:rPr>
          <w:rFonts w:ascii="Verdana" w:hAnsi="Verdana" w:cs="Arial"/>
          <w:sz w:val="20"/>
          <w:szCs w:val="20"/>
        </w:rPr>
        <w:t>ych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zasoby powołuję się </w:t>
      </w:r>
      <w:r w:rsidRPr="00C81CAF">
        <w:rPr>
          <w:rFonts w:ascii="Verdana" w:hAnsi="Verdana" w:cs="Arial"/>
          <w:sz w:val="20"/>
          <w:szCs w:val="20"/>
        </w:rPr>
        <w:br/>
        <w:t>w niniejszym postępowaniu, tj.:</w:t>
      </w:r>
      <w:r w:rsidRPr="007C59E8">
        <w:rPr>
          <w:rFonts w:ascii="Verdana" w:hAnsi="Verdana" w:cs="Arial"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 xml:space="preserve">……………………………………………………………….……………………… </w:t>
      </w:r>
      <w:r w:rsidRPr="00C81CAF">
        <w:rPr>
          <w:rFonts w:ascii="Verdana" w:hAnsi="Verdana" w:cs="Arial"/>
          <w:i/>
          <w:sz w:val="16"/>
          <w:szCs w:val="16"/>
        </w:rPr>
        <w:t>(podać pełną nazwę/firmę, adres, a także w zależności od podmiotu: NIP, KRS/</w:t>
      </w:r>
      <w:proofErr w:type="spellStart"/>
      <w:r w:rsidRPr="00C81CAF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81CAF">
        <w:rPr>
          <w:rFonts w:ascii="Verdana" w:hAnsi="Verdana" w:cs="Arial"/>
          <w:i/>
          <w:sz w:val="16"/>
          <w:szCs w:val="16"/>
        </w:rPr>
        <w:t>)</w:t>
      </w:r>
      <w:r w:rsidRPr="00C81CAF">
        <w:rPr>
          <w:rFonts w:ascii="Verdana" w:hAnsi="Verdana" w:cs="Arial"/>
          <w:i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nie podlega/ją</w:t>
      </w:r>
      <w:r w:rsidRPr="00C81CAF">
        <w:rPr>
          <w:rFonts w:ascii="Verdana" w:hAnsi="Verdana" w:cs="Arial"/>
          <w:sz w:val="21"/>
          <w:szCs w:val="21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wykluczeniu z postępowania o udzielenie zamówienia.</w:t>
      </w:r>
    </w:p>
    <w:p w14:paraId="7F1B93FF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6009A555" w14:textId="53AE8B54" w:rsidR="00F44936" w:rsidRPr="00C81CAF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 w:rsidR="00411FF6">
        <w:rPr>
          <w:rFonts w:ascii="Verdana" w:hAnsi="Verdana" w:cs="Courier New"/>
          <w:sz w:val="20"/>
          <w:szCs w:val="20"/>
        </w:rPr>
        <w:t>______________ dnia ___ ___ 20</w:t>
      </w:r>
      <w:r w:rsidR="001A4062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6D1885EB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60D6729E" w14:textId="77777777" w:rsidR="00F44936" w:rsidRPr="00EF7351" w:rsidRDefault="00F44936" w:rsidP="00EF7351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</w:t>
      </w:r>
      <w:r w:rsidR="00EF7351">
        <w:rPr>
          <w:rFonts w:ascii="Verdana" w:hAnsi="Verdana"/>
          <w:i/>
          <w:sz w:val="16"/>
          <w:szCs w:val="16"/>
        </w:rPr>
        <w:t>s(y) Wykonawcy/Pełnomocnika)</w:t>
      </w:r>
    </w:p>
    <w:p w14:paraId="1DF8071E" w14:textId="77777777" w:rsidR="00F44936" w:rsidRPr="00C81CAF" w:rsidRDefault="00F44936" w:rsidP="003461A9">
      <w:pPr>
        <w:jc w:val="both"/>
        <w:rPr>
          <w:rFonts w:ascii="Verdana" w:hAnsi="Verdana" w:cs="Arial"/>
          <w:i/>
        </w:rPr>
      </w:pPr>
    </w:p>
    <w:p w14:paraId="4F35DD11" w14:textId="77777777" w:rsidR="00F44936" w:rsidRPr="00C81CAF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606EC6D7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14CF1501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C81CAF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765743E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3A296729" w14:textId="40675312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_________________ dnia ____</w:t>
      </w:r>
      <w:r w:rsidR="00411FF6">
        <w:rPr>
          <w:rFonts w:ascii="Verdana" w:hAnsi="Verdana" w:cs="Courier New"/>
          <w:sz w:val="20"/>
          <w:szCs w:val="20"/>
        </w:rPr>
        <w:t xml:space="preserve"> ____ 20</w:t>
      </w:r>
      <w:r w:rsidR="001A4062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6167544D" w14:textId="77777777" w:rsidR="00F44936" w:rsidRPr="00C81CAF" w:rsidRDefault="00F44936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541A07F4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05B010C2" w14:textId="77777777" w:rsidR="00F44936" w:rsidRPr="00C81CAF" w:rsidRDefault="00F44936" w:rsidP="003461A9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4E7F9248" w14:textId="77777777" w:rsidR="00F44936" w:rsidRPr="00C81CAF" w:rsidRDefault="00F44936" w:rsidP="003461A9">
      <w:pPr>
        <w:spacing w:after="160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br w:type="page"/>
      </w:r>
    </w:p>
    <w:p w14:paraId="0F1BA9A7" w14:textId="77777777" w:rsidR="00F44936" w:rsidRDefault="00F44936" w:rsidP="003461A9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 w:rsidRPr="00380620">
        <w:rPr>
          <w:rFonts w:ascii="Verdana" w:hAnsi="Verdana" w:cs="Verdana"/>
          <w:b/>
          <w:bCs/>
          <w:sz w:val="20"/>
          <w:szCs w:val="20"/>
        </w:rPr>
        <w:lastRenderedPageBreak/>
        <w:t>Formularz 3.2</w:t>
      </w:r>
    </w:p>
    <w:p w14:paraId="334828D0" w14:textId="77777777" w:rsidR="00F44936" w:rsidRDefault="00F44936" w:rsidP="0006139D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F44936" w:rsidRPr="00F5437D" w14:paraId="7D729730" w14:textId="77777777" w:rsidTr="0004255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526F6D" w14:textId="77777777" w:rsidR="00F44936" w:rsidRDefault="00F44936" w:rsidP="003461A9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14:paraId="5F89ADD2" w14:textId="77777777" w:rsidR="00F44936" w:rsidRPr="00380620" w:rsidRDefault="00F44936" w:rsidP="003461A9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Oświadczenie wykonawcy</w:t>
            </w:r>
          </w:p>
          <w:p w14:paraId="3FDE29A1" w14:textId="77777777" w:rsidR="00F44936" w:rsidRPr="00380620" w:rsidRDefault="00F44936" w:rsidP="0006139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14:paraId="48EFE53F" w14:textId="77777777" w:rsidR="00F44936" w:rsidRPr="00380620" w:rsidRDefault="00F44936" w:rsidP="003461A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 w:rsidRPr="00380620">
              <w:rPr>
                <w:rFonts w:ascii="Verdana" w:hAnsi="Verdana" w:cs="Arial"/>
                <w:b/>
                <w:sz w:val="20"/>
                <w:szCs w:val="20"/>
              </w:rPr>
              <w:t>Pzp</w:t>
            </w:r>
            <w:proofErr w:type="spellEnd"/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), </w:t>
            </w:r>
          </w:p>
          <w:p w14:paraId="363A80F9" w14:textId="77777777" w:rsidR="00F44936" w:rsidRPr="00681DA2" w:rsidRDefault="00F44936" w:rsidP="003461A9">
            <w:pPr>
              <w:spacing w:before="120"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SPEŁNIANIA WARUNKÓW UDZIAŁU W POSTĘP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OWANIU</w:t>
            </w:r>
          </w:p>
        </w:tc>
      </w:tr>
    </w:tbl>
    <w:p w14:paraId="301EF843" w14:textId="77777777" w:rsidR="00F44936" w:rsidRPr="00380620" w:rsidRDefault="00F44936" w:rsidP="0006139D">
      <w:pPr>
        <w:rPr>
          <w:rFonts w:ascii="Verdana" w:hAnsi="Verdana" w:cs="Arial"/>
          <w:b/>
          <w:sz w:val="20"/>
          <w:szCs w:val="20"/>
        </w:rPr>
      </w:pPr>
    </w:p>
    <w:p w14:paraId="2F26E481" w14:textId="77777777" w:rsidR="00F44936" w:rsidRPr="00380620" w:rsidRDefault="00F44936" w:rsidP="003461A9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14:paraId="0218EB41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1105CD8B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26AB186E" w14:textId="77777777" w:rsidR="00F44936" w:rsidRDefault="00F44936" w:rsidP="003461A9">
      <w:pPr>
        <w:ind w:right="4903"/>
        <w:rPr>
          <w:rFonts w:ascii="Verdana" w:hAnsi="Verdana" w:cs="Arial"/>
          <w:i/>
          <w:sz w:val="18"/>
          <w:szCs w:val="18"/>
        </w:rPr>
      </w:pPr>
      <w:r w:rsidRPr="00380620">
        <w:rPr>
          <w:rFonts w:ascii="Verdana" w:hAnsi="Verdana" w:cs="Arial"/>
          <w:i/>
          <w:sz w:val="18"/>
          <w:szCs w:val="18"/>
        </w:rPr>
        <w:t>(pełna nazwa/firma, adres,)</w:t>
      </w:r>
    </w:p>
    <w:p w14:paraId="0CD4F0A8" w14:textId="77777777" w:rsidR="00133E21" w:rsidRPr="003461A9" w:rsidRDefault="00BB4F33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="00133E21" w:rsidRPr="003461A9">
        <w:rPr>
          <w:rFonts w:ascii="Verdana" w:hAnsi="Verdana" w:cs="Arial"/>
          <w:sz w:val="20"/>
          <w:szCs w:val="20"/>
        </w:rPr>
        <w:t>, ………………………..</w:t>
      </w:r>
    </w:p>
    <w:p w14:paraId="60211573" w14:textId="77777777" w:rsidR="00133E21" w:rsidRPr="003461A9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461A9">
        <w:rPr>
          <w:rFonts w:ascii="Verdana" w:hAnsi="Verdana" w:cs="Arial"/>
          <w:sz w:val="20"/>
          <w:szCs w:val="20"/>
        </w:rPr>
        <w:t>KRS/</w:t>
      </w:r>
      <w:proofErr w:type="spellStart"/>
      <w:r w:rsidRPr="003461A9">
        <w:rPr>
          <w:rFonts w:ascii="Verdana" w:hAnsi="Verdana" w:cs="Arial"/>
          <w:sz w:val="20"/>
          <w:szCs w:val="20"/>
        </w:rPr>
        <w:t>CEiDG</w:t>
      </w:r>
      <w:proofErr w:type="spellEnd"/>
      <w:r w:rsidRPr="003461A9">
        <w:rPr>
          <w:rFonts w:ascii="Verdana" w:hAnsi="Verdana" w:cs="Arial"/>
          <w:sz w:val="20"/>
          <w:szCs w:val="20"/>
        </w:rPr>
        <w:t>) …………………………</w:t>
      </w:r>
    </w:p>
    <w:p w14:paraId="7040D45C" w14:textId="77777777" w:rsidR="00F44936" w:rsidRPr="00380620" w:rsidRDefault="00F44936" w:rsidP="0006139D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021FC9BB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188ACB99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1FB17D0F" w14:textId="77777777" w:rsidR="00F44936" w:rsidRPr="00380620" w:rsidRDefault="00F44936" w:rsidP="003461A9">
      <w:pPr>
        <w:ind w:right="4903"/>
        <w:rPr>
          <w:rFonts w:ascii="Verdana" w:hAnsi="Verdana" w:cs="Arial"/>
          <w:i/>
          <w:sz w:val="18"/>
          <w:szCs w:val="20"/>
        </w:rPr>
      </w:pPr>
      <w:r w:rsidRPr="00380620">
        <w:rPr>
          <w:rFonts w:ascii="Verdana" w:hAnsi="Verdana" w:cs="Arial"/>
          <w:i/>
          <w:sz w:val="18"/>
          <w:szCs w:val="20"/>
        </w:rPr>
        <w:t>(imię, nazwisko, stanowisko/podstawa do reprezentacji)</w:t>
      </w:r>
    </w:p>
    <w:p w14:paraId="77177612" w14:textId="77777777" w:rsidR="00F44936" w:rsidRDefault="00F44936" w:rsidP="00515C47">
      <w:pPr>
        <w:spacing w:before="240"/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</w:p>
    <w:p w14:paraId="6C921A3F" w14:textId="77777777" w:rsidR="005F6AB2" w:rsidRDefault="005F6AB2" w:rsidP="005F6AB2">
      <w:pPr>
        <w:spacing w:before="120" w:after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Pr="00224EA1">
        <w:rPr>
          <w:rFonts w:ascii="Verdana" w:hAnsi="Verdana"/>
          <w:b/>
          <w:sz w:val="20"/>
          <w:szCs w:val="20"/>
        </w:rPr>
        <w:t xml:space="preserve">ukcesywne dostawy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224EA1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i podległych jednostek terenowych. </w:t>
      </w:r>
    </w:p>
    <w:p w14:paraId="48D665DD" w14:textId="3238C3C2" w:rsidR="00BA6147" w:rsidRDefault="000B5FE5" w:rsidP="00125E66">
      <w:pPr>
        <w:suppressAutoHyphens/>
        <w:rPr>
          <w:rFonts w:ascii="Verdana" w:hAnsi="Verdana"/>
          <w:b/>
          <w:sz w:val="20"/>
          <w:szCs w:val="20"/>
          <w:u w:val="single"/>
        </w:rPr>
      </w:pPr>
      <w:r w:rsidRPr="00BA6147">
        <w:rPr>
          <w:rFonts w:ascii="Verdana" w:hAnsi="Verdana" w:cs="Arial"/>
          <w:sz w:val="20"/>
          <w:szCs w:val="20"/>
        </w:rPr>
        <w:t>Z</w:t>
      </w:r>
      <w:r w:rsidR="00F44936" w:rsidRPr="00BA6147">
        <w:rPr>
          <w:rFonts w:ascii="Verdana" w:hAnsi="Verdana" w:cs="Arial"/>
          <w:sz w:val="20"/>
          <w:szCs w:val="20"/>
        </w:rPr>
        <w:t>nak</w:t>
      </w:r>
      <w:r>
        <w:rPr>
          <w:rFonts w:ascii="Verdana" w:hAnsi="Verdana" w:cs="Arial"/>
          <w:sz w:val="20"/>
          <w:szCs w:val="20"/>
        </w:rPr>
        <w:t xml:space="preserve"> postępowania</w:t>
      </w:r>
      <w:r w:rsidR="00F44936" w:rsidRPr="00BA6147">
        <w:rPr>
          <w:rFonts w:ascii="Verdana" w:hAnsi="Verdana" w:cs="Arial"/>
          <w:sz w:val="20"/>
          <w:szCs w:val="20"/>
        </w:rPr>
        <w:t xml:space="preserve">: </w:t>
      </w:r>
      <w:r w:rsidR="00517B37">
        <w:rPr>
          <w:rFonts w:ascii="Verdana" w:hAnsi="Verdana"/>
          <w:b/>
          <w:sz w:val="20"/>
          <w:szCs w:val="20"/>
        </w:rPr>
        <w:t>GDDKiA.O.WA.D-3.</w:t>
      </w:r>
      <w:r w:rsidR="00C75619">
        <w:rPr>
          <w:rFonts w:ascii="Verdana" w:hAnsi="Verdana"/>
          <w:b/>
          <w:sz w:val="20"/>
          <w:szCs w:val="20"/>
        </w:rPr>
        <w:t>2414</w:t>
      </w:r>
      <w:r w:rsidR="00517B37">
        <w:rPr>
          <w:rFonts w:ascii="Verdana" w:hAnsi="Verdana"/>
          <w:b/>
          <w:sz w:val="20"/>
          <w:szCs w:val="20"/>
        </w:rPr>
        <w:t>.</w:t>
      </w:r>
      <w:r w:rsidR="005F6AB2">
        <w:rPr>
          <w:rFonts w:ascii="Verdana" w:hAnsi="Verdana"/>
          <w:b/>
          <w:sz w:val="20"/>
          <w:szCs w:val="20"/>
        </w:rPr>
        <w:t>21</w:t>
      </w:r>
      <w:r w:rsidR="00517B37" w:rsidRPr="00B97A59">
        <w:rPr>
          <w:rFonts w:ascii="Verdana" w:hAnsi="Verdana"/>
          <w:b/>
          <w:sz w:val="20"/>
          <w:szCs w:val="20"/>
        </w:rPr>
        <w:t>.20</w:t>
      </w:r>
      <w:r w:rsidR="00517B37">
        <w:rPr>
          <w:rFonts w:ascii="Verdana" w:hAnsi="Verdana"/>
          <w:b/>
          <w:sz w:val="20"/>
          <w:szCs w:val="20"/>
        </w:rPr>
        <w:t>20</w:t>
      </w:r>
    </w:p>
    <w:p w14:paraId="640EBBDB" w14:textId="77777777" w:rsidR="00BA6147" w:rsidRDefault="00BA6147" w:rsidP="00BA6147">
      <w:pPr>
        <w:suppressAutoHyphens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2449A1F8" w14:textId="77777777" w:rsidR="00F44936" w:rsidRPr="00C81CAF" w:rsidRDefault="00F44936" w:rsidP="00BA6147">
      <w:pPr>
        <w:suppressAutoHyphens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14:paraId="37D75FAA" w14:textId="77777777" w:rsidR="00F44936" w:rsidRPr="00C81CAF" w:rsidRDefault="00F44936" w:rsidP="003461A9">
      <w:pPr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 </w:t>
      </w:r>
    </w:p>
    <w:p w14:paraId="5C7DDBEA" w14:textId="77777777" w:rsidR="00F44936" w:rsidRPr="00C81CAF" w:rsidRDefault="00F44936" w:rsidP="003461A9">
      <w:pPr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Oddział w </w:t>
      </w:r>
      <w:r w:rsidR="008558B4">
        <w:rPr>
          <w:rFonts w:ascii="Verdana" w:hAnsi="Verdana" w:cs="Arial"/>
          <w:b/>
          <w:sz w:val="20"/>
          <w:szCs w:val="20"/>
        </w:rPr>
        <w:t xml:space="preserve">Warszawie </w:t>
      </w:r>
    </w:p>
    <w:p w14:paraId="636A9412" w14:textId="77777777" w:rsidR="00F44936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0ABF5E3E" w14:textId="77777777" w:rsidR="00F44936" w:rsidRPr="00380620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oświadczam, co następuje:</w:t>
      </w:r>
    </w:p>
    <w:p w14:paraId="6A8F32FC" w14:textId="77777777" w:rsidR="00F44936" w:rsidRPr="00380620" w:rsidRDefault="00F44936" w:rsidP="003461A9">
      <w:pPr>
        <w:ind w:firstLine="709"/>
        <w:jc w:val="both"/>
        <w:rPr>
          <w:rFonts w:ascii="Verdana" w:hAnsi="Verdana" w:cs="Arial"/>
          <w:sz w:val="20"/>
          <w:szCs w:val="20"/>
        </w:rPr>
      </w:pPr>
    </w:p>
    <w:p w14:paraId="12A3CBCF" w14:textId="77777777" w:rsidR="00F44936" w:rsidRPr="00380620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INFORMACJA DOTYCZĄCA WYKONAWCY:</w:t>
      </w:r>
    </w:p>
    <w:p w14:paraId="30CE8B02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/>
      </w:r>
      <w:r w:rsidRPr="00F93997">
        <w:rPr>
          <w:rFonts w:ascii="Verdana" w:hAnsi="Verdana" w:cs="Arial"/>
          <w:sz w:val="20"/>
          <w:szCs w:val="20"/>
        </w:rPr>
        <w:t>Oświadczam, że spełniam warunki udziału w postępowaniu okre</w:t>
      </w:r>
      <w:r>
        <w:rPr>
          <w:rFonts w:ascii="Verdana" w:hAnsi="Verdana" w:cs="Arial"/>
          <w:sz w:val="20"/>
          <w:szCs w:val="20"/>
        </w:rPr>
        <w:t xml:space="preserve">ślone przez zamawiającego </w:t>
      </w:r>
      <w:r w:rsidRPr="00F93997">
        <w:rPr>
          <w:rFonts w:ascii="Verdana" w:hAnsi="Verdana" w:cs="Arial"/>
          <w:sz w:val="20"/>
          <w:szCs w:val="20"/>
        </w:rPr>
        <w:t>w</w:t>
      </w:r>
      <w:r>
        <w:rPr>
          <w:rFonts w:ascii="Verdana" w:hAnsi="Verdana" w:cs="Arial"/>
          <w:sz w:val="20"/>
          <w:szCs w:val="20"/>
        </w:rPr>
        <w:t xml:space="preserve"> IDW, Tom I, Rozdział 1, pkt 7.2.3)</w:t>
      </w:r>
      <w:r w:rsidRPr="00F93997">
        <w:rPr>
          <w:rFonts w:ascii="Verdana" w:hAnsi="Verdana" w:cs="Arial"/>
          <w:sz w:val="20"/>
          <w:szCs w:val="20"/>
        </w:rPr>
        <w:t> </w:t>
      </w:r>
    </w:p>
    <w:p w14:paraId="7EB79826" w14:textId="77777777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6454F47F" w14:textId="69062897" w:rsidR="00F44936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2C500C70" w14:textId="77777777" w:rsidR="005F6AB2" w:rsidRPr="00380620" w:rsidRDefault="005F6AB2" w:rsidP="003461A9">
      <w:pPr>
        <w:jc w:val="both"/>
        <w:rPr>
          <w:rFonts w:ascii="Verdana" w:hAnsi="Verdana" w:cs="Arial"/>
          <w:sz w:val="21"/>
          <w:szCs w:val="21"/>
        </w:rPr>
      </w:pPr>
    </w:p>
    <w:p w14:paraId="2A348E5F" w14:textId="77777777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14:paraId="3D468B02" w14:textId="15F9E787" w:rsidR="00C47925" w:rsidRDefault="00C47925" w:rsidP="003461A9">
      <w:pPr>
        <w:jc w:val="both"/>
        <w:rPr>
          <w:rFonts w:ascii="Verdana" w:hAnsi="Verdana" w:cs="Arial"/>
          <w:sz w:val="20"/>
          <w:szCs w:val="20"/>
        </w:rPr>
      </w:pPr>
    </w:p>
    <w:p w14:paraId="2F33DA6B" w14:textId="77777777" w:rsidR="005F6AB2" w:rsidRPr="00380620" w:rsidRDefault="005F6AB2" w:rsidP="003461A9">
      <w:pPr>
        <w:jc w:val="both"/>
        <w:rPr>
          <w:rFonts w:ascii="Verdana" w:hAnsi="Verdana" w:cs="Arial"/>
          <w:sz w:val="20"/>
          <w:szCs w:val="20"/>
        </w:rPr>
      </w:pPr>
    </w:p>
    <w:p w14:paraId="564FA3EB" w14:textId="77777777" w:rsidR="00F44936" w:rsidRPr="00380620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 ………….…………………………………………</w:t>
      </w:r>
    </w:p>
    <w:p w14:paraId="48504031" w14:textId="77777777" w:rsidR="00F44936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49BB7F20" w14:textId="77777777" w:rsidR="00C47925" w:rsidRDefault="00C47925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</w:p>
    <w:p w14:paraId="3908DAF9" w14:textId="77777777" w:rsidR="00125E66" w:rsidRPr="00380620" w:rsidRDefault="00125E6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</w:p>
    <w:p w14:paraId="6372F84D" w14:textId="77777777" w:rsidR="00F44936" w:rsidRPr="00380620" w:rsidRDefault="00F44936" w:rsidP="003461A9">
      <w:pPr>
        <w:shd w:val="clear" w:color="auto" w:fill="FFFFFF"/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lastRenderedPageBreak/>
        <w:t>INFORMACJA W ZWIĄZKU Z POLEGANIEM NA ZASOBACH INNYCH PODMIOTÓW</w:t>
      </w:r>
      <w:r w:rsidRPr="00380620">
        <w:rPr>
          <w:rFonts w:ascii="Verdana" w:hAnsi="Verdana" w:cs="Arial"/>
          <w:sz w:val="20"/>
          <w:szCs w:val="20"/>
        </w:rPr>
        <w:t xml:space="preserve">: </w:t>
      </w:r>
    </w:p>
    <w:p w14:paraId="4CAC8002" w14:textId="56EABE3E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Verdana" w:hAnsi="Verdana" w:cs="Arial"/>
          <w:sz w:val="20"/>
          <w:szCs w:val="20"/>
        </w:rPr>
        <w:t xml:space="preserve"> IDW, Tom I, Rozdział 1, pkt </w:t>
      </w:r>
      <w:r w:rsidRPr="0028196C">
        <w:rPr>
          <w:rFonts w:ascii="Verdana" w:hAnsi="Verdana" w:cs="Arial"/>
          <w:sz w:val="20"/>
          <w:szCs w:val="20"/>
        </w:rPr>
        <w:t>7.2.3)</w:t>
      </w:r>
      <w:r>
        <w:rPr>
          <w:rFonts w:ascii="Verdana" w:hAnsi="Verdana" w:cs="Arial"/>
          <w:sz w:val="20"/>
          <w:szCs w:val="20"/>
        </w:rPr>
        <w:t xml:space="preserve"> </w:t>
      </w:r>
      <w:r w:rsidRPr="00F93997">
        <w:rPr>
          <w:rFonts w:ascii="Verdana" w:hAnsi="Verdana" w:cs="Arial"/>
          <w:sz w:val="20"/>
          <w:szCs w:val="20"/>
        </w:rPr>
        <w:t>polegam na zasobach</w:t>
      </w:r>
      <w:r>
        <w:rPr>
          <w:rFonts w:ascii="Verdana" w:hAnsi="Verdana" w:cs="Arial"/>
          <w:sz w:val="20"/>
          <w:szCs w:val="20"/>
        </w:rPr>
        <w:t xml:space="preserve"> następującego/</w:t>
      </w:r>
      <w:proofErr w:type="spellStart"/>
      <w:r>
        <w:rPr>
          <w:rFonts w:ascii="Verdana" w:hAnsi="Verdana" w:cs="Arial"/>
          <w:sz w:val="20"/>
          <w:szCs w:val="20"/>
        </w:rPr>
        <w:t>ych</w:t>
      </w:r>
      <w:proofErr w:type="spellEnd"/>
      <w:r>
        <w:rPr>
          <w:rFonts w:ascii="Verdana" w:hAnsi="Verdana" w:cs="Arial"/>
          <w:sz w:val="20"/>
          <w:szCs w:val="20"/>
        </w:rPr>
        <w:t xml:space="preserve"> podmiotu/ów:</w:t>
      </w:r>
    </w:p>
    <w:p w14:paraId="10B7A4FF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14:paraId="70417D10" w14:textId="77777777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..………………………………………………………………………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………………….…………………….……………………………</w:t>
      </w:r>
      <w:r w:rsidRPr="00F93997">
        <w:rPr>
          <w:rFonts w:ascii="Verdana" w:hAnsi="Verdana" w:cs="Arial"/>
          <w:sz w:val="20"/>
          <w:szCs w:val="20"/>
        </w:rPr>
        <w:t>, w następującym zakresie: 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…………</w:t>
      </w:r>
    </w:p>
    <w:p w14:paraId="1B67B205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……….……………………………………………..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14:paraId="7425302C" w14:textId="77777777" w:rsidR="00F44936" w:rsidRPr="00036380" w:rsidRDefault="00F44936" w:rsidP="003461A9">
      <w:pPr>
        <w:jc w:val="center"/>
        <w:rPr>
          <w:rFonts w:ascii="Verdana" w:hAnsi="Verdana" w:cs="Arial"/>
          <w:i/>
          <w:sz w:val="20"/>
          <w:szCs w:val="20"/>
        </w:rPr>
      </w:pPr>
      <w:r w:rsidRPr="006F2C56">
        <w:rPr>
          <w:rFonts w:ascii="Verdana" w:hAnsi="Verdana" w:cs="Arial"/>
          <w:i/>
          <w:sz w:val="14"/>
          <w:szCs w:val="14"/>
        </w:rPr>
        <w:t>(wskazać podmiot i określić odpowiedni zakres dla wskazanego podmiotu)</w:t>
      </w:r>
    </w:p>
    <w:p w14:paraId="51B5F754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4CDE285B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14:paraId="01BF18E8" w14:textId="77777777" w:rsidR="00F44936" w:rsidRPr="00380620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    …………………………………………</w:t>
      </w:r>
    </w:p>
    <w:p w14:paraId="1B2B3AB3" w14:textId="77777777" w:rsidR="00F44936" w:rsidRPr="00380620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14:paraId="6477A444" w14:textId="77777777" w:rsidR="00F44936" w:rsidRPr="00380620" w:rsidRDefault="00F44936" w:rsidP="003461A9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5CE5C13C" w14:textId="77777777" w:rsidR="00F44936" w:rsidRPr="00380620" w:rsidRDefault="00F44936" w:rsidP="003461A9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7532F04A" w14:textId="77777777" w:rsidR="00F44936" w:rsidRPr="00380620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3E392A63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F93997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21BFA32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765A2F05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14:paraId="7CCAD15E" w14:textId="77777777" w:rsidR="00F44936" w:rsidRPr="00380620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   …………………………………………</w:t>
      </w:r>
    </w:p>
    <w:p w14:paraId="0BCEFB69" w14:textId="77777777" w:rsidR="00F44936" w:rsidRPr="00380620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14:paraId="1E8FB327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09D8A800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57B1D0C1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5BA26443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7FED4A9C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4D542E91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318B6018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4AF25661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4DE8A306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70C30A93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05798ABD" w14:textId="77777777" w:rsidR="008558B4" w:rsidRPr="00037C69" w:rsidRDefault="00F44936" w:rsidP="00515C47">
      <w:pPr>
        <w:suppressAutoHyphens/>
        <w:ind w:right="-142"/>
        <w:jc w:val="right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  <w:r w:rsidRPr="00380620">
        <w:rPr>
          <w:rFonts w:ascii="Verdana" w:hAnsi="Verdana" w:cs="Arial"/>
          <w:sz w:val="21"/>
          <w:szCs w:val="21"/>
        </w:rPr>
        <w:br w:type="page"/>
      </w:r>
      <w:r w:rsidR="008558B4" w:rsidRPr="00037C69">
        <w:rPr>
          <w:rFonts w:ascii="Verdana" w:hAnsi="Verdana"/>
          <w:b/>
          <w:bCs/>
          <w:spacing w:val="4"/>
          <w:sz w:val="20"/>
          <w:szCs w:val="20"/>
          <w:lang w:eastAsia="ar-SA"/>
        </w:rPr>
        <w:lastRenderedPageBreak/>
        <w:t>Formularz 3.</w:t>
      </w:r>
      <w:r w:rsidR="008558B4">
        <w:rPr>
          <w:rFonts w:ascii="Verdana" w:hAnsi="Verdana"/>
          <w:b/>
          <w:bCs/>
          <w:spacing w:val="4"/>
          <w:sz w:val="20"/>
          <w:szCs w:val="20"/>
          <w:lang w:eastAsia="ar-SA"/>
        </w:rPr>
        <w:t>3</w:t>
      </w:r>
    </w:p>
    <w:p w14:paraId="22CC2657" w14:textId="77777777" w:rsidR="008558B4" w:rsidRPr="00037C69" w:rsidRDefault="008558B4" w:rsidP="0006139D">
      <w:pPr>
        <w:suppressAutoHyphens/>
        <w:ind w:right="-142"/>
        <w:jc w:val="center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8558B4" w:rsidRPr="00037C69" w14:paraId="6BF2F76A" w14:textId="77777777" w:rsidTr="002238FA">
        <w:trPr>
          <w:trHeight w:val="1211"/>
        </w:trPr>
        <w:tc>
          <w:tcPr>
            <w:tcW w:w="3119" w:type="dxa"/>
            <w:vAlign w:val="bottom"/>
          </w:tcPr>
          <w:p w14:paraId="0CE79B7E" w14:textId="77777777" w:rsidR="008558B4" w:rsidRPr="00037C69" w:rsidRDefault="008558B4" w:rsidP="003461A9">
            <w:pPr>
              <w:ind w:right="23"/>
              <w:jc w:val="center"/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037C69">
              <w:rPr>
                <w:rFonts w:ascii="Verdana" w:hAnsi="Verdana" w:cs="Verdana"/>
                <w:i/>
                <w:iCs/>
                <w:sz w:val="20"/>
                <w:szCs w:val="20"/>
              </w:rPr>
              <w:t>(nazwa Podmiotu, na zasobach którego polega Wykonawca)</w:t>
            </w:r>
          </w:p>
        </w:tc>
        <w:tc>
          <w:tcPr>
            <w:tcW w:w="6071" w:type="dxa"/>
            <w:shd w:val="clear" w:color="auto" w:fill="D9D9D9"/>
            <w:vAlign w:val="center"/>
          </w:tcPr>
          <w:p w14:paraId="2C44F9FB" w14:textId="77777777" w:rsidR="008558B4" w:rsidRPr="00037C69" w:rsidRDefault="008558B4" w:rsidP="003461A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 xml:space="preserve">ZOBOWIĄZANIE </w:t>
            </w:r>
          </w:p>
          <w:p w14:paraId="6D36D76A" w14:textId="77777777" w:rsidR="008558B4" w:rsidRPr="00037C69" w:rsidRDefault="008558B4" w:rsidP="003461A9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>do oddania do dyspozycji Wykonawcy niezbędnych zasobów na okres korzystania z nich przy wykonywaniu zamówienia</w:t>
            </w:r>
          </w:p>
        </w:tc>
      </w:tr>
    </w:tbl>
    <w:p w14:paraId="630A8BBA" w14:textId="77777777" w:rsidR="008558B4" w:rsidRPr="00037C69" w:rsidRDefault="008558B4" w:rsidP="0006139D">
      <w:pPr>
        <w:jc w:val="both"/>
        <w:rPr>
          <w:rFonts w:ascii="Verdana" w:hAnsi="Verdana" w:cs="Courier New"/>
          <w:sz w:val="20"/>
          <w:szCs w:val="20"/>
        </w:rPr>
      </w:pPr>
    </w:p>
    <w:p w14:paraId="269F3FE7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Ja:</w:t>
      </w:r>
    </w:p>
    <w:p w14:paraId="466358E2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6C55B961" w14:textId="77777777" w:rsidR="008558B4" w:rsidRPr="00037C69" w:rsidRDefault="008558B4" w:rsidP="003461A9">
      <w:pPr>
        <w:jc w:val="center"/>
        <w:rPr>
          <w:rFonts w:ascii="Verdana" w:hAnsi="Verdana"/>
          <w:i/>
          <w:sz w:val="20"/>
          <w:szCs w:val="20"/>
        </w:rPr>
      </w:pPr>
      <w:r w:rsidRPr="00037C69">
        <w:rPr>
          <w:rFonts w:ascii="Verdana" w:hAnsi="Verdana"/>
          <w:i/>
          <w:sz w:val="20"/>
          <w:szCs w:val="20"/>
        </w:rPr>
        <w:t>(imię i nazwisko osoby upoważnionej do reprezentowania Podmiotu, stanowisko (właściciel, prezes zarządu, członek zarządu, prokurent, upe</w:t>
      </w:r>
      <w:r w:rsidR="00CF4FCB">
        <w:rPr>
          <w:rFonts w:ascii="Verdana" w:hAnsi="Verdana"/>
          <w:i/>
          <w:sz w:val="20"/>
          <w:szCs w:val="20"/>
        </w:rPr>
        <w:t>łnomocniony reprezentant itp.*)</w:t>
      </w:r>
    </w:p>
    <w:p w14:paraId="2FB5B1EE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6877BC51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Działając w imieniu i na rzecz:</w:t>
      </w:r>
    </w:p>
    <w:p w14:paraId="54806CDB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5DDCE9F2" w14:textId="77777777" w:rsidR="008558B4" w:rsidRPr="00037C69" w:rsidRDefault="008558B4" w:rsidP="003461A9">
      <w:pPr>
        <w:jc w:val="center"/>
        <w:rPr>
          <w:rFonts w:ascii="Verdana" w:hAnsi="Verdana"/>
          <w:i/>
          <w:sz w:val="20"/>
          <w:szCs w:val="20"/>
        </w:rPr>
      </w:pPr>
      <w:r w:rsidRPr="00037C69">
        <w:rPr>
          <w:rFonts w:ascii="Verdana" w:hAnsi="Verdana"/>
          <w:i/>
          <w:sz w:val="20"/>
          <w:szCs w:val="20"/>
        </w:rPr>
        <w:t>(nazwa Podmiotu)</w:t>
      </w:r>
    </w:p>
    <w:p w14:paraId="7F07C153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67909A3D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Zobowiązuję się do oddania nw. zasobów na potrzeby wykonania zamówienia:</w:t>
      </w:r>
    </w:p>
    <w:p w14:paraId="317A1790" w14:textId="77777777" w:rsidR="008558B4" w:rsidRPr="00037C69" w:rsidRDefault="008558B4" w:rsidP="003461A9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14:paraId="33E6BD64" w14:textId="77777777" w:rsidR="008558B4" w:rsidRPr="00037C69" w:rsidRDefault="008558B4" w:rsidP="003461A9">
      <w:pPr>
        <w:jc w:val="center"/>
        <w:rPr>
          <w:rFonts w:ascii="Verdana" w:hAnsi="Verdana"/>
          <w:i/>
          <w:sz w:val="20"/>
          <w:szCs w:val="20"/>
        </w:rPr>
      </w:pPr>
      <w:r w:rsidRPr="00037C69">
        <w:rPr>
          <w:rFonts w:ascii="Verdana" w:hAnsi="Verdana"/>
          <w:i/>
          <w:sz w:val="20"/>
          <w:szCs w:val="20"/>
        </w:rPr>
        <w:t xml:space="preserve">(określenie zasobu – wiedza i doświadczenie, </w:t>
      </w:r>
      <w:r>
        <w:rPr>
          <w:rFonts w:ascii="Verdana" w:hAnsi="Verdana"/>
          <w:i/>
          <w:sz w:val="20"/>
          <w:szCs w:val="20"/>
        </w:rPr>
        <w:t>potencjał</w:t>
      </w:r>
      <w:r w:rsidR="0028196C">
        <w:rPr>
          <w:rFonts w:ascii="Verdana" w:hAnsi="Verdana"/>
          <w:i/>
          <w:sz w:val="20"/>
          <w:szCs w:val="20"/>
        </w:rPr>
        <w:t xml:space="preserve"> kadrowy, potencjał ekonomiczno</w:t>
      </w:r>
      <w:r>
        <w:rPr>
          <w:rFonts w:ascii="Verdana" w:hAnsi="Verdana"/>
          <w:i/>
          <w:sz w:val="20"/>
          <w:szCs w:val="20"/>
        </w:rPr>
        <w:t>- finansowy</w:t>
      </w:r>
      <w:r w:rsidRPr="00037C69">
        <w:rPr>
          <w:rFonts w:ascii="Verdana" w:hAnsi="Verdana"/>
          <w:i/>
          <w:sz w:val="20"/>
          <w:szCs w:val="20"/>
        </w:rPr>
        <w:t>)</w:t>
      </w:r>
    </w:p>
    <w:p w14:paraId="35FC6325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2E7456AA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do dyspozycji Wykonawcy:</w:t>
      </w:r>
    </w:p>
    <w:p w14:paraId="402D7187" w14:textId="77777777" w:rsidR="008558B4" w:rsidRPr="00037C69" w:rsidRDefault="008558B4" w:rsidP="003461A9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14:paraId="2A69239B" w14:textId="77777777" w:rsidR="008558B4" w:rsidRPr="00037C69" w:rsidRDefault="008558B4" w:rsidP="003461A9">
      <w:pPr>
        <w:jc w:val="center"/>
        <w:rPr>
          <w:rFonts w:ascii="Verdana" w:hAnsi="Verdana"/>
          <w:i/>
          <w:sz w:val="20"/>
          <w:szCs w:val="20"/>
        </w:rPr>
      </w:pPr>
      <w:r w:rsidRPr="00037C69">
        <w:rPr>
          <w:rFonts w:ascii="Verdana" w:hAnsi="Verdana"/>
          <w:i/>
          <w:sz w:val="20"/>
          <w:szCs w:val="20"/>
        </w:rPr>
        <w:t>(nazwa Wykonawcy)</w:t>
      </w:r>
    </w:p>
    <w:p w14:paraId="1E87C9CD" w14:textId="77777777" w:rsidR="008558B4" w:rsidRPr="00037C69" w:rsidRDefault="008558B4" w:rsidP="003461A9">
      <w:pPr>
        <w:rPr>
          <w:rFonts w:ascii="Verdana" w:hAnsi="Verdana"/>
          <w:sz w:val="20"/>
          <w:szCs w:val="20"/>
        </w:rPr>
      </w:pPr>
    </w:p>
    <w:p w14:paraId="5A5584CE" w14:textId="77777777" w:rsidR="008558B4" w:rsidRPr="00037C69" w:rsidRDefault="008558B4" w:rsidP="003461A9">
      <w:pPr>
        <w:rPr>
          <w:rFonts w:ascii="Verdana" w:hAnsi="Verdana"/>
          <w:sz w:val="20"/>
          <w:szCs w:val="20"/>
        </w:rPr>
      </w:pPr>
    </w:p>
    <w:p w14:paraId="1DD4A9AE" w14:textId="77777777" w:rsidR="008558B4" w:rsidRDefault="008558B4" w:rsidP="003461A9">
      <w:pPr>
        <w:rPr>
          <w:rFonts w:ascii="Verdana" w:hAnsi="Verdana"/>
          <w:sz w:val="20"/>
          <w:szCs w:val="20"/>
        </w:rPr>
      </w:pPr>
      <w:r w:rsidRPr="00037C69">
        <w:rPr>
          <w:rFonts w:ascii="Verdana" w:hAnsi="Verdana"/>
          <w:sz w:val="20"/>
          <w:szCs w:val="20"/>
        </w:rPr>
        <w:t>w trakcie wykonywania zamówienia pod nazwą:</w:t>
      </w:r>
    </w:p>
    <w:p w14:paraId="027E3FB2" w14:textId="77777777" w:rsidR="009F21DF" w:rsidRDefault="009F21DF" w:rsidP="009F21DF">
      <w:pPr>
        <w:rPr>
          <w:rFonts w:ascii="Verdana" w:hAnsi="Verdana"/>
          <w:b/>
          <w:sz w:val="20"/>
          <w:szCs w:val="20"/>
        </w:rPr>
      </w:pPr>
    </w:p>
    <w:p w14:paraId="734F136F" w14:textId="77777777" w:rsidR="005F6AB2" w:rsidRDefault="005F6AB2" w:rsidP="005F6AB2">
      <w:pPr>
        <w:spacing w:before="120" w:after="1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Pr="00224EA1">
        <w:rPr>
          <w:rFonts w:ascii="Verdana" w:hAnsi="Verdana"/>
          <w:b/>
          <w:sz w:val="20"/>
          <w:szCs w:val="20"/>
        </w:rPr>
        <w:t xml:space="preserve">ukcesywne dostawy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224EA1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i podległych jednostek terenowych. </w:t>
      </w:r>
    </w:p>
    <w:p w14:paraId="276D532E" w14:textId="11597C1D" w:rsidR="008558B4" w:rsidRDefault="000B5FE5" w:rsidP="002238FA">
      <w:pPr>
        <w:spacing w:line="276" w:lineRule="auto"/>
        <w:rPr>
          <w:rFonts w:ascii="Verdana" w:hAnsi="Verdana"/>
          <w:b/>
          <w:sz w:val="20"/>
          <w:szCs w:val="20"/>
          <w:u w:val="single"/>
        </w:rPr>
      </w:pPr>
      <w:r w:rsidRPr="00BA6147">
        <w:rPr>
          <w:rFonts w:ascii="Verdana" w:hAnsi="Verdana" w:cs="Arial"/>
          <w:sz w:val="20"/>
          <w:szCs w:val="20"/>
        </w:rPr>
        <w:t>Z</w:t>
      </w:r>
      <w:r w:rsidR="008558B4" w:rsidRPr="00BA6147">
        <w:rPr>
          <w:rFonts w:ascii="Verdana" w:hAnsi="Verdana" w:cs="Arial"/>
          <w:sz w:val="20"/>
          <w:szCs w:val="20"/>
        </w:rPr>
        <w:t>nak</w:t>
      </w:r>
      <w:r>
        <w:rPr>
          <w:rFonts w:ascii="Verdana" w:hAnsi="Verdana" w:cs="Arial"/>
          <w:sz w:val="20"/>
          <w:szCs w:val="20"/>
        </w:rPr>
        <w:t xml:space="preserve"> postępowania</w:t>
      </w:r>
      <w:r w:rsidR="008558B4" w:rsidRPr="00BA6147">
        <w:rPr>
          <w:rFonts w:ascii="Verdana" w:hAnsi="Verdana" w:cs="Arial"/>
          <w:sz w:val="20"/>
          <w:szCs w:val="20"/>
        </w:rPr>
        <w:t xml:space="preserve">: </w:t>
      </w:r>
      <w:r w:rsidR="00517B37">
        <w:rPr>
          <w:rFonts w:ascii="Verdana" w:hAnsi="Verdana"/>
          <w:b/>
          <w:sz w:val="20"/>
          <w:szCs w:val="20"/>
        </w:rPr>
        <w:t>GDDKiA.O.WA.D-3.</w:t>
      </w:r>
      <w:r w:rsidR="00C75619">
        <w:rPr>
          <w:rFonts w:ascii="Verdana" w:hAnsi="Verdana"/>
          <w:b/>
          <w:sz w:val="20"/>
          <w:szCs w:val="20"/>
        </w:rPr>
        <w:t>2414</w:t>
      </w:r>
      <w:r w:rsidR="00517B37">
        <w:rPr>
          <w:rFonts w:ascii="Verdana" w:hAnsi="Verdana"/>
          <w:b/>
          <w:sz w:val="20"/>
          <w:szCs w:val="20"/>
        </w:rPr>
        <w:t>.</w:t>
      </w:r>
      <w:r w:rsidR="005F6AB2">
        <w:rPr>
          <w:rFonts w:ascii="Verdana" w:hAnsi="Verdana"/>
          <w:b/>
          <w:sz w:val="20"/>
          <w:szCs w:val="20"/>
        </w:rPr>
        <w:t>21</w:t>
      </w:r>
      <w:r w:rsidR="00517B37" w:rsidRPr="00B97A59">
        <w:rPr>
          <w:rFonts w:ascii="Verdana" w:hAnsi="Verdana"/>
          <w:b/>
          <w:sz w:val="20"/>
          <w:szCs w:val="20"/>
        </w:rPr>
        <w:t>.20</w:t>
      </w:r>
      <w:r w:rsidR="00517B37">
        <w:rPr>
          <w:rFonts w:ascii="Verdana" w:hAnsi="Verdana"/>
          <w:b/>
          <w:sz w:val="20"/>
          <w:szCs w:val="20"/>
        </w:rPr>
        <w:t>20</w:t>
      </w:r>
    </w:p>
    <w:p w14:paraId="281CE15B" w14:textId="77777777" w:rsidR="00CF129B" w:rsidRPr="00037C69" w:rsidRDefault="00CF129B" w:rsidP="002238FA">
      <w:pPr>
        <w:spacing w:line="276" w:lineRule="auto"/>
        <w:rPr>
          <w:rFonts w:ascii="Verdana" w:hAnsi="Verdana" w:cs="Verdana"/>
          <w:b/>
          <w:bCs/>
          <w:sz w:val="20"/>
          <w:szCs w:val="20"/>
        </w:rPr>
      </w:pPr>
    </w:p>
    <w:p w14:paraId="76FE2B22" w14:textId="77777777" w:rsidR="008558B4" w:rsidRPr="00036380" w:rsidRDefault="008558B4" w:rsidP="003461A9">
      <w:pPr>
        <w:ind w:right="284"/>
        <w:jc w:val="both"/>
        <w:rPr>
          <w:rFonts w:ascii="Verdana" w:hAnsi="Verdana"/>
          <w:sz w:val="20"/>
          <w:szCs w:val="20"/>
        </w:rPr>
      </w:pPr>
      <w:r w:rsidRPr="00036380">
        <w:rPr>
          <w:rFonts w:ascii="Verdana" w:hAnsi="Verdana"/>
          <w:sz w:val="20"/>
          <w:szCs w:val="20"/>
        </w:rPr>
        <w:t>Oświadczam, iż:</w:t>
      </w:r>
    </w:p>
    <w:p w14:paraId="0FC9B7B5" w14:textId="77777777" w:rsidR="008558B4" w:rsidRPr="00036380" w:rsidRDefault="008558B4" w:rsidP="003461A9">
      <w:pPr>
        <w:autoSpaceDE w:val="0"/>
        <w:autoSpaceDN w:val="0"/>
        <w:adjustRightInd w:val="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a) udostępniam Wykonawcy ww. zasoby, w następującym zakresie: </w:t>
      </w:r>
    </w:p>
    <w:p w14:paraId="48995413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3D3B3505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236DCBAC" w14:textId="77777777" w:rsidR="008558B4" w:rsidRPr="00036380" w:rsidRDefault="008558B4" w:rsidP="003461A9">
      <w:pPr>
        <w:autoSpaceDE w:val="0"/>
        <w:autoSpaceDN w:val="0"/>
        <w:adjustRightInd w:val="0"/>
        <w:ind w:right="-567"/>
        <w:rPr>
          <w:rFonts w:ascii="Verdana" w:hAnsi="Verdana"/>
          <w:color w:val="000000"/>
          <w:sz w:val="20"/>
          <w:szCs w:val="20"/>
        </w:rPr>
      </w:pPr>
    </w:p>
    <w:p w14:paraId="462B4A91" w14:textId="77777777" w:rsidR="008558B4" w:rsidRPr="00036380" w:rsidRDefault="008558B4" w:rsidP="003461A9">
      <w:pPr>
        <w:spacing w:after="200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b) sposób wykorzystania </w:t>
      </w:r>
      <w:r w:rsidR="00133E21">
        <w:rPr>
          <w:rFonts w:ascii="Verdana" w:hAnsi="Verdana"/>
          <w:color w:val="000000"/>
          <w:sz w:val="20"/>
          <w:szCs w:val="20"/>
        </w:rPr>
        <w:t xml:space="preserve">przez Wykonawcę </w:t>
      </w:r>
      <w:r w:rsidRPr="00036380">
        <w:rPr>
          <w:rFonts w:ascii="Verdana" w:hAnsi="Verdana"/>
          <w:color w:val="000000"/>
          <w:sz w:val="20"/>
          <w:szCs w:val="20"/>
        </w:rPr>
        <w:t>udostępnionych przeze mnie zasobów</w:t>
      </w:r>
      <w:r w:rsidR="00133E21">
        <w:rPr>
          <w:rFonts w:ascii="Verdana" w:hAnsi="Verdana"/>
          <w:color w:val="000000"/>
          <w:sz w:val="20"/>
          <w:szCs w:val="20"/>
        </w:rPr>
        <w:t xml:space="preserve"> przy wykonywaniu w/w zamówienia </w:t>
      </w:r>
      <w:r w:rsidRPr="00036380">
        <w:rPr>
          <w:rFonts w:ascii="Verdana" w:hAnsi="Verdana"/>
          <w:color w:val="000000"/>
          <w:sz w:val="20"/>
          <w:szCs w:val="20"/>
        </w:rPr>
        <w:t>będzie następujący:</w:t>
      </w:r>
    </w:p>
    <w:p w14:paraId="05D888A7" w14:textId="77777777" w:rsidR="008558B4" w:rsidRPr="00036380" w:rsidRDefault="008558B4" w:rsidP="0006139D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5EFF1854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7B55280D" w14:textId="05D2AAEC" w:rsidR="008558B4" w:rsidRPr="00036380" w:rsidRDefault="006D596D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zakres 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mojego udziału przy wykonywaniu </w:t>
      </w:r>
      <w:r w:rsidR="00133E21">
        <w:rPr>
          <w:rFonts w:ascii="Verdana" w:hAnsi="Verdana"/>
          <w:color w:val="000000"/>
          <w:sz w:val="20"/>
          <w:szCs w:val="20"/>
        </w:rPr>
        <w:t xml:space="preserve">w/w 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zamówienia będzie następujący: </w:t>
      </w:r>
    </w:p>
    <w:p w14:paraId="0CEE7D40" w14:textId="77777777" w:rsidR="009F21DF" w:rsidRPr="00036380" w:rsidRDefault="009F21DF" w:rsidP="009F21DF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3447C3E9" w14:textId="6A2FB57E" w:rsidR="00CF129B" w:rsidRPr="00036380" w:rsidRDefault="005F6AB2" w:rsidP="005F6AB2">
      <w:pPr>
        <w:autoSpaceDE w:val="0"/>
        <w:autoSpaceDN w:val="0"/>
        <w:adjustRightInd w:val="0"/>
        <w:spacing w:before="120" w:after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____________________________________________________________________________</w:t>
      </w:r>
    </w:p>
    <w:p w14:paraId="2F590ED5" w14:textId="77777777" w:rsidR="005F6AB2" w:rsidRDefault="005F6AB2" w:rsidP="003461A9">
      <w:pPr>
        <w:autoSpaceDE w:val="0"/>
        <w:autoSpaceDN w:val="0"/>
        <w:adjustRightInd w:val="0"/>
        <w:ind w:right="-567"/>
        <w:rPr>
          <w:rFonts w:ascii="Verdana" w:hAnsi="Verdana"/>
          <w:color w:val="000000"/>
          <w:sz w:val="20"/>
          <w:szCs w:val="20"/>
        </w:rPr>
      </w:pPr>
    </w:p>
    <w:p w14:paraId="40339C4F" w14:textId="6EC5A508" w:rsidR="008558B4" w:rsidRPr="00036380" w:rsidRDefault="00AC5417" w:rsidP="003461A9">
      <w:pPr>
        <w:autoSpaceDE w:val="0"/>
        <w:autoSpaceDN w:val="0"/>
        <w:adjustRightInd w:val="0"/>
        <w:ind w:right="-567"/>
        <w:rPr>
          <w:color w:val="000000"/>
        </w:rPr>
      </w:pPr>
      <w:r w:rsidRPr="009F21DF">
        <w:rPr>
          <w:rFonts w:ascii="Verdana" w:hAnsi="Verdana"/>
          <w:color w:val="000000"/>
          <w:sz w:val="20"/>
          <w:szCs w:val="20"/>
        </w:rPr>
        <w:lastRenderedPageBreak/>
        <w:t>d)</w:t>
      </w:r>
      <w:r>
        <w:rPr>
          <w:color w:val="000000"/>
        </w:rPr>
        <w:t xml:space="preserve"> </w:t>
      </w:r>
      <w:r w:rsidRPr="00AC5417">
        <w:rPr>
          <w:rFonts w:ascii="Verdana" w:hAnsi="Verdana"/>
          <w:color w:val="000000"/>
          <w:sz w:val="20"/>
          <w:szCs w:val="20"/>
        </w:rPr>
        <w:t>okres mojego udziału przy wykonywaniu w/w zamówienia będzie następujący</w:t>
      </w:r>
    </w:p>
    <w:p w14:paraId="1700544D" w14:textId="77777777" w:rsidR="00AC5417" w:rsidRPr="00036380" w:rsidRDefault="00AC5417" w:rsidP="00AC5417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02AEBA09" w14:textId="77777777" w:rsidR="00AC5417" w:rsidRPr="00036380" w:rsidRDefault="00AC5417" w:rsidP="00AC5417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04239742" w14:textId="77777777" w:rsidR="008558B4" w:rsidRPr="00036380" w:rsidRDefault="008558B4" w:rsidP="003461A9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14:paraId="646E63FE" w14:textId="77777777" w:rsidR="008558B4" w:rsidRPr="00036380" w:rsidRDefault="008558B4" w:rsidP="003461A9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14:paraId="79FEEDC3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43F45557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0F7ABC0E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728D2991" w14:textId="51B115BA" w:rsidR="008558B4" w:rsidRPr="00037C69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</w:t>
      </w:r>
      <w:r w:rsidR="00411FF6">
        <w:rPr>
          <w:rFonts w:ascii="Verdana" w:hAnsi="Verdana"/>
          <w:sz w:val="20"/>
          <w:szCs w:val="20"/>
          <w:lang w:eastAsia="ar-SA"/>
        </w:rPr>
        <w:t>____________ dnia ____ ____ 20</w:t>
      </w:r>
      <w:r w:rsidR="00E568C0">
        <w:rPr>
          <w:rFonts w:ascii="Verdana" w:hAnsi="Verdana"/>
          <w:sz w:val="20"/>
          <w:szCs w:val="20"/>
          <w:lang w:eastAsia="ar-SA"/>
        </w:rPr>
        <w:t>20</w:t>
      </w:r>
      <w:r w:rsidRPr="00037C69">
        <w:rPr>
          <w:rFonts w:ascii="Verdana" w:hAnsi="Verdana"/>
          <w:sz w:val="20"/>
          <w:szCs w:val="20"/>
          <w:lang w:eastAsia="ar-SA"/>
        </w:rPr>
        <w:t xml:space="preserve"> roku</w:t>
      </w:r>
    </w:p>
    <w:p w14:paraId="2C80A0A1" w14:textId="77777777" w:rsidR="008558B4" w:rsidRPr="00037C69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5D9F0B31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397D3450" w14:textId="77777777" w:rsidR="00AC5417" w:rsidRPr="00037C69" w:rsidRDefault="00AC5417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134CAEEB" w14:textId="77777777" w:rsidR="008558B4" w:rsidRPr="00037C69" w:rsidRDefault="008558B4" w:rsidP="003461A9">
      <w:pPr>
        <w:ind w:left="2836" w:hanging="1"/>
        <w:jc w:val="center"/>
        <w:rPr>
          <w:rFonts w:ascii="Verdana" w:hAnsi="Verdana" w:cs="Courier New"/>
          <w:i/>
          <w:sz w:val="20"/>
          <w:szCs w:val="20"/>
        </w:rPr>
      </w:pPr>
    </w:p>
    <w:p w14:paraId="7FDF1647" w14:textId="77777777" w:rsidR="008558B4" w:rsidRPr="00037C69" w:rsidRDefault="008558B4" w:rsidP="003461A9">
      <w:pPr>
        <w:ind w:left="2836" w:hanging="1"/>
        <w:jc w:val="center"/>
        <w:rPr>
          <w:rFonts w:ascii="Verdana" w:hAnsi="Verdana" w:cs="Courier New"/>
          <w:b/>
          <w:sz w:val="20"/>
          <w:szCs w:val="20"/>
        </w:rPr>
      </w:pPr>
      <w:r w:rsidRPr="00037C69">
        <w:rPr>
          <w:rFonts w:ascii="Verdana" w:hAnsi="Verdana" w:cs="Courier New"/>
          <w:i/>
          <w:sz w:val="20"/>
          <w:szCs w:val="20"/>
        </w:rPr>
        <w:t>___________________________________________</w:t>
      </w:r>
    </w:p>
    <w:p w14:paraId="2C66A8BE" w14:textId="77777777" w:rsidR="008558B4" w:rsidRPr="00037C69" w:rsidRDefault="008558B4" w:rsidP="003461A9">
      <w:pPr>
        <w:ind w:left="2836" w:firstLine="44"/>
        <w:jc w:val="center"/>
        <w:rPr>
          <w:rFonts w:ascii="Verdana" w:hAnsi="Verdana"/>
          <w:sz w:val="16"/>
          <w:szCs w:val="16"/>
        </w:rPr>
      </w:pPr>
      <w:r w:rsidRPr="00037C69">
        <w:rPr>
          <w:rFonts w:ascii="Verdana" w:hAnsi="Verdana" w:cs="Courier New"/>
          <w:i/>
          <w:sz w:val="16"/>
          <w:szCs w:val="16"/>
        </w:rPr>
        <w:t>(podpis Podmiotu/ osoby upoważnionej do reprezentacji Podmiotu)</w:t>
      </w:r>
    </w:p>
    <w:p w14:paraId="796439BE" w14:textId="77777777" w:rsidR="008558B4" w:rsidRPr="00037C69" w:rsidRDefault="008558B4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15081B1F" w14:textId="77777777" w:rsidR="008558B4" w:rsidRPr="00037C69" w:rsidRDefault="008558B4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730539B8" w14:textId="77777777" w:rsidR="00F44936" w:rsidRPr="003461A9" w:rsidRDefault="00CF4FCB" w:rsidP="003461A9">
      <w:pPr>
        <w:spacing w:after="160"/>
        <w:ind w:left="720"/>
        <w:rPr>
          <w:rFonts w:ascii="Verdana" w:hAnsi="Verdana" w:cs="Arial"/>
          <w:sz w:val="18"/>
          <w:szCs w:val="18"/>
        </w:rPr>
      </w:pPr>
      <w:r w:rsidRPr="003461A9">
        <w:rPr>
          <w:rFonts w:ascii="Verdana" w:hAnsi="Verdana" w:cs="Arial"/>
          <w:sz w:val="18"/>
          <w:szCs w:val="18"/>
        </w:rPr>
        <w:t>*niepotrzebne skreślić</w:t>
      </w:r>
    </w:p>
    <w:p w14:paraId="2A84304C" w14:textId="77777777" w:rsidR="00F44936" w:rsidRDefault="008558B4" w:rsidP="00515C47">
      <w:pPr>
        <w:pStyle w:val="Akapitzlist"/>
        <w:spacing w:line="240" w:lineRule="auto"/>
        <w:ind w:left="0"/>
        <w:contextualSpacing/>
        <w:jc w:val="right"/>
        <w:rPr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br w:type="page"/>
      </w:r>
      <w:r w:rsidR="00F44936" w:rsidRPr="00FD79F7">
        <w:rPr>
          <w:rFonts w:ascii="Verdana" w:hAnsi="Verdana" w:cs="Verdana"/>
          <w:b/>
          <w:bCs/>
          <w:sz w:val="20"/>
          <w:szCs w:val="20"/>
        </w:rPr>
        <w:lastRenderedPageBreak/>
        <w:t>Formularz 3.</w:t>
      </w:r>
      <w:r>
        <w:rPr>
          <w:rFonts w:ascii="Verdana" w:hAnsi="Verdana" w:cs="Verdana"/>
          <w:b/>
          <w:bCs/>
          <w:sz w:val="20"/>
          <w:szCs w:val="20"/>
        </w:rPr>
        <w:t>4</w:t>
      </w:r>
    </w:p>
    <w:p w14:paraId="2C3D8F2E" w14:textId="77777777" w:rsidR="00F44936" w:rsidRDefault="00F44936" w:rsidP="0006139D">
      <w:pPr>
        <w:rPr>
          <w:rFonts w:ascii="Arial" w:hAnsi="Arial" w:cs="Arial"/>
          <w:b/>
          <w:sz w:val="20"/>
          <w:szCs w:val="20"/>
        </w:rPr>
      </w:pPr>
    </w:p>
    <w:p w14:paraId="50AA9AB2" w14:textId="77777777" w:rsidR="00133E21" w:rsidRPr="00380620" w:rsidRDefault="00133E21" w:rsidP="003461A9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14:paraId="3BFD8757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083DE4EF" w14:textId="77777777" w:rsidR="00133E21" w:rsidRPr="00380620" w:rsidRDefault="00133E21" w:rsidP="003461A9">
      <w:pPr>
        <w:spacing w:before="240"/>
        <w:ind w:right="4675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49844D83" w14:textId="77777777" w:rsidR="00133E21" w:rsidRDefault="00133E21" w:rsidP="003461A9">
      <w:pPr>
        <w:ind w:right="4903"/>
        <w:rPr>
          <w:rFonts w:ascii="Verdana" w:hAnsi="Verdana" w:cs="Arial"/>
          <w:i/>
          <w:sz w:val="18"/>
          <w:szCs w:val="18"/>
        </w:rPr>
      </w:pPr>
      <w:r w:rsidRPr="00380620">
        <w:rPr>
          <w:rFonts w:ascii="Verdana" w:hAnsi="Verdana" w:cs="Arial"/>
          <w:i/>
          <w:sz w:val="18"/>
          <w:szCs w:val="18"/>
        </w:rPr>
        <w:t>(pełna nazwa/firma, adres,)</w:t>
      </w:r>
    </w:p>
    <w:p w14:paraId="739E6644" w14:textId="77777777" w:rsidR="00133E21" w:rsidRPr="00A3152C" w:rsidRDefault="00BB4F33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="00133E21" w:rsidRPr="00A3152C">
        <w:rPr>
          <w:rFonts w:ascii="Verdana" w:hAnsi="Verdana" w:cs="Arial"/>
          <w:sz w:val="20"/>
          <w:szCs w:val="20"/>
        </w:rPr>
        <w:t>, ………………………..</w:t>
      </w:r>
    </w:p>
    <w:p w14:paraId="1EC62A14" w14:textId="77777777" w:rsidR="00133E21" w:rsidRPr="00A3152C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</w:t>
      </w:r>
      <w:proofErr w:type="spellStart"/>
      <w:r w:rsidRPr="00A3152C">
        <w:rPr>
          <w:rFonts w:ascii="Verdana" w:hAnsi="Verdana" w:cs="Arial"/>
          <w:sz w:val="20"/>
          <w:szCs w:val="20"/>
        </w:rPr>
        <w:t>CEiDG</w:t>
      </w:r>
      <w:proofErr w:type="spellEnd"/>
      <w:r w:rsidRPr="00A3152C">
        <w:rPr>
          <w:rFonts w:ascii="Verdana" w:hAnsi="Verdana" w:cs="Arial"/>
          <w:sz w:val="20"/>
          <w:szCs w:val="20"/>
        </w:rPr>
        <w:t>) …………………………</w:t>
      </w:r>
    </w:p>
    <w:p w14:paraId="3348FFFB" w14:textId="77777777" w:rsidR="00133E21" w:rsidRPr="00380620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12911B4D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</w:t>
      </w:r>
    </w:p>
    <w:p w14:paraId="63D107A7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651F71B9" w14:textId="77777777" w:rsidR="00133E21" w:rsidRDefault="00133E21" w:rsidP="003461A9">
      <w:pPr>
        <w:ind w:right="4903"/>
        <w:rPr>
          <w:rFonts w:ascii="Verdana" w:hAnsi="Verdana" w:cs="Arial"/>
          <w:i/>
          <w:sz w:val="18"/>
          <w:szCs w:val="20"/>
        </w:rPr>
      </w:pPr>
      <w:r w:rsidRPr="00380620">
        <w:rPr>
          <w:rFonts w:ascii="Verdana" w:hAnsi="Verdana" w:cs="Arial"/>
          <w:i/>
          <w:sz w:val="18"/>
          <w:szCs w:val="20"/>
        </w:rPr>
        <w:t>(imię, nazwisko, stanowisko/podstawa do reprezentacji)</w:t>
      </w:r>
    </w:p>
    <w:p w14:paraId="025AC12B" w14:textId="77777777" w:rsidR="00F44936" w:rsidRDefault="00F44936" w:rsidP="003461A9">
      <w:pPr>
        <w:rPr>
          <w:rFonts w:ascii="Arial" w:hAnsi="Arial" w:cs="Arial"/>
        </w:rPr>
      </w:pPr>
    </w:p>
    <w:p w14:paraId="6EB144DE" w14:textId="77777777" w:rsidR="00F44936" w:rsidRPr="00F31F6D" w:rsidRDefault="00F44936" w:rsidP="003461A9">
      <w:pPr>
        <w:spacing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31F6D">
        <w:rPr>
          <w:rFonts w:ascii="Verdana" w:hAnsi="Verdana" w:cs="Arial"/>
          <w:b/>
          <w:sz w:val="20"/>
          <w:szCs w:val="20"/>
          <w:u w:val="single"/>
        </w:rPr>
        <w:t xml:space="preserve">Oświadczenie wykonawcy </w:t>
      </w:r>
    </w:p>
    <w:p w14:paraId="21ABE5F9" w14:textId="77777777" w:rsidR="00F44936" w:rsidRPr="00F31F6D" w:rsidRDefault="00F44936" w:rsidP="003461A9">
      <w:pPr>
        <w:jc w:val="center"/>
        <w:rPr>
          <w:rFonts w:ascii="Verdana" w:hAnsi="Verdana" w:cs="Arial"/>
          <w:b/>
          <w:sz w:val="20"/>
          <w:szCs w:val="20"/>
        </w:rPr>
      </w:pPr>
      <w:r w:rsidRPr="00F41948">
        <w:rPr>
          <w:rFonts w:ascii="Verdana" w:hAnsi="Verdana" w:cs="Arial"/>
          <w:b/>
          <w:sz w:val="20"/>
          <w:szCs w:val="20"/>
        </w:rPr>
        <w:t>o przynależności lub braku przynależności do tej samej grupy kapitałowej,</w:t>
      </w:r>
      <w:r>
        <w:rPr>
          <w:rFonts w:ascii="Verdana" w:hAnsi="Verdana" w:cs="Arial"/>
          <w:b/>
          <w:sz w:val="20"/>
          <w:szCs w:val="20"/>
        </w:rPr>
        <w:br/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 xml:space="preserve">ustawy z dnia 29 stycznia 2004 r. Prawo zamówień publicznych (dalej jako: ustawa </w:t>
      </w:r>
      <w:proofErr w:type="spellStart"/>
      <w:r w:rsidRPr="008C7DE4">
        <w:rPr>
          <w:rFonts w:ascii="Verdana" w:hAnsi="Verdana" w:cs="Arial"/>
          <w:b/>
          <w:sz w:val="20"/>
          <w:szCs w:val="20"/>
        </w:rPr>
        <w:t>Pzp</w:t>
      </w:r>
      <w:proofErr w:type="spellEnd"/>
      <w:r w:rsidRPr="008C7DE4">
        <w:rPr>
          <w:rFonts w:ascii="Verdana" w:hAnsi="Verdana" w:cs="Arial"/>
          <w:b/>
          <w:sz w:val="20"/>
          <w:szCs w:val="20"/>
        </w:rPr>
        <w:t>)</w:t>
      </w:r>
    </w:p>
    <w:p w14:paraId="5AA24C75" w14:textId="77777777" w:rsidR="00F44936" w:rsidRPr="00F31F6D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1F5C1DE4" w14:textId="0F36C211" w:rsidR="00AF0105" w:rsidRDefault="005C67F5" w:rsidP="00AF010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Biorąc udział w postępowaniu na </w:t>
      </w:r>
    </w:p>
    <w:p w14:paraId="7FFF7109" w14:textId="77777777" w:rsidR="005F6AB2" w:rsidRDefault="005F6AB2" w:rsidP="005F6AB2">
      <w:pPr>
        <w:spacing w:before="1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Pr="00224EA1">
        <w:rPr>
          <w:rFonts w:ascii="Verdana" w:hAnsi="Verdana"/>
          <w:b/>
          <w:sz w:val="20"/>
          <w:szCs w:val="20"/>
        </w:rPr>
        <w:t xml:space="preserve">ukcesywne dostawy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224EA1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i podległych jednostek terenowych. </w:t>
      </w:r>
    </w:p>
    <w:p w14:paraId="00B5D8B0" w14:textId="77777777" w:rsidR="001165F2" w:rsidRDefault="001165F2" w:rsidP="00125E66">
      <w:pPr>
        <w:rPr>
          <w:rFonts w:ascii="Verdana" w:hAnsi="Verdana" w:cs="Arial"/>
          <w:sz w:val="20"/>
          <w:szCs w:val="20"/>
        </w:rPr>
      </w:pPr>
    </w:p>
    <w:p w14:paraId="5B468AE3" w14:textId="4AD8DC5F" w:rsidR="005C67F5" w:rsidRDefault="000B5FE5" w:rsidP="00125E66">
      <w:pPr>
        <w:rPr>
          <w:rFonts w:ascii="Verdana" w:hAnsi="Verdana"/>
          <w:b/>
          <w:sz w:val="20"/>
          <w:szCs w:val="20"/>
          <w:u w:val="single"/>
        </w:rPr>
      </w:pPr>
      <w:r w:rsidRPr="00BA6147">
        <w:rPr>
          <w:rFonts w:ascii="Verdana" w:hAnsi="Verdana" w:cs="Arial"/>
          <w:sz w:val="20"/>
          <w:szCs w:val="20"/>
        </w:rPr>
        <w:t>Z</w:t>
      </w:r>
      <w:r w:rsidR="005C67F5" w:rsidRPr="00BA6147">
        <w:rPr>
          <w:rFonts w:ascii="Verdana" w:hAnsi="Verdana" w:cs="Arial"/>
          <w:sz w:val="20"/>
          <w:szCs w:val="20"/>
        </w:rPr>
        <w:t>nak</w:t>
      </w:r>
      <w:r>
        <w:rPr>
          <w:rFonts w:ascii="Verdana" w:hAnsi="Verdana" w:cs="Arial"/>
          <w:sz w:val="20"/>
          <w:szCs w:val="20"/>
        </w:rPr>
        <w:t xml:space="preserve"> postępowania</w:t>
      </w:r>
      <w:r w:rsidR="005C67F5" w:rsidRPr="00BA6147">
        <w:rPr>
          <w:rFonts w:ascii="Verdana" w:hAnsi="Verdana" w:cs="Arial"/>
          <w:sz w:val="20"/>
          <w:szCs w:val="20"/>
        </w:rPr>
        <w:t xml:space="preserve">: </w:t>
      </w:r>
      <w:r w:rsidR="00517B37">
        <w:rPr>
          <w:rFonts w:ascii="Verdana" w:hAnsi="Verdana"/>
          <w:b/>
          <w:sz w:val="20"/>
          <w:szCs w:val="20"/>
        </w:rPr>
        <w:t>GDDKiA.O.WA.D-3.</w:t>
      </w:r>
      <w:r w:rsidR="00C75619">
        <w:rPr>
          <w:rFonts w:ascii="Verdana" w:hAnsi="Verdana"/>
          <w:b/>
          <w:sz w:val="20"/>
          <w:szCs w:val="20"/>
        </w:rPr>
        <w:t>2414</w:t>
      </w:r>
      <w:r w:rsidR="00517B37">
        <w:rPr>
          <w:rFonts w:ascii="Verdana" w:hAnsi="Verdana"/>
          <w:b/>
          <w:sz w:val="20"/>
          <w:szCs w:val="20"/>
        </w:rPr>
        <w:t>.</w:t>
      </w:r>
      <w:r w:rsidR="005F6AB2">
        <w:rPr>
          <w:rFonts w:ascii="Verdana" w:hAnsi="Verdana"/>
          <w:b/>
          <w:sz w:val="20"/>
          <w:szCs w:val="20"/>
        </w:rPr>
        <w:t>21</w:t>
      </w:r>
      <w:r w:rsidR="00517B37" w:rsidRPr="00B97A59">
        <w:rPr>
          <w:rFonts w:ascii="Verdana" w:hAnsi="Verdana"/>
          <w:b/>
          <w:sz w:val="20"/>
          <w:szCs w:val="20"/>
        </w:rPr>
        <w:t>.20</w:t>
      </w:r>
      <w:r w:rsidR="00517B37">
        <w:rPr>
          <w:rFonts w:ascii="Verdana" w:hAnsi="Verdana"/>
          <w:b/>
          <w:sz w:val="20"/>
          <w:szCs w:val="20"/>
        </w:rPr>
        <w:t>20</w:t>
      </w:r>
    </w:p>
    <w:p w14:paraId="3C4B1416" w14:textId="77777777" w:rsidR="005D5A45" w:rsidRPr="00C81CAF" w:rsidRDefault="005D5A45" w:rsidP="003461A9">
      <w:pPr>
        <w:suppressAutoHyphens/>
        <w:jc w:val="center"/>
        <w:rPr>
          <w:rFonts w:ascii="Verdana" w:hAnsi="Verdana" w:cs="Arial"/>
          <w:sz w:val="20"/>
          <w:szCs w:val="20"/>
        </w:rPr>
      </w:pPr>
    </w:p>
    <w:p w14:paraId="274E6B55" w14:textId="793B025F" w:rsidR="00F44936" w:rsidRPr="00F31F6D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prowadzonego przez Generalną Dyrekcję Dróg Krajowych i Autostrad,</w:t>
      </w:r>
      <w:r w:rsidR="008156D6">
        <w:rPr>
          <w:rFonts w:ascii="Verdana" w:hAnsi="Verdana" w:cs="Arial"/>
          <w:sz w:val="20"/>
          <w:szCs w:val="20"/>
        </w:rPr>
        <w:t xml:space="preserve"> Oddział w Warszawie</w:t>
      </w:r>
      <w:r w:rsidRPr="00F31F6D">
        <w:rPr>
          <w:rFonts w:ascii="Verdana" w:hAnsi="Verdana" w:cs="Arial"/>
          <w:sz w:val="20"/>
          <w:szCs w:val="20"/>
        </w:rPr>
        <w:t>,</w:t>
      </w:r>
      <w:r w:rsidR="005C67F5">
        <w:rPr>
          <w:rFonts w:ascii="Verdana" w:hAnsi="Verdana" w:cs="Arial"/>
          <w:sz w:val="20"/>
          <w:szCs w:val="20"/>
        </w:rPr>
        <w:t xml:space="preserve"> po zapoznaniu się z </w:t>
      </w:r>
      <w:r w:rsidR="00F94843">
        <w:rPr>
          <w:rFonts w:ascii="Verdana" w:hAnsi="Verdana" w:cs="Arial"/>
          <w:sz w:val="20"/>
          <w:szCs w:val="20"/>
        </w:rPr>
        <w:t>informacją,</w:t>
      </w:r>
      <w:r w:rsidR="005C67F5">
        <w:rPr>
          <w:rFonts w:ascii="Verdana" w:hAnsi="Verdana" w:cs="Arial"/>
          <w:sz w:val="20"/>
          <w:szCs w:val="20"/>
        </w:rPr>
        <w:t xml:space="preserve"> o której mowa w art. </w:t>
      </w:r>
      <w:r w:rsidR="00E579B7">
        <w:rPr>
          <w:rFonts w:ascii="Verdana" w:hAnsi="Verdana" w:cs="Arial"/>
          <w:sz w:val="20"/>
          <w:szCs w:val="20"/>
        </w:rPr>
        <w:t>86</w:t>
      </w:r>
      <w:r w:rsidR="005C67F5">
        <w:rPr>
          <w:rFonts w:ascii="Verdana" w:hAnsi="Verdana" w:cs="Arial"/>
          <w:sz w:val="20"/>
          <w:szCs w:val="20"/>
        </w:rPr>
        <w:t xml:space="preserve"> ust</w:t>
      </w:r>
      <w:r w:rsidR="00E579B7">
        <w:rPr>
          <w:rFonts w:ascii="Verdana" w:hAnsi="Verdana" w:cs="Arial"/>
          <w:sz w:val="20"/>
          <w:szCs w:val="20"/>
        </w:rPr>
        <w:t xml:space="preserve">. 5 ustawy </w:t>
      </w:r>
      <w:proofErr w:type="spellStart"/>
      <w:r w:rsidR="00E579B7">
        <w:rPr>
          <w:rFonts w:ascii="Verdana" w:hAnsi="Verdana" w:cs="Arial"/>
          <w:sz w:val="20"/>
          <w:szCs w:val="20"/>
        </w:rPr>
        <w:t>pzp</w:t>
      </w:r>
      <w:proofErr w:type="spellEnd"/>
      <w:r w:rsidR="00E579B7">
        <w:rPr>
          <w:rFonts w:ascii="Verdana" w:hAnsi="Verdana" w:cs="Arial"/>
          <w:sz w:val="20"/>
          <w:szCs w:val="20"/>
        </w:rPr>
        <w:t>,</w:t>
      </w:r>
      <w:r w:rsidR="005C67F5">
        <w:rPr>
          <w:rFonts w:ascii="Verdana" w:hAnsi="Verdana" w:cs="Arial"/>
          <w:sz w:val="20"/>
          <w:szCs w:val="20"/>
        </w:rPr>
        <w:t xml:space="preserve"> </w:t>
      </w:r>
      <w:r w:rsidRPr="00F31F6D">
        <w:rPr>
          <w:rFonts w:ascii="Verdana" w:hAnsi="Verdana" w:cs="Arial"/>
          <w:sz w:val="20"/>
          <w:szCs w:val="20"/>
        </w:rPr>
        <w:t>oświadczam, co następuje:</w:t>
      </w:r>
    </w:p>
    <w:p w14:paraId="06785F78" w14:textId="77777777" w:rsidR="00F44936" w:rsidRDefault="00F44936" w:rsidP="00EB2057">
      <w:pPr>
        <w:spacing w:after="84"/>
        <w:rPr>
          <w:rFonts w:ascii="Verdana" w:hAnsi="Verdana"/>
          <w:sz w:val="20"/>
          <w:szCs w:val="20"/>
        </w:rPr>
      </w:pPr>
    </w:p>
    <w:p w14:paraId="52F32BED" w14:textId="77777777" w:rsidR="00EB2057" w:rsidRPr="00EB2057" w:rsidRDefault="00EB2057" w:rsidP="00EB2057">
      <w:pPr>
        <w:jc w:val="both"/>
        <w:rPr>
          <w:rFonts w:ascii="Verdana" w:hAnsi="Verdana"/>
          <w:sz w:val="20"/>
          <w:szCs w:val="20"/>
        </w:rPr>
      </w:pPr>
      <w:r w:rsidRPr="00EB2057">
        <w:rPr>
          <w:rFonts w:ascii="Verdana" w:hAnsi="Verdana"/>
          <w:sz w:val="20"/>
          <w:szCs w:val="20"/>
        </w:rPr>
        <w:t>Oświadczam, że nie należymy do żadnej grupy kapitałowej w rozumieniu ustawy z dnia 16 lutego 2017 r. o ochronie konkuren</w:t>
      </w:r>
      <w:r w:rsidR="00002E2C">
        <w:rPr>
          <w:rFonts w:ascii="Verdana" w:hAnsi="Verdana"/>
          <w:sz w:val="20"/>
          <w:szCs w:val="20"/>
        </w:rPr>
        <w:t>cji i konsumentów (</w:t>
      </w:r>
      <w:proofErr w:type="spellStart"/>
      <w:r w:rsidR="00002E2C">
        <w:rPr>
          <w:rFonts w:ascii="Verdana" w:hAnsi="Verdana"/>
          <w:sz w:val="20"/>
          <w:szCs w:val="20"/>
        </w:rPr>
        <w:t>t.j</w:t>
      </w:r>
      <w:proofErr w:type="spellEnd"/>
      <w:r w:rsidR="00002E2C">
        <w:rPr>
          <w:rFonts w:ascii="Verdana" w:hAnsi="Verdana"/>
          <w:sz w:val="20"/>
          <w:szCs w:val="20"/>
        </w:rPr>
        <w:t>. Dz. U. z 2018</w:t>
      </w:r>
      <w:r w:rsidRPr="00EB2057">
        <w:rPr>
          <w:rFonts w:ascii="Verdana" w:hAnsi="Verdana"/>
          <w:sz w:val="20"/>
          <w:szCs w:val="20"/>
        </w:rPr>
        <w:t xml:space="preserve"> r. poz.</w:t>
      </w:r>
      <w:r w:rsidR="00002E2C">
        <w:rPr>
          <w:rFonts w:ascii="Verdana" w:hAnsi="Verdana"/>
          <w:sz w:val="20"/>
          <w:szCs w:val="20"/>
        </w:rPr>
        <w:t xml:space="preserve"> 798 ze zm.</w:t>
      </w:r>
      <w:r w:rsidRPr="00EB2057">
        <w:rPr>
          <w:rFonts w:ascii="Verdana" w:hAnsi="Verdana"/>
          <w:sz w:val="20"/>
          <w:szCs w:val="20"/>
        </w:rPr>
        <w:t xml:space="preserve">)*. </w:t>
      </w:r>
    </w:p>
    <w:p w14:paraId="55E8F8D1" w14:textId="77777777" w:rsidR="00EB2057" w:rsidRPr="00F31F6D" w:rsidRDefault="00EB2057" w:rsidP="00EB2057">
      <w:pPr>
        <w:spacing w:after="84"/>
        <w:rPr>
          <w:rFonts w:ascii="Verdana" w:hAnsi="Verdana"/>
          <w:sz w:val="20"/>
          <w:szCs w:val="20"/>
        </w:rPr>
      </w:pPr>
    </w:p>
    <w:p w14:paraId="659E3BF8" w14:textId="77777777" w:rsidR="00F44936" w:rsidRPr="00F31F6D" w:rsidRDefault="00F44936" w:rsidP="00EB2057">
      <w:pPr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Oświadczam, że nie należymy do</w:t>
      </w:r>
      <w:r>
        <w:rPr>
          <w:rFonts w:ascii="Verdana" w:hAnsi="Verdana" w:cs="Arial"/>
          <w:sz w:val="20"/>
          <w:szCs w:val="20"/>
        </w:rPr>
        <w:t xml:space="preserve"> tej samej</w:t>
      </w:r>
      <w:r w:rsidRPr="00F31F6D">
        <w:rPr>
          <w:rFonts w:ascii="Verdana" w:hAnsi="Verdana" w:cs="Arial"/>
          <w:sz w:val="20"/>
          <w:szCs w:val="20"/>
        </w:rPr>
        <w:t xml:space="preserve"> grupy kapitałowej </w:t>
      </w:r>
      <w:r w:rsidRPr="008C7DE4">
        <w:rPr>
          <w:rFonts w:ascii="Verdana" w:hAnsi="Verdana" w:cs="Arial"/>
          <w:sz w:val="20"/>
          <w:szCs w:val="20"/>
        </w:rPr>
        <w:t xml:space="preserve">o której mowa w art. 24 ust. 1 pkt 23 ustawy z dnia 29 stycznia 2004 r. Prawo zamówień publicznych </w:t>
      </w:r>
      <w:r w:rsidR="00E579B7" w:rsidRPr="00775D6F">
        <w:rPr>
          <w:rFonts w:ascii="Verdana" w:hAnsi="Verdana"/>
          <w:sz w:val="20"/>
          <w:szCs w:val="20"/>
        </w:rPr>
        <w:t xml:space="preserve">do której należą inni </w:t>
      </w:r>
      <w:r w:rsidR="00D62A46">
        <w:rPr>
          <w:rFonts w:ascii="Verdana" w:hAnsi="Verdana"/>
          <w:sz w:val="20"/>
          <w:szCs w:val="20"/>
        </w:rPr>
        <w:t>w</w:t>
      </w:r>
      <w:r w:rsidR="00E579B7" w:rsidRPr="00775D6F">
        <w:rPr>
          <w:rFonts w:ascii="Verdana" w:hAnsi="Verdana"/>
          <w:sz w:val="20"/>
          <w:szCs w:val="20"/>
        </w:rPr>
        <w:t>ykonawcy składający ofertę w postępowaniu</w:t>
      </w:r>
      <w:r w:rsidR="00E579B7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*</w:t>
      </w:r>
      <w:r w:rsidRPr="00F31F6D">
        <w:rPr>
          <w:rFonts w:ascii="Verdana" w:hAnsi="Verdana" w:cs="Arial"/>
          <w:sz w:val="20"/>
          <w:szCs w:val="20"/>
        </w:rPr>
        <w:t xml:space="preserve"> </w:t>
      </w:r>
    </w:p>
    <w:p w14:paraId="026F9554" w14:textId="77777777" w:rsidR="00F44936" w:rsidRDefault="00F44936" w:rsidP="003461A9">
      <w:pPr>
        <w:ind w:left="10"/>
        <w:jc w:val="both"/>
        <w:rPr>
          <w:rFonts w:ascii="Verdana" w:hAnsi="Verdana" w:cs="Arial"/>
          <w:sz w:val="20"/>
          <w:szCs w:val="20"/>
        </w:rPr>
      </w:pPr>
    </w:p>
    <w:p w14:paraId="0DC07124" w14:textId="77777777" w:rsidR="00D62A46" w:rsidRDefault="00F44936" w:rsidP="003461A9">
      <w:pPr>
        <w:ind w:left="10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Oświadczam, że należymy do tej samej grupy kapitałowej </w:t>
      </w:r>
      <w:r w:rsidRPr="008C7DE4">
        <w:rPr>
          <w:rFonts w:ascii="Verdana" w:hAnsi="Verdana" w:cs="Arial"/>
          <w:sz w:val="20"/>
          <w:szCs w:val="20"/>
        </w:rPr>
        <w:t xml:space="preserve">o której mowa w art. 24 ust. 1 pkt 23 ustawy z dnia 29 stycznia 2004 r. Prawo zamówień publicznych </w:t>
      </w:r>
      <w:r w:rsidR="00D62A46">
        <w:rPr>
          <w:rFonts w:ascii="Verdana" w:hAnsi="Verdana" w:cs="Arial"/>
          <w:sz w:val="20"/>
          <w:szCs w:val="20"/>
        </w:rPr>
        <w:t>co wykonawca:</w:t>
      </w:r>
    </w:p>
    <w:p w14:paraId="2AC11958" w14:textId="77777777" w:rsidR="00D62A46" w:rsidRDefault="00D62A46" w:rsidP="003461A9">
      <w:pPr>
        <w:ind w:left="1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………………………………………………………………………………….</w:t>
      </w:r>
      <w:r w:rsidR="00A7514F">
        <w:rPr>
          <w:rFonts w:ascii="Verdana" w:hAnsi="Verdana" w:cs="Arial"/>
          <w:sz w:val="20"/>
          <w:szCs w:val="20"/>
        </w:rPr>
        <w:t>(dane Wykonawcy)</w:t>
      </w:r>
    </w:p>
    <w:p w14:paraId="4CF61657" w14:textId="77777777" w:rsidR="00A7514F" w:rsidRDefault="00D62A46" w:rsidP="003461A9">
      <w:pPr>
        <w:ind w:left="1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</w:t>
      </w:r>
      <w:r w:rsidR="00A7514F">
        <w:rPr>
          <w:rFonts w:ascii="Verdana" w:hAnsi="Verdana" w:cs="Arial"/>
          <w:sz w:val="20"/>
          <w:szCs w:val="20"/>
        </w:rPr>
        <w:t xml:space="preserve"> (dane Wykonawcy)</w:t>
      </w:r>
    </w:p>
    <w:p w14:paraId="17C3EB7D" w14:textId="77777777" w:rsidR="00D62A46" w:rsidRDefault="00D62A46" w:rsidP="003461A9">
      <w:pPr>
        <w:ind w:left="10"/>
        <w:jc w:val="both"/>
        <w:rPr>
          <w:rFonts w:ascii="Verdana" w:hAnsi="Verdana" w:cs="Arial"/>
          <w:sz w:val="20"/>
          <w:szCs w:val="20"/>
        </w:rPr>
      </w:pPr>
    </w:p>
    <w:p w14:paraId="522DD2C1" w14:textId="77777777" w:rsidR="00F44936" w:rsidRPr="00F31F6D" w:rsidRDefault="00D62A46" w:rsidP="003461A9">
      <w:pPr>
        <w:ind w:left="1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który złożył ofertę w niniejszym postępowaniu</w:t>
      </w:r>
      <w:r w:rsidR="00F44936">
        <w:rPr>
          <w:rFonts w:ascii="Verdana" w:hAnsi="Verdana" w:cs="Arial"/>
          <w:sz w:val="20"/>
          <w:szCs w:val="20"/>
        </w:rPr>
        <w:t>*</w:t>
      </w:r>
      <w:r w:rsidR="00F44936" w:rsidRPr="00F31F6D">
        <w:rPr>
          <w:rFonts w:ascii="Verdana" w:hAnsi="Verdana" w:cs="Arial"/>
          <w:sz w:val="20"/>
          <w:szCs w:val="20"/>
        </w:rPr>
        <w:t xml:space="preserve">; </w:t>
      </w:r>
    </w:p>
    <w:p w14:paraId="42FB26BB" w14:textId="77777777" w:rsidR="00485572" w:rsidRDefault="00485572" w:rsidP="003461A9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14:paraId="3809AE00" w14:textId="77777777" w:rsidR="00485572" w:rsidRDefault="00485572" w:rsidP="003461A9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14:paraId="6664F636" w14:textId="77777777" w:rsidR="00485572" w:rsidRDefault="00F44936" w:rsidP="00A85BDF">
      <w:pPr>
        <w:numPr>
          <w:ilvl w:val="0"/>
          <w:numId w:val="8"/>
        </w:numPr>
        <w:ind w:hanging="294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niepotrzebne skreślić  </w:t>
      </w:r>
    </w:p>
    <w:p w14:paraId="4A466902" w14:textId="77777777" w:rsidR="00002E2C" w:rsidRDefault="00002E2C" w:rsidP="00002E2C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14:paraId="0A374114" w14:textId="77777777" w:rsidR="00002E2C" w:rsidRPr="00BA6147" w:rsidRDefault="00002E2C" w:rsidP="00002E2C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14:paraId="04C85D75" w14:textId="77777777" w:rsidR="00A7514F" w:rsidRPr="003461A9" w:rsidRDefault="00A7514F" w:rsidP="003461A9">
      <w:pPr>
        <w:autoSpaceDE w:val="0"/>
        <w:autoSpaceDN w:val="0"/>
        <w:adjustRightInd w:val="0"/>
        <w:spacing w:after="120"/>
        <w:ind w:left="10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>UWAGA:</w:t>
      </w:r>
    </w:p>
    <w:p w14:paraId="15B60608" w14:textId="77777777" w:rsidR="00A7514F" w:rsidRPr="003461A9" w:rsidRDefault="00A7514F" w:rsidP="00A85BDF">
      <w:pPr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lastRenderedPageBreak/>
        <w:t xml:space="preserve">Wykonawca ubiegający się o udzielenie zamówienia przekazuje niniejszy „Formularz” Zamawiającemu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 xml:space="preserve">w terminie 3 dni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od dnia zamieszczenia na stronie internetowej informacji, 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o której mowa w art. 86 ust. 5 ustawy </w:t>
      </w:r>
      <w:proofErr w:type="spellStart"/>
      <w:r w:rsidRPr="003461A9">
        <w:rPr>
          <w:rFonts w:ascii="Verdana" w:eastAsia="Calibri" w:hAnsi="Verdana" w:cs="Verdana,Italic"/>
          <w:i/>
          <w:iCs/>
          <w:sz w:val="20"/>
          <w:szCs w:val="20"/>
        </w:rPr>
        <w:t>Pzp</w:t>
      </w:r>
      <w:proofErr w:type="spellEnd"/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. </w:t>
      </w:r>
    </w:p>
    <w:p w14:paraId="0312210D" w14:textId="77777777" w:rsidR="00A7514F" w:rsidRPr="003461A9" w:rsidRDefault="00A7514F" w:rsidP="00A85BDF">
      <w:pPr>
        <w:numPr>
          <w:ilvl w:val="0"/>
          <w:numId w:val="10"/>
        </w:numPr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W przypadku Wykonawców wspólnie ubiegających się o udzielenie zamówienia </w:t>
      </w:r>
      <w:r w:rsidR="000770D5">
        <w:rPr>
          <w:rFonts w:ascii="Verdana" w:eastAsia="Calibri" w:hAnsi="Verdana" w:cs="Verdana,Italic"/>
          <w:i/>
          <w:iCs/>
          <w:sz w:val="20"/>
          <w:szCs w:val="20"/>
        </w:rPr>
        <w:t xml:space="preserve">Oświadczenie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>składa go każdy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 </w:t>
      </w:r>
      <w:r>
        <w:rPr>
          <w:rFonts w:ascii="Verdana" w:eastAsia="Calibri" w:hAnsi="Verdana" w:cs="Verdana,Italic"/>
          <w:i/>
          <w:iCs/>
          <w:sz w:val="20"/>
          <w:szCs w:val="20"/>
        </w:rPr>
        <w:t>z Wykonawców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 lub wspólników spółki cywilnej.</w:t>
      </w:r>
    </w:p>
    <w:p w14:paraId="698A8F6A" w14:textId="092B4CDC" w:rsidR="00F44936" w:rsidRPr="003461A9" w:rsidRDefault="00A7514F" w:rsidP="00A85BDF">
      <w:pPr>
        <w:numPr>
          <w:ilvl w:val="0"/>
          <w:numId w:val="10"/>
        </w:numPr>
        <w:jc w:val="both"/>
        <w:rPr>
          <w:rFonts w:ascii="Verdana" w:hAnsi="Verdana" w:cs="Arial"/>
          <w:i/>
          <w:sz w:val="20"/>
          <w:szCs w:val="20"/>
        </w:rPr>
      </w:pP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W przypadku gdy Wykonawca przynależy do tej samej grupy kapitałowej, </w:t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>ustawy</w:t>
      </w:r>
      <w:r w:rsidR="00AC541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AC5417">
        <w:rPr>
          <w:rFonts w:ascii="Verdana" w:hAnsi="Verdana" w:cs="Arial"/>
          <w:b/>
          <w:sz w:val="20"/>
          <w:szCs w:val="20"/>
        </w:rPr>
        <w:t>P</w:t>
      </w:r>
      <w:r>
        <w:rPr>
          <w:rFonts w:ascii="Verdana" w:hAnsi="Verdana" w:cs="Arial"/>
          <w:b/>
          <w:sz w:val="20"/>
          <w:szCs w:val="20"/>
        </w:rPr>
        <w:t>zp</w:t>
      </w:r>
      <w:proofErr w:type="spellEnd"/>
      <w:r>
        <w:rPr>
          <w:rFonts w:ascii="Verdana" w:hAnsi="Verdana" w:cs="Arial"/>
          <w:b/>
          <w:sz w:val="20"/>
          <w:szCs w:val="20"/>
        </w:rPr>
        <w:t xml:space="preserve">, </w:t>
      </w: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może przedstawić wraz z niniejszym oświadczeniem dowody, że powiązania z innym wykonawcą nie prowadzą do zakłócenia konkurencji w przedmiotowym postępowaniu zgodnie z art. 24 ust 11 </w:t>
      </w:r>
      <w:r w:rsidR="00AC5417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ustawy </w:t>
      </w:r>
      <w:proofErr w:type="spellStart"/>
      <w:r w:rsidR="00AC5417">
        <w:rPr>
          <w:rFonts w:ascii="Verdana" w:eastAsia="Calibri" w:hAnsi="Verdana"/>
          <w:b/>
          <w:bCs/>
          <w:i/>
          <w:color w:val="000000"/>
          <w:sz w:val="20"/>
          <w:szCs w:val="20"/>
        </w:rPr>
        <w:t>Pzp</w:t>
      </w:r>
      <w:proofErr w:type="spellEnd"/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. </w:t>
      </w:r>
      <w:r w:rsidR="00F44936" w:rsidRPr="003461A9">
        <w:rPr>
          <w:rFonts w:ascii="Verdana" w:hAnsi="Verdana" w:cs="Arial"/>
          <w:i/>
          <w:sz w:val="20"/>
          <w:szCs w:val="20"/>
        </w:rPr>
        <w:t xml:space="preserve"> </w:t>
      </w:r>
    </w:p>
    <w:p w14:paraId="03ACCF59" w14:textId="77777777" w:rsidR="00F44936" w:rsidRDefault="00F44936" w:rsidP="003461A9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179B3ACA" w14:textId="77777777" w:rsidR="00F44936" w:rsidRPr="00F31F6D" w:rsidRDefault="00F44936" w:rsidP="003461A9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392B065D" w14:textId="77777777" w:rsidR="00F44936" w:rsidRPr="00F31F6D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Data: .....................................    </w:t>
      </w:r>
      <w:r w:rsidRPr="00F31F6D">
        <w:rPr>
          <w:rFonts w:ascii="Verdana" w:hAnsi="Verdana" w:cs="Arial"/>
          <w:sz w:val="20"/>
          <w:szCs w:val="20"/>
        </w:rPr>
        <w:tab/>
        <w:t xml:space="preserve"> ........................................................... </w:t>
      </w:r>
    </w:p>
    <w:p w14:paraId="429FF35A" w14:textId="77777777" w:rsidR="00F44936" w:rsidRPr="008C7DE4" w:rsidRDefault="00F44936" w:rsidP="003461A9">
      <w:pPr>
        <w:ind w:left="4254" w:firstLine="709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podpis Wykonawcy </w:t>
      </w:r>
    </w:p>
    <w:p w14:paraId="0D47AE2C" w14:textId="77777777" w:rsidR="00F44936" w:rsidRPr="00AB6AEB" w:rsidRDefault="00F44936" w:rsidP="003461A9">
      <w:pPr>
        <w:ind w:firstLine="708"/>
        <w:jc w:val="both"/>
        <w:rPr>
          <w:rFonts w:ascii="Arial" w:hAnsi="Arial" w:cs="Arial"/>
          <w:sz w:val="21"/>
          <w:szCs w:val="21"/>
        </w:rPr>
      </w:pPr>
    </w:p>
    <w:p w14:paraId="11F185BC" w14:textId="77777777" w:rsidR="00F44936" w:rsidRDefault="00F44936" w:rsidP="003461A9">
      <w:pPr>
        <w:spacing w:after="160"/>
        <w:rPr>
          <w:rFonts w:ascii="Verdana" w:hAnsi="Verdana" w:cs="Arial"/>
          <w:sz w:val="21"/>
          <w:szCs w:val="21"/>
        </w:rPr>
      </w:pPr>
    </w:p>
    <w:p w14:paraId="79A4362A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BBEE44B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548CE9D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52B2DCE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48930B2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E1DF5FA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E726571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5AA6FED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694A2B4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F32916D" w14:textId="77777777" w:rsidR="007719A7" w:rsidRDefault="00D80061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 w:rsidRPr="00D80061">
        <w:rPr>
          <w:rFonts w:ascii="Verdana" w:eastAsia="Calibri" w:hAnsi="Verdana" w:cs="Verdana"/>
          <w:b/>
          <w:bCs/>
          <w:color w:val="000000"/>
          <w:sz w:val="22"/>
          <w:szCs w:val="22"/>
        </w:rPr>
        <w:t xml:space="preserve"> </w:t>
      </w:r>
    </w:p>
    <w:p w14:paraId="52021216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47CA9D7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D8C5A66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C74C4DB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6B1028A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FBB4112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2F305C8" w14:textId="41188851" w:rsidR="006B7620" w:rsidRPr="00ED1C4B" w:rsidRDefault="006B7620" w:rsidP="00ED1C4B">
      <w:pPr>
        <w:tabs>
          <w:tab w:val="left" w:pos="284"/>
        </w:tabs>
        <w:suppressAutoHyphens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03186B9" w14:textId="77777777" w:rsidR="006B7620" w:rsidRPr="00B90414" w:rsidRDefault="006B7620" w:rsidP="006B7620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</w:p>
    <w:p w14:paraId="470A4279" w14:textId="75F56C0C" w:rsidR="005E7D86" w:rsidRDefault="005E7D86">
      <w:pPr>
        <w:rPr>
          <w:rFonts w:ascii="Verdana" w:hAnsi="Verdana" w:cs="Arial"/>
          <w:b/>
          <w:color w:val="000000"/>
          <w:sz w:val="28"/>
          <w:szCs w:val="28"/>
          <w:lang w:eastAsia="ar-SA"/>
        </w:rPr>
      </w:pPr>
      <w:r>
        <w:rPr>
          <w:rFonts w:ascii="Verdana" w:hAnsi="Verdana" w:cs="Arial"/>
          <w:b/>
          <w:color w:val="000000"/>
          <w:sz w:val="28"/>
          <w:szCs w:val="28"/>
          <w:lang w:eastAsia="ar-SA"/>
        </w:rPr>
        <w:br w:type="page"/>
      </w:r>
    </w:p>
    <w:p w14:paraId="42E2790E" w14:textId="77777777" w:rsidR="005E7D86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4A2F6342" w14:textId="77777777" w:rsidR="005E7D86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4BEC9BCC" w14:textId="77777777" w:rsidR="005E7D86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694CAB00" w14:textId="77777777" w:rsidR="005E7D86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19665BBE" w14:textId="77777777" w:rsidR="005E7D86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15D5FF88" w14:textId="77777777" w:rsidR="005E7D86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2E9950E5" w14:textId="795A3CA8" w:rsidR="005E7D86" w:rsidRPr="00A11BF3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  <w:r w:rsidRPr="00A11BF3">
        <w:rPr>
          <w:rFonts w:ascii="Verdana" w:hAnsi="Verdana" w:cs="Arial"/>
          <w:b/>
          <w:color w:val="000000"/>
          <w:lang w:eastAsia="ar-SA"/>
        </w:rPr>
        <w:t>TOM II</w:t>
      </w:r>
    </w:p>
    <w:p w14:paraId="4AC131D0" w14:textId="77777777" w:rsidR="005E7D86" w:rsidRPr="00A11BF3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70A0E37C" w14:textId="1A8EE5EF" w:rsidR="005E7D86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  <w:r w:rsidRPr="00A11BF3">
        <w:rPr>
          <w:rFonts w:ascii="Verdana" w:hAnsi="Verdana" w:cs="Arial"/>
          <w:b/>
          <w:color w:val="000000"/>
          <w:lang w:eastAsia="ar-SA"/>
        </w:rPr>
        <w:t>ISTOTNE POSTANOWIENIA UMOWY</w:t>
      </w:r>
    </w:p>
    <w:p w14:paraId="7717BE23" w14:textId="56123A92" w:rsidR="005E7D86" w:rsidRDefault="005E7D86">
      <w:pPr>
        <w:rPr>
          <w:rFonts w:ascii="Verdana" w:hAnsi="Verdana" w:cs="Arial"/>
          <w:b/>
          <w:color w:val="000000"/>
          <w:lang w:eastAsia="ar-SA"/>
        </w:rPr>
      </w:pPr>
      <w:r>
        <w:rPr>
          <w:rFonts w:ascii="Verdana" w:hAnsi="Verdana" w:cs="Arial"/>
          <w:b/>
          <w:color w:val="000000"/>
          <w:lang w:eastAsia="ar-SA"/>
        </w:rPr>
        <w:br w:type="page"/>
      </w:r>
    </w:p>
    <w:p w14:paraId="61B6CB49" w14:textId="77777777" w:rsidR="005E7D86" w:rsidRPr="00B23E0E" w:rsidRDefault="005E7D86" w:rsidP="005E7D86">
      <w:pPr>
        <w:spacing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B23E0E">
        <w:rPr>
          <w:rFonts w:ascii="Verdana" w:hAnsi="Verdana" w:cs="Arial"/>
          <w:b/>
          <w:bCs/>
          <w:sz w:val="20"/>
          <w:szCs w:val="20"/>
        </w:rPr>
        <w:lastRenderedPageBreak/>
        <w:t>UMOWA NR ……………./20</w:t>
      </w:r>
      <w:r>
        <w:rPr>
          <w:rFonts w:ascii="Verdana" w:hAnsi="Verdana" w:cs="Arial"/>
          <w:b/>
          <w:bCs/>
          <w:sz w:val="20"/>
          <w:szCs w:val="20"/>
        </w:rPr>
        <w:t>20</w:t>
      </w:r>
    </w:p>
    <w:p w14:paraId="3CA194C0" w14:textId="77777777" w:rsidR="005E7D86" w:rsidRPr="00B23E0E" w:rsidRDefault="005E7D86" w:rsidP="005E7D86">
      <w:pPr>
        <w:spacing w:line="360" w:lineRule="auto"/>
        <w:jc w:val="both"/>
        <w:rPr>
          <w:rFonts w:ascii="Verdana" w:hAnsi="Verdana" w:cs="Arial"/>
          <w:bCs/>
          <w:i/>
          <w:sz w:val="16"/>
          <w:szCs w:val="16"/>
        </w:rPr>
      </w:pPr>
    </w:p>
    <w:p w14:paraId="1DD44C70" w14:textId="77777777" w:rsidR="005E7D86" w:rsidRPr="00B23E0E" w:rsidRDefault="005E7D86" w:rsidP="005E7D86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B23E0E">
        <w:rPr>
          <w:rFonts w:ascii="Verdana" w:hAnsi="Verdana" w:cs="Arial"/>
          <w:sz w:val="20"/>
          <w:szCs w:val="20"/>
        </w:rPr>
        <w:t>Niniejsza umowa zawarta została w dniu</w:t>
      </w:r>
      <w:r>
        <w:rPr>
          <w:rFonts w:ascii="Verdana" w:hAnsi="Verdana" w:cs="Arial"/>
          <w:sz w:val="20"/>
          <w:szCs w:val="20"/>
        </w:rPr>
        <w:t xml:space="preserve">  ..........................2020 </w:t>
      </w:r>
      <w:r w:rsidRPr="00B23E0E">
        <w:rPr>
          <w:rFonts w:ascii="Verdana" w:hAnsi="Verdana" w:cs="Arial"/>
          <w:sz w:val="20"/>
          <w:szCs w:val="20"/>
        </w:rPr>
        <w:t xml:space="preserve">r. w Warszawie pomiędzy: Skarbem Państwa – Generalnym Dyrektorem Dróg Krajowych i Autostrad, reprezentowanym przez pełnomocników: </w:t>
      </w:r>
    </w:p>
    <w:p w14:paraId="7485317C" w14:textId="77777777" w:rsidR="005E7D86" w:rsidRPr="00B23E0E" w:rsidRDefault="005E7D86" w:rsidP="005E7D86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4C86938" w14:textId="77777777" w:rsidR="005E7D86" w:rsidRPr="00B23E0E" w:rsidRDefault="005E7D86" w:rsidP="005E7D86">
      <w:pPr>
        <w:spacing w:line="360" w:lineRule="auto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.</w:t>
      </w:r>
      <w:r w:rsidRPr="00B23E0E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</w:t>
      </w:r>
      <w:r w:rsidRPr="00B23E0E">
        <w:rPr>
          <w:rFonts w:ascii="Verdana" w:hAnsi="Verdana"/>
          <w:sz w:val="20"/>
          <w:szCs w:val="20"/>
        </w:rPr>
        <w:t>……………….</w:t>
      </w:r>
      <w:r>
        <w:rPr>
          <w:rFonts w:ascii="Verdana" w:hAnsi="Verdana"/>
          <w:sz w:val="20"/>
          <w:szCs w:val="20"/>
        </w:rPr>
        <w:t>,</w:t>
      </w:r>
      <w:r w:rsidRPr="00B23E0E">
        <w:rPr>
          <w:rFonts w:ascii="Verdana" w:hAnsi="Verdana"/>
          <w:sz w:val="20"/>
          <w:szCs w:val="20"/>
        </w:rPr>
        <w:t xml:space="preserve"> </w:t>
      </w:r>
    </w:p>
    <w:p w14:paraId="077956E6" w14:textId="77777777" w:rsidR="005E7D86" w:rsidRPr="00B23E0E" w:rsidRDefault="005E7D86" w:rsidP="005E7D86">
      <w:pPr>
        <w:spacing w:line="360" w:lineRule="auto"/>
        <w:ind w:left="360"/>
        <w:rPr>
          <w:rFonts w:ascii="Verdana" w:hAnsi="Verdana"/>
          <w:sz w:val="20"/>
          <w:szCs w:val="20"/>
        </w:rPr>
      </w:pPr>
    </w:p>
    <w:p w14:paraId="550768F4" w14:textId="77777777" w:rsidR="005E7D86" w:rsidRPr="00B23E0E" w:rsidRDefault="005E7D86" w:rsidP="005E7D8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</w:t>
      </w:r>
      <w:r w:rsidRPr="00B23E0E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…………………………….</w:t>
      </w:r>
      <w:r w:rsidRPr="00B23E0E">
        <w:rPr>
          <w:rFonts w:ascii="Verdana" w:hAnsi="Verdana"/>
          <w:sz w:val="20"/>
          <w:szCs w:val="20"/>
        </w:rPr>
        <w:t>……………………………,</w:t>
      </w:r>
    </w:p>
    <w:p w14:paraId="185249B6" w14:textId="77777777" w:rsidR="005E7D86" w:rsidRPr="00C023AD" w:rsidRDefault="005E7D86" w:rsidP="005E7D86">
      <w:pPr>
        <w:spacing w:line="360" w:lineRule="auto"/>
        <w:ind w:left="360"/>
        <w:jc w:val="both"/>
        <w:rPr>
          <w:rFonts w:ascii="Verdana" w:hAnsi="Verdana"/>
          <w:sz w:val="10"/>
          <w:szCs w:val="10"/>
        </w:rPr>
      </w:pPr>
    </w:p>
    <w:p w14:paraId="27E28244" w14:textId="77777777" w:rsidR="005E7D86" w:rsidRPr="00B23E0E" w:rsidRDefault="005E7D86" w:rsidP="005E7D8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 xml:space="preserve">Oddziału Generalnej Dyrekcji Dróg Krajowych i Autostrad w Warszawie, ul. Mińskiej 25, 03-808 Warszawa, zwanym dalej Zamawiającym,  </w:t>
      </w:r>
    </w:p>
    <w:p w14:paraId="37AC388E" w14:textId="77777777" w:rsidR="005E7D86" w:rsidRPr="00766230" w:rsidRDefault="005E7D86" w:rsidP="005E7D86">
      <w:pPr>
        <w:spacing w:line="360" w:lineRule="auto"/>
        <w:jc w:val="both"/>
        <w:rPr>
          <w:rFonts w:ascii="Verdana" w:hAnsi="Verdana" w:cs="Arial"/>
          <w:sz w:val="10"/>
          <w:szCs w:val="10"/>
        </w:rPr>
      </w:pPr>
    </w:p>
    <w:p w14:paraId="65026EDC" w14:textId="77777777" w:rsidR="005E7D86" w:rsidRPr="00B91A21" w:rsidRDefault="005E7D86" w:rsidP="005E7D86">
      <w:pPr>
        <w:spacing w:line="360" w:lineRule="auto"/>
        <w:jc w:val="both"/>
        <w:textAlignment w:val="baseline"/>
        <w:rPr>
          <w:rFonts w:ascii="Verdana" w:hAnsi="Verdana" w:cs="Arial"/>
          <w:b/>
          <w:bCs/>
          <w:sz w:val="20"/>
          <w:szCs w:val="20"/>
        </w:rPr>
      </w:pPr>
      <w:r w:rsidRPr="00B91A21">
        <w:rPr>
          <w:rFonts w:ascii="Verdana" w:hAnsi="Verdana" w:cs="Arial"/>
          <w:b/>
          <w:bCs/>
          <w:sz w:val="20"/>
          <w:szCs w:val="20"/>
        </w:rPr>
        <w:t xml:space="preserve">a:  </w:t>
      </w:r>
    </w:p>
    <w:p w14:paraId="2963CE82" w14:textId="77777777" w:rsidR="005E7D86" w:rsidRPr="00B23E0E" w:rsidRDefault="005E7D86" w:rsidP="005E7D86">
      <w:pPr>
        <w:spacing w:line="360" w:lineRule="auto"/>
        <w:jc w:val="both"/>
        <w:textAlignment w:val="baseline"/>
        <w:rPr>
          <w:rFonts w:ascii="Verdana" w:hAnsi="Verdana" w:cs="Arial"/>
          <w:b/>
          <w:bCs/>
          <w:sz w:val="20"/>
          <w:szCs w:val="20"/>
        </w:rPr>
      </w:pPr>
      <w:r w:rsidRPr="00B23E0E">
        <w:rPr>
          <w:rFonts w:ascii="Verdana" w:hAnsi="Verdana" w:cs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609DF" w14:textId="77777777" w:rsidR="005E7D86" w:rsidRPr="00B23E0E" w:rsidRDefault="005E7D86" w:rsidP="005E7D86">
      <w:pPr>
        <w:widowControl w:val="0"/>
        <w:overflowPunct w:val="0"/>
        <w:autoSpaceDE w:val="0"/>
        <w:autoSpaceDN w:val="0"/>
        <w:adjustRightInd w:val="0"/>
        <w:spacing w:before="40" w:line="360" w:lineRule="auto"/>
        <w:ind w:right="-142"/>
        <w:jc w:val="both"/>
        <w:textAlignment w:val="baseline"/>
        <w:rPr>
          <w:rFonts w:ascii="Verdana" w:hAnsi="Verdana"/>
          <w:sz w:val="20"/>
          <w:szCs w:val="20"/>
        </w:rPr>
      </w:pPr>
    </w:p>
    <w:p w14:paraId="1DE59624" w14:textId="77777777" w:rsidR="005E7D86" w:rsidRPr="00B23E0E" w:rsidRDefault="005E7D86" w:rsidP="005E7D86">
      <w:pPr>
        <w:spacing w:line="360" w:lineRule="auto"/>
        <w:ind w:right="-142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 w:cs="Arial"/>
          <w:sz w:val="20"/>
          <w:szCs w:val="20"/>
        </w:rPr>
        <w:t xml:space="preserve">zwanymi dalej: </w:t>
      </w:r>
      <w:r w:rsidRPr="00B23E0E">
        <w:rPr>
          <w:rFonts w:ascii="Verdana" w:hAnsi="Verdana" w:cs="Arial"/>
          <w:b/>
          <w:bCs/>
          <w:sz w:val="20"/>
          <w:szCs w:val="20"/>
        </w:rPr>
        <w:t xml:space="preserve">„Wykonawcą” </w:t>
      </w:r>
      <w:r w:rsidRPr="00B23E0E">
        <w:rPr>
          <w:rFonts w:ascii="Verdana" w:hAnsi="Verdana" w:cs="Arial"/>
          <w:sz w:val="20"/>
          <w:szCs w:val="20"/>
        </w:rPr>
        <w:t>reprezentowanymi przez:</w:t>
      </w:r>
    </w:p>
    <w:p w14:paraId="0BBDACBC" w14:textId="77777777" w:rsidR="005E7D86" w:rsidRDefault="005E7D86" w:rsidP="005E7D86">
      <w:pPr>
        <w:spacing w:before="120" w:after="120" w:line="360" w:lineRule="auto"/>
        <w:ind w:right="284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69870FB" w14:textId="77777777" w:rsidR="005E7D86" w:rsidRPr="00B23E0E" w:rsidRDefault="005E7D86" w:rsidP="005E7D86">
      <w:pPr>
        <w:spacing w:before="120" w:after="120" w:line="360" w:lineRule="auto"/>
        <w:ind w:right="284"/>
        <w:jc w:val="both"/>
        <w:rPr>
          <w:rFonts w:ascii="Verdana" w:hAnsi="Verdana"/>
          <w:sz w:val="20"/>
          <w:szCs w:val="20"/>
        </w:rPr>
      </w:pPr>
    </w:p>
    <w:p w14:paraId="21330801" w14:textId="77777777" w:rsidR="005E7D86" w:rsidRPr="00B23E0E" w:rsidRDefault="005E7D86" w:rsidP="005E7D86">
      <w:pPr>
        <w:spacing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B23E0E">
        <w:rPr>
          <w:rFonts w:ascii="Verdana" w:hAnsi="Verdana" w:cs="Arial"/>
          <w:b/>
          <w:bCs/>
          <w:sz w:val="20"/>
          <w:szCs w:val="20"/>
        </w:rPr>
        <w:t>§ 1</w:t>
      </w:r>
    </w:p>
    <w:p w14:paraId="3DC6D865" w14:textId="77777777" w:rsidR="005E7D86" w:rsidRPr="00B23E0E" w:rsidRDefault="005E7D86" w:rsidP="005E7D8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bCs/>
          <w:sz w:val="20"/>
          <w:szCs w:val="20"/>
        </w:rPr>
        <w:t xml:space="preserve">Zamawiający </w:t>
      </w:r>
      <w:r w:rsidRPr="00B23E0E">
        <w:rPr>
          <w:rFonts w:ascii="Verdana" w:hAnsi="Verdana"/>
          <w:sz w:val="20"/>
          <w:szCs w:val="20"/>
        </w:rPr>
        <w:t>zleca a</w:t>
      </w:r>
      <w:r w:rsidRPr="00B23E0E">
        <w:rPr>
          <w:rFonts w:ascii="Verdana" w:hAnsi="Verdana"/>
          <w:bCs/>
          <w:sz w:val="20"/>
          <w:szCs w:val="20"/>
        </w:rPr>
        <w:t xml:space="preserve"> Wykonawca </w:t>
      </w:r>
      <w:r w:rsidRPr="00B23E0E">
        <w:rPr>
          <w:rFonts w:ascii="Verdana" w:hAnsi="Verdana"/>
          <w:sz w:val="20"/>
          <w:szCs w:val="20"/>
        </w:rPr>
        <w:t>zobowiązuje się do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24EA1">
        <w:rPr>
          <w:rFonts w:ascii="Verdana" w:hAnsi="Verdana"/>
          <w:b/>
          <w:sz w:val="20"/>
          <w:szCs w:val="20"/>
        </w:rPr>
        <w:t>sukcesywne dostawy wody w baniakach oraz wody mineralnej w butelkach 1,5 l i 0,5 l dla Oddziału w Warszawie, ul. Mińska 25</w:t>
      </w:r>
      <w:r>
        <w:rPr>
          <w:rFonts w:ascii="Verdana" w:hAnsi="Verdana"/>
          <w:b/>
          <w:sz w:val="20"/>
          <w:szCs w:val="20"/>
        </w:rPr>
        <w:t xml:space="preserve"> i podległych jednostek terenowych, </w:t>
      </w:r>
      <w:r w:rsidRPr="00B23E0E">
        <w:rPr>
          <w:rFonts w:ascii="Verdana" w:hAnsi="Verdana"/>
          <w:b/>
          <w:sz w:val="20"/>
          <w:szCs w:val="20"/>
        </w:rPr>
        <w:t xml:space="preserve">zgodnie </w:t>
      </w:r>
      <w:r w:rsidRPr="00B23E0E">
        <w:rPr>
          <w:rFonts w:ascii="Verdana" w:hAnsi="Verdana"/>
          <w:sz w:val="20"/>
          <w:szCs w:val="20"/>
        </w:rPr>
        <w:t>ze Specyfikacją Istotnych Warunków Zamówienia.</w:t>
      </w:r>
    </w:p>
    <w:p w14:paraId="10685FDA" w14:textId="77777777" w:rsidR="005E7D86" w:rsidRPr="00B23E0E" w:rsidRDefault="005E7D86" w:rsidP="005E7D86">
      <w:pPr>
        <w:spacing w:line="360" w:lineRule="auto"/>
        <w:jc w:val="both"/>
        <w:rPr>
          <w:rFonts w:ascii="Verdana" w:hAnsi="Verdana"/>
          <w:sz w:val="20"/>
          <w:szCs w:val="22"/>
        </w:rPr>
      </w:pPr>
    </w:p>
    <w:p w14:paraId="0F31FAC6" w14:textId="77777777" w:rsidR="005E7D86" w:rsidRPr="00B23E0E" w:rsidRDefault="005E7D86" w:rsidP="005E7D86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B23E0E">
        <w:rPr>
          <w:rFonts w:ascii="Verdana" w:hAnsi="Verdana"/>
          <w:b/>
          <w:sz w:val="20"/>
          <w:szCs w:val="20"/>
        </w:rPr>
        <w:t>§ 2</w:t>
      </w:r>
    </w:p>
    <w:p w14:paraId="0B6E49D6" w14:textId="77777777" w:rsidR="005E7D86" w:rsidRPr="00B23E0E" w:rsidRDefault="005E7D86" w:rsidP="005E7D86">
      <w:pPr>
        <w:tabs>
          <w:tab w:val="left" w:pos="0"/>
        </w:tabs>
        <w:spacing w:line="360" w:lineRule="auto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Integralnymi składnikami niniejszej umowy są następujące dokumenty:</w:t>
      </w:r>
    </w:p>
    <w:p w14:paraId="21134A4C" w14:textId="77777777" w:rsidR="005E7D86" w:rsidRPr="00B23E0E" w:rsidRDefault="005E7D86" w:rsidP="005E7D86">
      <w:pPr>
        <w:tabs>
          <w:tab w:val="left" w:pos="0"/>
        </w:tabs>
        <w:spacing w:line="360" w:lineRule="auto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 xml:space="preserve">1) Specyfikacja Istotnych Warunków Zamówienia </w:t>
      </w:r>
    </w:p>
    <w:p w14:paraId="7C15F7E2" w14:textId="77777777" w:rsidR="005E7D86" w:rsidRPr="00B23E0E" w:rsidRDefault="005E7D86" w:rsidP="005E7D86">
      <w:pPr>
        <w:tabs>
          <w:tab w:val="left" w:pos="0"/>
        </w:tabs>
        <w:spacing w:line="360" w:lineRule="auto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2) Protokół odbioru ilościowo-jakościowego /Załącznik nr 1/</w:t>
      </w:r>
    </w:p>
    <w:p w14:paraId="71D394BB" w14:textId="77777777" w:rsidR="005E7D86" w:rsidRPr="00B23E0E" w:rsidRDefault="005E7D86" w:rsidP="005E7D86">
      <w:pPr>
        <w:tabs>
          <w:tab w:val="left" w:pos="0"/>
        </w:tabs>
        <w:spacing w:line="360" w:lineRule="auto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3) Oferta Wykonawcy.</w:t>
      </w:r>
    </w:p>
    <w:p w14:paraId="5CFDBF0C" w14:textId="77777777" w:rsidR="005E7D86" w:rsidRPr="00B23E0E" w:rsidRDefault="005E7D86" w:rsidP="005E7D86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B23E0E">
        <w:rPr>
          <w:rFonts w:ascii="Verdana" w:hAnsi="Verdana"/>
          <w:b/>
          <w:sz w:val="20"/>
          <w:szCs w:val="20"/>
        </w:rPr>
        <w:t xml:space="preserve"> </w:t>
      </w:r>
    </w:p>
    <w:p w14:paraId="0D97059B" w14:textId="77777777" w:rsidR="005E7D86" w:rsidRPr="00B23E0E" w:rsidRDefault="005E7D86" w:rsidP="005E7D86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B23E0E">
        <w:rPr>
          <w:rFonts w:ascii="Verdana" w:hAnsi="Verdana"/>
          <w:b/>
          <w:sz w:val="20"/>
          <w:szCs w:val="20"/>
        </w:rPr>
        <w:t xml:space="preserve"> § 3</w:t>
      </w:r>
    </w:p>
    <w:p w14:paraId="75BEC167" w14:textId="77777777" w:rsidR="005E7D86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B23E0E">
        <w:rPr>
          <w:rFonts w:ascii="Verdana" w:hAnsi="Verdana"/>
          <w:sz w:val="19"/>
          <w:szCs w:val="19"/>
        </w:rPr>
        <w:t xml:space="preserve">Strony ustalają maksymalne wynagrodzenie za wykonanie </w:t>
      </w:r>
      <w:r w:rsidRPr="00B23E0E">
        <w:rPr>
          <w:rFonts w:ascii="Verdana" w:hAnsi="Verdana"/>
          <w:sz w:val="20"/>
          <w:szCs w:val="20"/>
        </w:rPr>
        <w:t>przedmiotu umowy</w:t>
      </w:r>
      <w:r w:rsidRPr="00B23E0E">
        <w:rPr>
          <w:rFonts w:ascii="Verdana" w:hAnsi="Verdana"/>
          <w:sz w:val="18"/>
          <w:szCs w:val="18"/>
        </w:rPr>
        <w:t xml:space="preserve"> </w:t>
      </w:r>
      <w:r w:rsidRPr="00B23E0E">
        <w:rPr>
          <w:rFonts w:ascii="Verdana" w:hAnsi="Verdana"/>
          <w:sz w:val="20"/>
          <w:szCs w:val="20"/>
        </w:rPr>
        <w:t>szacuje się na</w:t>
      </w:r>
      <w:r w:rsidRPr="00B23E0E">
        <w:rPr>
          <w:rFonts w:ascii="Verdana" w:hAnsi="Verdana"/>
          <w:sz w:val="19"/>
          <w:szCs w:val="19"/>
        </w:rPr>
        <w:t xml:space="preserve"> kwotę: netto </w:t>
      </w:r>
      <w:r w:rsidRPr="00B23E0E">
        <w:rPr>
          <w:rFonts w:ascii="Verdana" w:hAnsi="Verdana"/>
          <w:b/>
          <w:sz w:val="19"/>
          <w:szCs w:val="19"/>
        </w:rPr>
        <w:t>………………….. zł</w:t>
      </w:r>
      <w:r w:rsidRPr="00B23E0E">
        <w:rPr>
          <w:rFonts w:ascii="Verdana" w:hAnsi="Verdana"/>
          <w:sz w:val="19"/>
          <w:szCs w:val="19"/>
        </w:rPr>
        <w:t xml:space="preserve"> (słownie: ……………………………. zł. ………../100) plus 23% podatek VAT w wysokości </w:t>
      </w:r>
      <w:r w:rsidRPr="00B23E0E">
        <w:rPr>
          <w:rFonts w:ascii="Verdana" w:hAnsi="Verdana"/>
          <w:b/>
          <w:sz w:val="19"/>
          <w:szCs w:val="19"/>
        </w:rPr>
        <w:t>…………………….. zł</w:t>
      </w:r>
      <w:r w:rsidRPr="00B23E0E">
        <w:rPr>
          <w:rFonts w:ascii="Verdana" w:hAnsi="Verdana"/>
          <w:sz w:val="19"/>
          <w:szCs w:val="19"/>
        </w:rPr>
        <w:t xml:space="preserve">  (słownie: ………………………. zł ……/100) co </w:t>
      </w:r>
      <w:r w:rsidRPr="00B23E0E">
        <w:rPr>
          <w:rFonts w:ascii="Verdana" w:hAnsi="Verdana"/>
          <w:sz w:val="19"/>
          <w:szCs w:val="19"/>
        </w:rPr>
        <w:lastRenderedPageBreak/>
        <w:t xml:space="preserve">łącznie stanowi kwotę brutto </w:t>
      </w:r>
      <w:r w:rsidRPr="00B23E0E">
        <w:rPr>
          <w:rFonts w:ascii="Verdana" w:hAnsi="Verdana"/>
          <w:b/>
          <w:sz w:val="19"/>
          <w:szCs w:val="19"/>
        </w:rPr>
        <w:t>……………………. zł</w:t>
      </w:r>
      <w:r w:rsidRPr="00B23E0E">
        <w:rPr>
          <w:rFonts w:ascii="Verdana" w:hAnsi="Verdana"/>
          <w:sz w:val="19"/>
          <w:szCs w:val="19"/>
        </w:rPr>
        <w:t xml:space="preserve"> (słownie: …………………………. zł ……../100) zgodnie z Ofertą Wykonawcy.</w:t>
      </w:r>
    </w:p>
    <w:p w14:paraId="320E922B" w14:textId="77777777" w:rsidR="005E7D86" w:rsidRPr="00980110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980110">
        <w:rPr>
          <w:rFonts w:ascii="Verdana" w:hAnsi="Verdana"/>
          <w:sz w:val="19"/>
          <w:szCs w:val="19"/>
        </w:rPr>
        <w:t>Umowa jest zawierana na okres 36 miesięcy od daty podpisania umowy</w:t>
      </w:r>
      <w:r w:rsidRPr="00980110">
        <w:rPr>
          <w:rFonts w:ascii="Verdana" w:hAnsi="Verdana"/>
          <w:sz w:val="20"/>
          <w:szCs w:val="20"/>
        </w:rPr>
        <w:t xml:space="preserve"> tj.  od dnia ……………………… r. </w:t>
      </w:r>
      <w:r w:rsidRPr="00980110">
        <w:rPr>
          <w:rFonts w:ascii="Verdana" w:hAnsi="Verdana"/>
          <w:bCs/>
          <w:iCs/>
          <w:sz w:val="20"/>
          <w:szCs w:val="20"/>
        </w:rPr>
        <w:t>do dnia ………………………. r</w:t>
      </w:r>
      <w:r w:rsidRPr="00980110">
        <w:rPr>
          <w:rFonts w:ascii="Verdana" w:hAnsi="Verdana"/>
          <w:sz w:val="19"/>
          <w:szCs w:val="19"/>
        </w:rPr>
        <w:t>.</w:t>
      </w:r>
    </w:p>
    <w:p w14:paraId="740A37EF" w14:textId="77777777" w:rsidR="005E7D86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20"/>
          <w:szCs w:val="20"/>
        </w:rPr>
        <w:t>Wynagrodzenie ostateczne zostanie ustalone na podstawie faktycznie wykonanych                    i odebranych dostaw oraz cen jednostkowych podanych przez Wykonawcę w ofercie.</w:t>
      </w:r>
    </w:p>
    <w:p w14:paraId="4710D47E" w14:textId="77777777" w:rsidR="005E7D86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20"/>
          <w:szCs w:val="20"/>
        </w:rPr>
        <w:t>W przypadku wyczerpania kwoty wynagrodzenia wymienionej w ust. 1 przed terminem zakończenia Umowy określonym w ust. 2, Umowa ulega rozwiązaniu bez obustronnych roszczeń z tego tytułu.</w:t>
      </w:r>
    </w:p>
    <w:p w14:paraId="6BB4CB99" w14:textId="77777777" w:rsidR="005E7D86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19"/>
          <w:szCs w:val="19"/>
        </w:rPr>
        <w:t xml:space="preserve">Zamawiający zobowiązuje się do zapłaty wynagrodzenia na rzecz Wykonawcy przelewem na rachunek bankowy w ……………………………………….. Nr ……………………………………. . w terminie do 30 dni od dnia otrzymania prawidłowo wystawionej faktury VAT na </w:t>
      </w:r>
      <w:r w:rsidRPr="00794690">
        <w:rPr>
          <w:rFonts w:ascii="Verdana" w:hAnsi="Verdana"/>
          <w:bCs/>
          <w:sz w:val="19"/>
          <w:szCs w:val="19"/>
        </w:rPr>
        <w:t>GDDKiA Oddział w Warszawie, ul. Mińska 25, 03-808 Warszawa.</w:t>
      </w:r>
      <w:r w:rsidRPr="00794690">
        <w:rPr>
          <w:rFonts w:ascii="Verdana" w:hAnsi="Verdana"/>
          <w:sz w:val="19"/>
          <w:szCs w:val="19"/>
        </w:rPr>
        <w:t xml:space="preserve"> </w:t>
      </w:r>
    </w:p>
    <w:p w14:paraId="11F3A705" w14:textId="77777777" w:rsidR="005E7D86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20"/>
          <w:szCs w:val="20"/>
        </w:rPr>
        <w:t xml:space="preserve">Podstawą do wystawienia faktury VAT jest protokół odbioru ilościowo – jakościowy potwierdzający wykonanie dostawy podpisany przez osobę odpowiedzialną ze strony Zamawiającego /Załącznik nr 1/. </w:t>
      </w:r>
    </w:p>
    <w:p w14:paraId="4B5B16CD" w14:textId="77777777" w:rsidR="005E7D86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20"/>
          <w:szCs w:val="20"/>
        </w:rPr>
        <w:t xml:space="preserve">Przyjmuje się, że Wykonawca uwzględnił w swoich cenach wszelkie koszty wynikające </w:t>
      </w:r>
      <w:r w:rsidRPr="00794690">
        <w:rPr>
          <w:rFonts w:ascii="Verdana" w:hAnsi="Verdana"/>
          <w:sz w:val="20"/>
          <w:szCs w:val="20"/>
        </w:rPr>
        <w:br/>
        <w:t>z wymagań Umowy.</w:t>
      </w:r>
    </w:p>
    <w:p w14:paraId="008681DB" w14:textId="77777777" w:rsidR="005E7D86" w:rsidRPr="00736478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20"/>
          <w:szCs w:val="20"/>
        </w:rPr>
        <w:t xml:space="preserve">Dostawa będzie realizowana sukcesywnie w ciągu ….. dni od </w:t>
      </w:r>
      <w:r>
        <w:rPr>
          <w:rFonts w:ascii="Verdana" w:hAnsi="Verdana"/>
          <w:sz w:val="20"/>
          <w:szCs w:val="20"/>
        </w:rPr>
        <w:t xml:space="preserve">daty </w:t>
      </w:r>
      <w:r w:rsidRPr="00794690">
        <w:rPr>
          <w:rFonts w:ascii="Verdana" w:hAnsi="Verdana"/>
          <w:sz w:val="20"/>
          <w:szCs w:val="20"/>
        </w:rPr>
        <w:t xml:space="preserve">złożenia zamówienia przez Zamawiającego. Zamówienia będą składane przez Zamawiającego telefonicznie lub pisemnie – przesłane e-mailem. </w:t>
      </w:r>
    </w:p>
    <w:p w14:paraId="433057B2" w14:textId="77777777" w:rsidR="005E7D86" w:rsidRPr="00CD1527" w:rsidRDefault="005E7D86" w:rsidP="000A5659">
      <w:pPr>
        <w:widowControl w:val="0"/>
        <w:numPr>
          <w:ilvl w:val="0"/>
          <w:numId w:val="2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ind w:right="1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Wykonawca zobowiązuję się do dokonania sanityzacji dystrybutorów wody z częstotliwością…………………….</w:t>
      </w:r>
    </w:p>
    <w:p w14:paraId="30A116CA" w14:textId="77777777" w:rsidR="005E7D86" w:rsidRDefault="005E7D86" w:rsidP="005E7D86">
      <w:pPr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Verdana" w:hAnsi="Verdana"/>
          <w:sz w:val="19"/>
          <w:szCs w:val="19"/>
        </w:rPr>
      </w:pPr>
    </w:p>
    <w:p w14:paraId="2EF4217E" w14:textId="77777777" w:rsidR="005E7D86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20"/>
          <w:szCs w:val="20"/>
        </w:rPr>
        <w:t>Zamawiający zastrzega sobie prawo do zmniejszenia ilości dostaw.</w:t>
      </w:r>
    </w:p>
    <w:p w14:paraId="66B5BE01" w14:textId="77777777" w:rsidR="005E7D86" w:rsidRPr="00794690" w:rsidRDefault="005E7D86" w:rsidP="000A5659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/>
          <w:sz w:val="19"/>
          <w:szCs w:val="19"/>
        </w:rPr>
      </w:pPr>
      <w:r w:rsidRPr="00794690">
        <w:rPr>
          <w:rFonts w:ascii="Verdana" w:hAnsi="Verdana"/>
          <w:sz w:val="20"/>
          <w:szCs w:val="20"/>
        </w:rPr>
        <w:t>Za dzień zapłaty Strony uznają dzień obciążenia rachunku Zamawiającego.</w:t>
      </w:r>
    </w:p>
    <w:p w14:paraId="65472765" w14:textId="77777777" w:rsidR="005E7D86" w:rsidRDefault="005E7D86" w:rsidP="005E7D86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B23E0E">
        <w:rPr>
          <w:rFonts w:ascii="Verdana" w:hAnsi="Verdana"/>
          <w:b/>
          <w:bCs/>
          <w:sz w:val="20"/>
          <w:szCs w:val="20"/>
        </w:rPr>
        <w:t>§ 4</w:t>
      </w:r>
    </w:p>
    <w:p w14:paraId="75BF3145" w14:textId="77777777" w:rsidR="005E7D86" w:rsidRPr="00CB7584" w:rsidRDefault="005E7D86" w:rsidP="005E7D86">
      <w:pPr>
        <w:spacing w:line="360" w:lineRule="auto"/>
        <w:rPr>
          <w:rFonts w:ascii="Verdana" w:hAnsi="Verdana" w:cs="TTE1771BD8t00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br/>
      </w:r>
      <w:r w:rsidRPr="00FE233B">
        <w:rPr>
          <w:rFonts w:ascii="Verdana" w:hAnsi="Verdana"/>
          <w:color w:val="000000"/>
          <w:sz w:val="20"/>
          <w:szCs w:val="20"/>
        </w:rPr>
        <w:t xml:space="preserve">1. </w:t>
      </w:r>
      <w:r w:rsidRPr="00CB7584">
        <w:rPr>
          <w:rFonts w:ascii="Verdana" w:hAnsi="Verdana" w:cs="TTE1771BD8t00"/>
          <w:sz w:val="20"/>
          <w:szCs w:val="20"/>
        </w:rPr>
        <w:t>Zamawiający nie przewiduje zmian wy</w:t>
      </w:r>
      <w:r>
        <w:rPr>
          <w:rFonts w:ascii="Verdana" w:hAnsi="Verdana" w:cs="TTE1771BD8t00"/>
          <w:sz w:val="20"/>
          <w:szCs w:val="20"/>
        </w:rPr>
        <w:t>nagrodzenia, o którym mowa w § 3</w:t>
      </w:r>
      <w:r w:rsidRPr="00CB7584">
        <w:rPr>
          <w:rFonts w:ascii="Verdana" w:hAnsi="Verdana" w:cs="TTE1771BD8t00"/>
          <w:sz w:val="20"/>
          <w:szCs w:val="20"/>
        </w:rPr>
        <w:t xml:space="preserve"> ust. 1,  w pierwszym roku obowiązywania Umowy z zastrzeżeniem ust. 3.</w:t>
      </w:r>
    </w:p>
    <w:p w14:paraId="42D20D44" w14:textId="77777777" w:rsidR="005E7D86" w:rsidRPr="00CB7584" w:rsidRDefault="005E7D86" w:rsidP="005E7D86">
      <w:pPr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 xml:space="preserve">2. </w:t>
      </w:r>
      <w:r w:rsidRPr="00CB7584">
        <w:rPr>
          <w:rFonts w:ascii="Verdana" w:hAnsi="Verdana" w:cs="TTE1771BD8t00"/>
          <w:sz w:val="20"/>
          <w:szCs w:val="20"/>
        </w:rPr>
        <w:t>Począwszy od drugiego roku obowiązywania Umowy, wynagrodzenie będzie podlegało corocznie zmianie (zmniejszeniu lub zwiększeniu) w wysokości wynikającej ze wskaźnika wzrostu (spadku) cen towarów i usług konsumpcyjnych publikowanego przez Główny Urząd Statystyczny za poprzedni rok kalendarzowy.</w:t>
      </w:r>
    </w:p>
    <w:p w14:paraId="0F53C472" w14:textId="77777777" w:rsidR="005E7D86" w:rsidRPr="00B23E0E" w:rsidRDefault="005E7D86" w:rsidP="005E7D86">
      <w:pPr>
        <w:spacing w:before="120" w:after="120" w:line="36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5</w:t>
      </w:r>
    </w:p>
    <w:p w14:paraId="1BA3FB9E" w14:textId="77777777" w:rsidR="005E7D86" w:rsidRPr="00B811E8" w:rsidRDefault="005E7D86" w:rsidP="000A5659">
      <w:pPr>
        <w:numPr>
          <w:ilvl w:val="0"/>
          <w:numId w:val="18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lastRenderedPageBreak/>
        <w:t xml:space="preserve">Wynagrodzenie </w:t>
      </w:r>
      <w:r>
        <w:rPr>
          <w:rFonts w:ascii="Verdana" w:hAnsi="Verdana"/>
          <w:sz w:val="20"/>
          <w:szCs w:val="20"/>
        </w:rPr>
        <w:t>W</w:t>
      </w:r>
      <w:r w:rsidRPr="00B811E8">
        <w:rPr>
          <w:rFonts w:ascii="Verdana" w:hAnsi="Verdana"/>
          <w:sz w:val="20"/>
          <w:szCs w:val="20"/>
        </w:rPr>
        <w:t xml:space="preserve">ykonawcy określone w </w:t>
      </w:r>
      <w:r w:rsidRPr="00B811E8">
        <w:rPr>
          <w:rFonts w:ascii="Verdana" w:hAnsi="Verdana"/>
          <w:bCs/>
          <w:sz w:val="20"/>
          <w:szCs w:val="20"/>
        </w:rPr>
        <w:t xml:space="preserve">§ 3 ust. 1 </w:t>
      </w:r>
      <w:r w:rsidRPr="00B811E8">
        <w:rPr>
          <w:rFonts w:ascii="Verdana" w:hAnsi="Verdana"/>
          <w:sz w:val="20"/>
          <w:szCs w:val="20"/>
        </w:rPr>
        <w:t>ulegnie zmianie o poniesione przez wykonawcę koszty:</w:t>
      </w:r>
    </w:p>
    <w:p w14:paraId="7CF8AAB2" w14:textId="77777777" w:rsidR="005E7D86" w:rsidRPr="00B811E8" w:rsidRDefault="005E7D86" w:rsidP="000A5659">
      <w:pPr>
        <w:numPr>
          <w:ilvl w:val="0"/>
          <w:numId w:val="19"/>
        </w:numPr>
        <w:shd w:val="clear" w:color="auto" w:fill="FFFFFF"/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 xml:space="preserve">w przypadku zmiany stawki podatku od towarów i usług, wprowadzonej odpowiednim aktem prawnym – zmianie ulegnie wyłącznie kwota VAT w stopniu wynikającym z wprowadzonej zmiany, przy zachowaniu stałej ceny netto; </w:t>
      </w:r>
    </w:p>
    <w:p w14:paraId="6AB967BF" w14:textId="77777777" w:rsidR="005E7D86" w:rsidRPr="00B811E8" w:rsidRDefault="005E7D86" w:rsidP="000A5659">
      <w:pPr>
        <w:numPr>
          <w:ilvl w:val="0"/>
          <w:numId w:val="19"/>
        </w:numPr>
        <w:shd w:val="clear" w:color="auto" w:fill="FFFFFF"/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>w przypadku zmiany wysokości minimalnego wynagrodzenia za pracę ustalonego na podstawie art. 2 ust. 3-5 ustawy z dnia 10 października 2002 r. o minimalnym wynagrodzeniu za pracę,</w:t>
      </w:r>
    </w:p>
    <w:p w14:paraId="65CDF89B" w14:textId="77777777" w:rsidR="005E7D86" w:rsidRDefault="005E7D86" w:rsidP="000A5659">
      <w:pPr>
        <w:numPr>
          <w:ilvl w:val="0"/>
          <w:numId w:val="19"/>
        </w:numPr>
        <w:shd w:val="clear" w:color="auto" w:fill="FFFFFF"/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>w przypadku zmiany zasad podlegania ubezpieczeniom społecznym lub ubezpieczeniu zdrowotnemu lub wysokości stawki składki na ubezpieczenia społeczne lub zdrowotne,</w:t>
      </w:r>
    </w:p>
    <w:p w14:paraId="29C73391" w14:textId="77777777" w:rsidR="005E7D86" w:rsidRPr="00B811E8" w:rsidRDefault="005E7D86" w:rsidP="000A5659">
      <w:pPr>
        <w:numPr>
          <w:ilvl w:val="0"/>
          <w:numId w:val="19"/>
        </w:numPr>
        <w:shd w:val="clear" w:color="auto" w:fill="FFFFFF"/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zmiany zasad gromadzenia i wpłat do pracowniczych planów kapitałowych, o których mowa w ustawie z dnia 4 października 2018 r. o pracowniczych planach kapitałowych,</w:t>
      </w:r>
    </w:p>
    <w:p w14:paraId="5A1212AC" w14:textId="77777777" w:rsidR="005E7D86" w:rsidRPr="00B811E8" w:rsidRDefault="005E7D86" w:rsidP="005E7D86">
      <w:pPr>
        <w:shd w:val="clear" w:color="auto" w:fill="FFFFFF"/>
        <w:spacing w:line="360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 xml:space="preserve">- jeżeli zmiany te będą miały wpływ na koszty wykonania zamówienia przez Wykonawcę. </w:t>
      </w:r>
    </w:p>
    <w:p w14:paraId="026337E4" w14:textId="77777777" w:rsidR="005E7D86" w:rsidRPr="00B811E8" w:rsidRDefault="005E7D86" w:rsidP="000A5659">
      <w:pPr>
        <w:numPr>
          <w:ilvl w:val="0"/>
          <w:numId w:val="18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 xml:space="preserve">Zmiana wysokości wynagrodzenia obowiązywać będzie od dnia wejścia w życie zmian, </w:t>
      </w:r>
      <w:r>
        <w:rPr>
          <w:rFonts w:ascii="Verdana" w:hAnsi="Verdana"/>
          <w:sz w:val="20"/>
          <w:szCs w:val="20"/>
        </w:rPr>
        <w:br/>
      </w:r>
      <w:r w:rsidRPr="00B811E8">
        <w:rPr>
          <w:rFonts w:ascii="Verdana" w:hAnsi="Verdana"/>
          <w:sz w:val="20"/>
          <w:szCs w:val="20"/>
        </w:rPr>
        <w:t>o których mowa w ust. 1.</w:t>
      </w:r>
    </w:p>
    <w:p w14:paraId="3363CC6B" w14:textId="77777777" w:rsidR="005E7D86" w:rsidRPr="00B811E8" w:rsidRDefault="005E7D86" w:rsidP="000A5659">
      <w:pPr>
        <w:numPr>
          <w:ilvl w:val="0"/>
          <w:numId w:val="18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>W przypadku zmian określonych w ust. 1 pkt 2) i 3)</w:t>
      </w:r>
      <w:r>
        <w:rPr>
          <w:rFonts w:ascii="Verdana" w:hAnsi="Verdana"/>
          <w:sz w:val="20"/>
          <w:szCs w:val="20"/>
        </w:rPr>
        <w:t xml:space="preserve"> i 4)</w:t>
      </w:r>
      <w:r w:rsidRPr="00B811E8">
        <w:rPr>
          <w:rFonts w:ascii="Verdana" w:hAnsi="Verdana"/>
          <w:sz w:val="20"/>
          <w:szCs w:val="20"/>
        </w:rPr>
        <w:t xml:space="preserve"> Wykonawca może wystąpić do Zamawiającego z wnioskiem o zmianę wynagrodzenia, przedkładając odpowiednie dokumenty potwierdzające zasadność złożenia takiego wniosku. Wykonawca winien wykazać ponad wszelką wątpliwość, że zaistniała zmiana ma bezpośredni wpływ na koszty wykonania zamówienia oraz określić stopień, w jakim wpłynie ona na wysokość wynagrodzenia.</w:t>
      </w:r>
    </w:p>
    <w:p w14:paraId="16A5ED42" w14:textId="77777777" w:rsidR="005E7D86" w:rsidRPr="00B811E8" w:rsidRDefault="005E7D86" w:rsidP="000A5659">
      <w:pPr>
        <w:numPr>
          <w:ilvl w:val="0"/>
          <w:numId w:val="18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>W wypadku zmiany, o której mowa w ust. 1 pkt 1)  wartość netto wynagrodzenia Wykonawcy nie zmieni się, a określona w aneksie wartość brutto wynagrodzenia zostanie wyliczona na podstawie nowych przepisów.</w:t>
      </w:r>
    </w:p>
    <w:p w14:paraId="768BB2EC" w14:textId="77777777" w:rsidR="005E7D86" w:rsidRPr="00B811E8" w:rsidRDefault="005E7D86" w:rsidP="000A5659">
      <w:pPr>
        <w:numPr>
          <w:ilvl w:val="0"/>
          <w:numId w:val="18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>W przypadku zmiany, o której mowa w ust. 1 pkt 2) wynagrodzenie Wykonawcy ulegnie zmianie o wartość wzrostu całkowitego kosztu Wykonawcy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685BFF8B" w14:textId="77777777" w:rsidR="005E7D86" w:rsidRDefault="005E7D86" w:rsidP="000A5659">
      <w:pPr>
        <w:numPr>
          <w:ilvl w:val="0"/>
          <w:numId w:val="18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811E8">
        <w:rPr>
          <w:rFonts w:ascii="Verdana" w:hAnsi="Verdana"/>
          <w:sz w:val="20"/>
          <w:szCs w:val="20"/>
        </w:rPr>
        <w:t>W przypadku zmiany, o której mowa w ust. 1 pkt 3) 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2C67626C" w14:textId="77777777" w:rsidR="005E7D86" w:rsidRPr="005234B6" w:rsidRDefault="005E7D86" w:rsidP="000A5659">
      <w:pPr>
        <w:numPr>
          <w:ilvl w:val="0"/>
          <w:numId w:val="18"/>
        </w:numPr>
        <w:shd w:val="clear" w:color="auto" w:fill="FFFFFF"/>
        <w:suppressAutoHyphens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W przypadku zaistnienia okoliczności, o której mowa ust. 1 pkt 4), wynagrodzenie Wykonawcy ulegnie zmianie o wartość, o jaką wzrósł całkowity koszt Wykonawcy wynikający z dodatkowych obowiązków Wykonawcy wynikających z tych okoliczności w odniesieniu do osób, którymi Wykonawca posługuje się bezpośrednio przy wykonywaniu Przedmiotu umowy</w:t>
      </w:r>
      <w:r>
        <w:rPr>
          <w:rFonts w:ascii="Verdana" w:hAnsi="Verdana"/>
          <w:color w:val="000000"/>
          <w:sz w:val="20"/>
          <w:szCs w:val="20"/>
        </w:rPr>
        <w:t>.</w:t>
      </w:r>
    </w:p>
    <w:p w14:paraId="1537846E" w14:textId="77777777" w:rsidR="005E7D86" w:rsidRDefault="005E7D86" w:rsidP="005E7D86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19"/>
          <w:szCs w:val="19"/>
        </w:rPr>
      </w:pPr>
      <w:r>
        <w:rPr>
          <w:rFonts w:ascii="Verdana" w:hAnsi="Verdana"/>
          <w:b/>
          <w:sz w:val="19"/>
          <w:szCs w:val="19"/>
        </w:rPr>
        <w:t>§ 6</w:t>
      </w:r>
    </w:p>
    <w:p w14:paraId="0DE03679" w14:textId="77777777" w:rsidR="005E7D86" w:rsidRPr="00E91A17" w:rsidRDefault="005E7D86" w:rsidP="000A5659">
      <w:pPr>
        <w:numPr>
          <w:ilvl w:val="0"/>
          <w:numId w:val="12"/>
        </w:numPr>
        <w:spacing w:line="36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E91A17">
        <w:rPr>
          <w:rFonts w:ascii="Verdana" w:hAnsi="Verdana" w:cs="Arial"/>
          <w:sz w:val="20"/>
          <w:szCs w:val="20"/>
        </w:rPr>
        <w:lastRenderedPageBreak/>
        <w:t xml:space="preserve">Wykonawca nie może przenieść zobowiązań wynikających z </w:t>
      </w:r>
      <w:r>
        <w:rPr>
          <w:rFonts w:ascii="Verdana" w:hAnsi="Verdana" w:cs="Arial"/>
          <w:sz w:val="20"/>
          <w:szCs w:val="20"/>
        </w:rPr>
        <w:t>U</w:t>
      </w:r>
      <w:r w:rsidRPr="00E91A17">
        <w:rPr>
          <w:rFonts w:ascii="Verdana" w:hAnsi="Verdana" w:cs="Arial"/>
          <w:sz w:val="20"/>
          <w:szCs w:val="20"/>
        </w:rPr>
        <w:t>mowy na jakikolwiek inny podmiot.</w:t>
      </w:r>
    </w:p>
    <w:p w14:paraId="6D967082" w14:textId="77777777" w:rsidR="005E7D86" w:rsidRPr="00E91A17" w:rsidRDefault="005E7D86" w:rsidP="000A5659">
      <w:pPr>
        <w:numPr>
          <w:ilvl w:val="0"/>
          <w:numId w:val="12"/>
        </w:numPr>
        <w:spacing w:line="36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E91A17">
        <w:rPr>
          <w:rFonts w:ascii="Verdana" w:hAnsi="Verdana" w:cs="Arial"/>
          <w:sz w:val="20"/>
          <w:szCs w:val="20"/>
        </w:rPr>
        <w:t xml:space="preserve">Wykonawca nie może bez zgody Zamawiającego przelać jakiejkolwiek wierzytelności wynikającej z Umowy lub jakiejkolwiek jej części, korzyści z niego lub udziału w nim, na osoby trzecie. Zgoda Zamawiającego na przelew jakiejkolwiek wierzytelności wynikającej z Umowy wymaga formy pisemnej pod rygorem nieważności. </w:t>
      </w:r>
    </w:p>
    <w:p w14:paraId="3F67200A" w14:textId="77777777" w:rsidR="005E7D86" w:rsidRPr="00E91A17" w:rsidRDefault="005E7D86" w:rsidP="000A5659">
      <w:pPr>
        <w:numPr>
          <w:ilvl w:val="0"/>
          <w:numId w:val="12"/>
        </w:numPr>
        <w:spacing w:line="36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E91A17">
        <w:rPr>
          <w:rFonts w:ascii="Verdana" w:hAnsi="Verdana" w:cs="Arial"/>
          <w:sz w:val="20"/>
          <w:szCs w:val="20"/>
        </w:rPr>
        <w:t>W przypadku, gdy Wykonawca występuje jako Konsorcjum, wniosek o wyrażenie zgody na przelew jakiejkolwiek wierzytelności wynikającej z Umowy muszą podpisać łącznie wszyscy członkowie Konsorcjum.</w:t>
      </w:r>
    </w:p>
    <w:p w14:paraId="7245005D" w14:textId="77777777" w:rsidR="005E7D86" w:rsidRPr="00B23E0E" w:rsidRDefault="005E7D86" w:rsidP="005E7D86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19"/>
          <w:szCs w:val="19"/>
        </w:rPr>
      </w:pPr>
      <w:r>
        <w:rPr>
          <w:rFonts w:ascii="Verdana" w:hAnsi="Verdana"/>
          <w:b/>
          <w:sz w:val="19"/>
          <w:szCs w:val="19"/>
        </w:rPr>
        <w:t>§ 7</w:t>
      </w:r>
    </w:p>
    <w:p w14:paraId="5C2BDCBB" w14:textId="77777777" w:rsidR="005E7D86" w:rsidRPr="00B23E0E" w:rsidRDefault="005E7D86" w:rsidP="005E7D86">
      <w:pPr>
        <w:spacing w:before="120"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19"/>
          <w:szCs w:val="19"/>
        </w:rPr>
        <w:t>1.</w:t>
      </w:r>
      <w:r w:rsidRPr="00B23E0E">
        <w:rPr>
          <w:rFonts w:ascii="Verdana" w:hAnsi="Verdana"/>
          <w:sz w:val="19"/>
          <w:szCs w:val="19"/>
        </w:rPr>
        <w:tab/>
      </w:r>
      <w:r w:rsidRPr="00B23E0E">
        <w:rPr>
          <w:rFonts w:ascii="Verdana" w:hAnsi="Verdana"/>
          <w:sz w:val="20"/>
          <w:szCs w:val="20"/>
        </w:rPr>
        <w:t xml:space="preserve">Wykonawca najpóźniej w dniu podpisania umowy przedłoży opłaconą polisę  lub inny dokument potwierdzający, że Wykonawca jest ubezpieczony od odpowiedzialności cywilnej w zakresie prowadzonej działalności związanej z przedmiotem umowy na wartość nie mniejszą niż </w:t>
      </w:r>
      <w:r>
        <w:rPr>
          <w:rFonts w:ascii="Verdana" w:hAnsi="Verdana"/>
          <w:bCs/>
          <w:sz w:val="20"/>
          <w:szCs w:val="20"/>
        </w:rPr>
        <w:t>1</w:t>
      </w:r>
      <w:r w:rsidRPr="00B23E0E">
        <w:rPr>
          <w:rFonts w:ascii="Verdana" w:hAnsi="Verdana"/>
          <w:bCs/>
          <w:sz w:val="20"/>
          <w:szCs w:val="20"/>
        </w:rPr>
        <w:t>00</w:t>
      </w:r>
      <w:r>
        <w:rPr>
          <w:rFonts w:ascii="Verdana" w:hAnsi="Verdana"/>
          <w:bCs/>
          <w:sz w:val="20"/>
          <w:szCs w:val="20"/>
        </w:rPr>
        <w:t> </w:t>
      </w:r>
      <w:r w:rsidRPr="00B23E0E">
        <w:rPr>
          <w:rFonts w:ascii="Verdana" w:hAnsi="Verdana"/>
          <w:bCs/>
          <w:sz w:val="20"/>
          <w:szCs w:val="20"/>
        </w:rPr>
        <w:t>000</w:t>
      </w:r>
      <w:r>
        <w:rPr>
          <w:rFonts w:ascii="Verdana" w:hAnsi="Verdana"/>
          <w:bCs/>
          <w:sz w:val="20"/>
          <w:szCs w:val="20"/>
        </w:rPr>
        <w:t>,00</w:t>
      </w:r>
      <w:r w:rsidRPr="00B23E0E">
        <w:rPr>
          <w:rFonts w:ascii="Verdana" w:hAnsi="Verdana"/>
          <w:bCs/>
          <w:sz w:val="20"/>
          <w:szCs w:val="20"/>
        </w:rPr>
        <w:t xml:space="preserve"> zł</w:t>
      </w:r>
      <w:r w:rsidRPr="00B23E0E">
        <w:rPr>
          <w:rFonts w:ascii="Verdana" w:hAnsi="Verdana"/>
          <w:sz w:val="20"/>
          <w:szCs w:val="20"/>
        </w:rPr>
        <w:t xml:space="preserve"> ( słownie: pięćset tysięcy złotych 00/100).</w:t>
      </w:r>
    </w:p>
    <w:p w14:paraId="19BFCFF9" w14:textId="77777777" w:rsidR="005E7D86" w:rsidRPr="00B23E0E" w:rsidRDefault="005E7D86" w:rsidP="005E7D86">
      <w:pPr>
        <w:spacing w:before="12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2.</w:t>
      </w:r>
      <w:r w:rsidRPr="00B23E0E">
        <w:rPr>
          <w:rFonts w:ascii="Verdana" w:hAnsi="Verdana"/>
          <w:sz w:val="20"/>
          <w:szCs w:val="20"/>
        </w:rPr>
        <w:tab/>
        <w:t xml:space="preserve">Wykonawca będzie utrzymywał ważność ubezpieczenia, o którym mowa w ust. 1 przez cały okres trwania umowy. Jeżeli przedłożona przez Wykonawcę polisa nie będzie obejmowała całego okresu realizacji przedmiotu umowy to Wykonawca zobowiązany jest na co najmniej 7 dni przed wygaśnięciem przedłożonej polisy przedstawić Zamawiającemu dowód przedłużenia polisy lub zawarcia nowej na co najmniej takich samych warunkach jak określone w ust. 1. </w:t>
      </w:r>
    </w:p>
    <w:p w14:paraId="6E9A355B" w14:textId="77777777" w:rsidR="005E7D86" w:rsidRDefault="005E7D86" w:rsidP="005E7D86">
      <w:pPr>
        <w:shd w:val="clear" w:color="auto" w:fill="FFFFFF"/>
        <w:spacing w:line="360" w:lineRule="auto"/>
        <w:ind w:left="79"/>
        <w:jc w:val="center"/>
        <w:rPr>
          <w:rFonts w:ascii="Verdana" w:hAnsi="Verdana"/>
          <w:b/>
          <w:sz w:val="20"/>
          <w:szCs w:val="20"/>
        </w:rPr>
      </w:pPr>
    </w:p>
    <w:p w14:paraId="2CFDE337" w14:textId="77777777" w:rsidR="005E7D86" w:rsidRPr="00B23E0E" w:rsidRDefault="005E7D86" w:rsidP="005E7D86">
      <w:pPr>
        <w:shd w:val="clear" w:color="auto" w:fill="FFFFFF"/>
        <w:spacing w:line="360" w:lineRule="auto"/>
        <w:ind w:left="79"/>
        <w:jc w:val="center"/>
        <w:rPr>
          <w:rFonts w:ascii="Verdana" w:hAnsi="Verdana"/>
          <w:b/>
          <w:sz w:val="20"/>
          <w:szCs w:val="20"/>
        </w:rPr>
      </w:pPr>
      <w:r w:rsidRPr="00B23E0E">
        <w:rPr>
          <w:rFonts w:ascii="Verdana" w:hAnsi="Verdana"/>
          <w:b/>
          <w:sz w:val="20"/>
          <w:szCs w:val="20"/>
        </w:rPr>
        <w:t xml:space="preserve">§ </w:t>
      </w:r>
      <w:r>
        <w:rPr>
          <w:rFonts w:ascii="Verdana" w:hAnsi="Verdana"/>
          <w:b/>
          <w:sz w:val="20"/>
          <w:szCs w:val="20"/>
        </w:rPr>
        <w:t>8</w:t>
      </w:r>
    </w:p>
    <w:p w14:paraId="230271E6" w14:textId="77777777" w:rsidR="005E7D86" w:rsidRPr="00B23E0E" w:rsidRDefault="005E7D86" w:rsidP="005E7D8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120" w:after="120" w:line="360" w:lineRule="auto"/>
        <w:ind w:left="284" w:right="6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Pr="00B23E0E">
        <w:rPr>
          <w:rFonts w:ascii="Verdana" w:hAnsi="Verdana"/>
          <w:sz w:val="20"/>
          <w:szCs w:val="20"/>
        </w:rPr>
        <w:t>.</w:t>
      </w:r>
      <w:r w:rsidRPr="00B23E0E">
        <w:rPr>
          <w:rFonts w:ascii="Verdana" w:hAnsi="Verdana"/>
          <w:sz w:val="20"/>
          <w:szCs w:val="20"/>
        </w:rPr>
        <w:tab/>
        <w:t xml:space="preserve">Do bieżącej współpracy w sprawach związanych z wykonywaniem Umowy upoważnieni są: </w:t>
      </w:r>
    </w:p>
    <w:p w14:paraId="2FD851E2" w14:textId="77777777" w:rsidR="005E7D86" w:rsidRPr="00B23E0E" w:rsidRDefault="005E7D86" w:rsidP="005E7D86">
      <w:pPr>
        <w:spacing w:line="360" w:lineRule="auto"/>
        <w:ind w:left="180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a) ze strony Zamawiającego: ………………………, tel. ………………………</w:t>
      </w:r>
      <w:r>
        <w:rPr>
          <w:rFonts w:ascii="Verdana" w:hAnsi="Verdana"/>
          <w:sz w:val="20"/>
          <w:szCs w:val="20"/>
        </w:rPr>
        <w:t>e-mail …………………..</w:t>
      </w:r>
      <w:r w:rsidRPr="00B23E0E">
        <w:rPr>
          <w:rFonts w:ascii="Verdana" w:hAnsi="Verdana"/>
          <w:sz w:val="20"/>
          <w:szCs w:val="20"/>
        </w:rPr>
        <w:t xml:space="preserve">…………. </w:t>
      </w:r>
    </w:p>
    <w:p w14:paraId="18CA0FF7" w14:textId="77777777" w:rsidR="005E7D86" w:rsidRPr="00B23E0E" w:rsidRDefault="005E7D86" w:rsidP="005E7D86">
      <w:pPr>
        <w:spacing w:line="360" w:lineRule="auto"/>
        <w:ind w:left="180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b) ze strony Wykonawcy: ……………………………</w:t>
      </w:r>
      <w:r>
        <w:rPr>
          <w:rFonts w:ascii="Verdana" w:hAnsi="Verdana"/>
          <w:sz w:val="20"/>
          <w:szCs w:val="20"/>
        </w:rPr>
        <w:t>,</w:t>
      </w:r>
      <w:r w:rsidRPr="00B23E0E">
        <w:rPr>
          <w:rFonts w:ascii="Verdana" w:hAnsi="Verdana"/>
          <w:sz w:val="20"/>
          <w:szCs w:val="20"/>
        </w:rPr>
        <w:t xml:space="preserve"> tel.  ………………………</w:t>
      </w:r>
      <w:r>
        <w:rPr>
          <w:rFonts w:ascii="Verdana" w:hAnsi="Verdana"/>
          <w:sz w:val="20"/>
          <w:szCs w:val="20"/>
        </w:rPr>
        <w:t>e-mail ……………………</w:t>
      </w:r>
      <w:r w:rsidRPr="00B23E0E">
        <w:rPr>
          <w:rFonts w:ascii="Verdana" w:hAnsi="Verdana"/>
          <w:sz w:val="20"/>
          <w:szCs w:val="20"/>
        </w:rPr>
        <w:t>…………</w:t>
      </w:r>
    </w:p>
    <w:p w14:paraId="1AD32770" w14:textId="77777777" w:rsidR="005E7D86" w:rsidRPr="00B23E0E" w:rsidRDefault="005E7D86" w:rsidP="005E7D86">
      <w:pPr>
        <w:tabs>
          <w:tab w:val="left" w:pos="284"/>
        </w:tabs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B23E0E">
        <w:rPr>
          <w:rFonts w:ascii="Verdana" w:hAnsi="Verdana"/>
          <w:sz w:val="20"/>
          <w:szCs w:val="20"/>
        </w:rPr>
        <w:t>.</w:t>
      </w:r>
      <w:r w:rsidRPr="00B23E0E">
        <w:rPr>
          <w:rFonts w:ascii="Verdana" w:hAnsi="Verdana"/>
          <w:sz w:val="20"/>
          <w:szCs w:val="20"/>
        </w:rPr>
        <w:tab/>
        <w:t>Zmiana osób wskazanych w ust. 2 następuje poprzez pisemne powiadomienie drugiej Strony, nie później niż 3 dni przed dokonaniem zmiany i nie stanowi zmiany treści Umowy.</w:t>
      </w:r>
    </w:p>
    <w:p w14:paraId="319CA9B6" w14:textId="77777777" w:rsidR="005E7D86" w:rsidRDefault="005E7D86" w:rsidP="005E7D86">
      <w:pPr>
        <w:shd w:val="clear" w:color="auto" w:fill="FFFFFF"/>
        <w:spacing w:line="360" w:lineRule="auto"/>
        <w:ind w:right="3226"/>
        <w:jc w:val="center"/>
        <w:rPr>
          <w:rFonts w:ascii="Verdana" w:hAnsi="Verdana"/>
          <w:b/>
          <w:bCs/>
          <w:spacing w:val="25"/>
          <w:sz w:val="20"/>
          <w:szCs w:val="20"/>
        </w:rPr>
      </w:pPr>
      <w:r w:rsidRPr="00B23E0E">
        <w:rPr>
          <w:rFonts w:ascii="Verdana" w:hAnsi="Verdana"/>
          <w:b/>
          <w:bCs/>
          <w:spacing w:val="25"/>
          <w:sz w:val="20"/>
          <w:szCs w:val="20"/>
        </w:rPr>
        <w:t xml:space="preserve">                              </w:t>
      </w:r>
      <w:r>
        <w:rPr>
          <w:rFonts w:ascii="Verdana" w:hAnsi="Verdana"/>
          <w:b/>
          <w:bCs/>
          <w:spacing w:val="25"/>
          <w:sz w:val="20"/>
          <w:szCs w:val="20"/>
        </w:rPr>
        <w:t xml:space="preserve">    </w:t>
      </w:r>
      <w:r w:rsidRPr="00B23E0E">
        <w:rPr>
          <w:rFonts w:ascii="Verdana" w:hAnsi="Verdana"/>
          <w:b/>
          <w:bCs/>
          <w:spacing w:val="25"/>
          <w:sz w:val="20"/>
          <w:szCs w:val="20"/>
        </w:rPr>
        <w:t xml:space="preserve"> §</w:t>
      </w:r>
      <w:r>
        <w:rPr>
          <w:rFonts w:ascii="Verdana" w:hAnsi="Verdana"/>
          <w:b/>
          <w:bCs/>
          <w:spacing w:val="25"/>
          <w:sz w:val="20"/>
          <w:szCs w:val="20"/>
        </w:rPr>
        <w:t xml:space="preserve"> 9</w:t>
      </w:r>
    </w:p>
    <w:p w14:paraId="62278388" w14:textId="77777777" w:rsidR="005E7D86" w:rsidRDefault="005E7D86" w:rsidP="000A5659">
      <w:pPr>
        <w:numPr>
          <w:ilvl w:val="0"/>
          <w:numId w:val="14"/>
        </w:numPr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>Zamawiającemu przysługuje prawo do rozwiązania Umowy, bez wypowiedzenia jeżeli:</w:t>
      </w:r>
    </w:p>
    <w:p w14:paraId="20EDDF23" w14:textId="77777777" w:rsidR="005E7D86" w:rsidRDefault="005E7D86" w:rsidP="000A5659">
      <w:pPr>
        <w:numPr>
          <w:ilvl w:val="0"/>
          <w:numId w:val="15"/>
        </w:numPr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 xml:space="preserve">Wykonawca </w:t>
      </w:r>
      <w:r w:rsidRPr="00DD7459">
        <w:rPr>
          <w:rFonts w:ascii="Verdana" w:hAnsi="Verdana"/>
          <w:spacing w:val="-2"/>
          <w:sz w:val="20"/>
          <w:szCs w:val="20"/>
        </w:rPr>
        <w:t>ujawni informacje niejawne, poufne, w których posiadanie wejdzie w trakcie realizacji przedmiotu Umowy</w:t>
      </w:r>
      <w:r>
        <w:rPr>
          <w:rFonts w:ascii="Verdana" w:hAnsi="Verdana"/>
          <w:spacing w:val="-2"/>
          <w:sz w:val="20"/>
          <w:szCs w:val="20"/>
        </w:rPr>
        <w:t>,</w:t>
      </w:r>
    </w:p>
    <w:p w14:paraId="6095F650" w14:textId="77777777" w:rsidR="005E7D86" w:rsidRDefault="005E7D86" w:rsidP="000A5659">
      <w:pPr>
        <w:numPr>
          <w:ilvl w:val="0"/>
          <w:numId w:val="15"/>
        </w:numPr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 xml:space="preserve">Wykonawca </w:t>
      </w:r>
      <w:r w:rsidRPr="00B23E0E">
        <w:rPr>
          <w:rFonts w:ascii="Verdana" w:hAnsi="Verdana"/>
          <w:sz w:val="20"/>
          <w:szCs w:val="20"/>
        </w:rPr>
        <w:t>nie wywiązuje się z obowiązków stanowiących przedmiot niniejszej Umowy</w:t>
      </w:r>
      <w:r>
        <w:rPr>
          <w:rFonts w:ascii="Verdana" w:hAnsi="Verdana"/>
          <w:spacing w:val="-2"/>
          <w:sz w:val="20"/>
          <w:szCs w:val="20"/>
        </w:rPr>
        <w:t>, po uprzednim wezwaniu go do poprawy,</w:t>
      </w:r>
    </w:p>
    <w:p w14:paraId="74174888" w14:textId="77777777" w:rsidR="005E7D86" w:rsidRDefault="005E7D86" w:rsidP="000A5659">
      <w:pPr>
        <w:numPr>
          <w:ilvl w:val="0"/>
          <w:numId w:val="15"/>
        </w:numPr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B23E0E">
        <w:rPr>
          <w:rFonts w:ascii="Verdana" w:hAnsi="Verdana"/>
          <w:sz w:val="20"/>
          <w:szCs w:val="20"/>
        </w:rPr>
        <w:t>utraci uprawnienia niezbędne do reali</w:t>
      </w:r>
      <w:r>
        <w:rPr>
          <w:rFonts w:ascii="Verdana" w:hAnsi="Verdana"/>
          <w:sz w:val="20"/>
          <w:szCs w:val="20"/>
        </w:rPr>
        <w:t>zacji przedmiotu Umowy (Certyfikaty</w:t>
      </w:r>
      <w:r w:rsidRPr="00B23E0E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pacing w:val="-2"/>
          <w:sz w:val="20"/>
          <w:szCs w:val="20"/>
        </w:rPr>
        <w:t>.</w:t>
      </w:r>
    </w:p>
    <w:p w14:paraId="3C4671B5" w14:textId="77777777" w:rsidR="005E7D86" w:rsidRDefault="005E7D86" w:rsidP="000A5659">
      <w:pPr>
        <w:numPr>
          <w:ilvl w:val="0"/>
          <w:numId w:val="14"/>
        </w:numPr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>Zamawiający może rozwiązać Umowę w każdym czasie za 30-dniowym wypowiedzeniem liczonym na koniec miesiąca kalendarzowego.</w:t>
      </w:r>
    </w:p>
    <w:p w14:paraId="75850099" w14:textId="77777777" w:rsidR="005E7D86" w:rsidRPr="005234B6" w:rsidRDefault="005E7D86" w:rsidP="000A5659">
      <w:pPr>
        <w:numPr>
          <w:ilvl w:val="0"/>
          <w:numId w:val="14"/>
        </w:numPr>
        <w:spacing w:line="360" w:lineRule="auto"/>
        <w:ind w:right="34"/>
        <w:jc w:val="both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lastRenderedPageBreak/>
        <w:t>W przypadku rozwiązania Umowy Wykonawcy przysługuje wynagrodzenie jedynie do dnia rozwiązania Umowy.</w:t>
      </w:r>
      <w:r w:rsidRPr="005234B6">
        <w:rPr>
          <w:rFonts w:ascii="Verdana" w:hAnsi="Verdana"/>
          <w:b/>
          <w:bCs/>
          <w:spacing w:val="25"/>
          <w:sz w:val="20"/>
          <w:szCs w:val="20"/>
        </w:rPr>
        <w:t xml:space="preserve">    </w:t>
      </w:r>
    </w:p>
    <w:p w14:paraId="0A74D13E" w14:textId="77777777" w:rsidR="005E7D86" w:rsidRPr="00B23E0E" w:rsidRDefault="005E7D86" w:rsidP="005E7D86">
      <w:pPr>
        <w:shd w:val="clear" w:color="auto" w:fill="FFFFFF"/>
        <w:spacing w:line="360" w:lineRule="auto"/>
        <w:ind w:left="2124" w:right="3226" w:firstLine="708"/>
        <w:jc w:val="center"/>
        <w:rPr>
          <w:rFonts w:ascii="Verdana" w:hAnsi="Verdana"/>
          <w:b/>
          <w:bCs/>
          <w:spacing w:val="25"/>
          <w:sz w:val="20"/>
          <w:szCs w:val="20"/>
        </w:rPr>
      </w:pPr>
      <w:r>
        <w:rPr>
          <w:rFonts w:ascii="Verdana" w:hAnsi="Verdana"/>
          <w:b/>
          <w:bCs/>
          <w:spacing w:val="25"/>
          <w:sz w:val="20"/>
          <w:szCs w:val="20"/>
        </w:rPr>
        <w:t xml:space="preserve">    </w:t>
      </w:r>
      <w:r w:rsidRPr="00B23E0E">
        <w:rPr>
          <w:rFonts w:ascii="Verdana" w:hAnsi="Verdana"/>
          <w:b/>
          <w:bCs/>
          <w:spacing w:val="25"/>
          <w:sz w:val="20"/>
          <w:szCs w:val="20"/>
        </w:rPr>
        <w:t>§</w:t>
      </w:r>
      <w:r>
        <w:rPr>
          <w:rFonts w:ascii="Verdana" w:hAnsi="Verdana"/>
          <w:b/>
          <w:bCs/>
          <w:spacing w:val="25"/>
          <w:sz w:val="20"/>
          <w:szCs w:val="20"/>
        </w:rPr>
        <w:t xml:space="preserve"> 10</w:t>
      </w:r>
    </w:p>
    <w:p w14:paraId="3E8BDB1D" w14:textId="77777777" w:rsidR="005E7D86" w:rsidRPr="00B23E0E" w:rsidRDefault="005E7D86" w:rsidP="005E7D86">
      <w:pPr>
        <w:autoSpaceDE w:val="0"/>
        <w:autoSpaceDN w:val="0"/>
        <w:adjustRightInd w:val="0"/>
        <w:spacing w:after="60" w:line="360" w:lineRule="auto"/>
        <w:ind w:left="357" w:hanging="357"/>
        <w:jc w:val="both"/>
        <w:rPr>
          <w:rFonts w:ascii="Verdana" w:hAnsi="Verdana" w:cs="Verdana"/>
          <w:sz w:val="20"/>
          <w:szCs w:val="20"/>
        </w:rPr>
      </w:pPr>
      <w:r w:rsidRPr="00B23E0E">
        <w:rPr>
          <w:rFonts w:ascii="Verdana" w:hAnsi="Verdana" w:cs="Verdana"/>
          <w:sz w:val="20"/>
          <w:szCs w:val="20"/>
        </w:rPr>
        <w:t>1.  Strony zobowiązują się do zachowania w tajemnicy jako poufnych wszystkich informacji dotyczących drugiej Strony, w tym uzyskanych w związku z zawarciem i wykonywaniem Umowy, jak również postanowień Umowy. Strony zobowiązują się nie wykorzystywać takich informacji do innych celów niż wykonywanie Umowy, jak również nie udostępniać ich osobom trzecim.</w:t>
      </w:r>
    </w:p>
    <w:p w14:paraId="1661CC17" w14:textId="77777777" w:rsidR="005E7D86" w:rsidRPr="00B23E0E" w:rsidRDefault="005E7D86" w:rsidP="005E7D86">
      <w:pPr>
        <w:autoSpaceDE w:val="0"/>
        <w:autoSpaceDN w:val="0"/>
        <w:adjustRightInd w:val="0"/>
        <w:spacing w:after="60" w:line="360" w:lineRule="auto"/>
        <w:ind w:left="357" w:hanging="357"/>
        <w:jc w:val="both"/>
        <w:rPr>
          <w:rFonts w:ascii="Verdana" w:hAnsi="Verdana" w:cs="Verdana"/>
          <w:sz w:val="20"/>
          <w:szCs w:val="20"/>
        </w:rPr>
      </w:pPr>
      <w:r w:rsidRPr="00B23E0E">
        <w:rPr>
          <w:rFonts w:ascii="Verdana" w:hAnsi="Verdana" w:cs="Verdana"/>
          <w:sz w:val="20"/>
          <w:szCs w:val="20"/>
        </w:rPr>
        <w:t>2. Postanowienia ust. 1 nie obowiązują, gdy obowiązek ujawnienia informacji wynika                     z przepisów prawa, orzeczenia lub decyzji wydanej przez uprawniony organ, bądź gdy druga Strona wyraziła zgodę na ujawnienie informacji, bądź gdy informacje zostały ujawnione przez drugą Stronę do wiadomości publicznej.</w:t>
      </w:r>
    </w:p>
    <w:p w14:paraId="40DF5F0E" w14:textId="77777777" w:rsidR="005E7D86" w:rsidRPr="005234B6" w:rsidRDefault="005E7D86" w:rsidP="005E7D86">
      <w:pPr>
        <w:autoSpaceDE w:val="0"/>
        <w:autoSpaceDN w:val="0"/>
        <w:adjustRightInd w:val="0"/>
        <w:spacing w:after="60" w:line="360" w:lineRule="auto"/>
        <w:ind w:left="357" w:hanging="357"/>
        <w:jc w:val="both"/>
        <w:rPr>
          <w:rFonts w:ascii="Verdana" w:hAnsi="Verdana" w:cs="Verdana"/>
          <w:sz w:val="20"/>
          <w:szCs w:val="20"/>
        </w:rPr>
      </w:pPr>
      <w:r w:rsidRPr="00B23E0E">
        <w:rPr>
          <w:rFonts w:ascii="Verdana" w:hAnsi="Verdana" w:cs="Verdana"/>
          <w:sz w:val="20"/>
          <w:szCs w:val="20"/>
        </w:rPr>
        <w:t>3.  Powyższe zobowiązania do zachowania informacji w tajemnicy obowiązują zarówno                   w trakcie obowiązywania Umowy, jak i po upływie okresu jej obowiązywania, i nie są ograniczone w czasie. Obowiązują one również w razie rozwiązania Umowy lub odstąpienia od niej na jakiejkolwiek podstawie prawnej.</w:t>
      </w:r>
    </w:p>
    <w:p w14:paraId="544E679D" w14:textId="77777777" w:rsidR="005E7D86" w:rsidRPr="00B23E0E" w:rsidRDefault="005E7D86" w:rsidP="005E7D86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B23E0E">
        <w:rPr>
          <w:rFonts w:ascii="Verdana" w:hAnsi="Verdana"/>
          <w:b/>
          <w:sz w:val="20"/>
          <w:szCs w:val="20"/>
        </w:rPr>
        <w:t xml:space="preserve">§ </w:t>
      </w:r>
      <w:r>
        <w:rPr>
          <w:rFonts w:ascii="Verdana" w:hAnsi="Verdana"/>
          <w:b/>
          <w:sz w:val="20"/>
          <w:szCs w:val="20"/>
        </w:rPr>
        <w:t>11</w:t>
      </w:r>
    </w:p>
    <w:p w14:paraId="5EE9CF78" w14:textId="77777777" w:rsidR="005E7D86" w:rsidRPr="00B23E0E" w:rsidRDefault="005E7D86" w:rsidP="005E7D86">
      <w:pPr>
        <w:tabs>
          <w:tab w:val="left" w:pos="284"/>
          <w:tab w:val="left" w:pos="426"/>
        </w:tabs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1</w:t>
      </w:r>
      <w:r w:rsidRPr="00B23E0E">
        <w:rPr>
          <w:rFonts w:ascii="Verdana" w:hAnsi="Verdana"/>
          <w:b/>
          <w:sz w:val="20"/>
          <w:szCs w:val="20"/>
        </w:rPr>
        <w:t>.</w:t>
      </w:r>
      <w:r w:rsidRPr="00B23E0E">
        <w:rPr>
          <w:rFonts w:ascii="Verdana" w:hAnsi="Verdana"/>
          <w:sz w:val="20"/>
          <w:szCs w:val="20"/>
        </w:rPr>
        <w:tab/>
        <w:t xml:space="preserve">Za niewykonanie lub nienależyte wykonanie przedmiotu </w:t>
      </w:r>
      <w:r>
        <w:rPr>
          <w:rFonts w:ascii="Verdana" w:hAnsi="Verdana"/>
          <w:sz w:val="20"/>
          <w:szCs w:val="20"/>
        </w:rPr>
        <w:t>U</w:t>
      </w:r>
      <w:r w:rsidRPr="00B23E0E">
        <w:rPr>
          <w:rFonts w:ascii="Verdana" w:hAnsi="Verdana"/>
          <w:sz w:val="20"/>
          <w:szCs w:val="20"/>
        </w:rPr>
        <w:t>mowy strony będą płacić następujące kary umowne:</w:t>
      </w:r>
    </w:p>
    <w:p w14:paraId="4AC91BD7" w14:textId="77777777" w:rsidR="005E7D86" w:rsidRPr="00B23E0E" w:rsidRDefault="005E7D86" w:rsidP="005E7D86">
      <w:pPr>
        <w:tabs>
          <w:tab w:val="left" w:pos="540"/>
        </w:tabs>
        <w:spacing w:line="360" w:lineRule="auto"/>
        <w:ind w:left="54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1</w:t>
      </w:r>
      <w:r w:rsidRPr="00B23E0E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 </w:t>
      </w:r>
      <w:r w:rsidRPr="00B23E0E">
        <w:rPr>
          <w:rFonts w:ascii="Verdana" w:hAnsi="Verdana"/>
          <w:sz w:val="20"/>
          <w:szCs w:val="20"/>
        </w:rPr>
        <w:t>Zamawiający zobowiązany jest do płacenia kary umownej W</w:t>
      </w:r>
      <w:r>
        <w:rPr>
          <w:rFonts w:ascii="Verdana" w:hAnsi="Verdana"/>
          <w:sz w:val="20"/>
          <w:szCs w:val="20"/>
        </w:rPr>
        <w:t>ykonawcy z tytułu rozwiązania</w:t>
      </w:r>
      <w:r w:rsidRPr="00B23E0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U</w:t>
      </w:r>
      <w:r w:rsidRPr="00B23E0E">
        <w:rPr>
          <w:rFonts w:ascii="Verdana" w:hAnsi="Verdana"/>
          <w:sz w:val="20"/>
          <w:szCs w:val="20"/>
        </w:rPr>
        <w:t>mowy z przyczyn zależnych od Zamawiającego - w wysokości 10% wynagrodzenia umownego brutto określonego w § 3 ust 1.</w:t>
      </w:r>
    </w:p>
    <w:p w14:paraId="203DDA81" w14:textId="77777777" w:rsidR="005E7D86" w:rsidRPr="00B23E0E" w:rsidRDefault="005E7D86" w:rsidP="005E7D86">
      <w:pPr>
        <w:tabs>
          <w:tab w:val="left" w:pos="284"/>
        </w:tabs>
        <w:spacing w:line="360" w:lineRule="auto"/>
        <w:ind w:left="142" w:firstLine="3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B23E0E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 </w:t>
      </w:r>
      <w:r w:rsidRPr="00B23E0E">
        <w:rPr>
          <w:rFonts w:ascii="Verdana" w:hAnsi="Verdana"/>
          <w:sz w:val="20"/>
          <w:szCs w:val="20"/>
        </w:rPr>
        <w:t>Wykonawca zobowiązany jest do zapłacenia kar umownych Zamawiającemu z tytułu:</w:t>
      </w:r>
    </w:p>
    <w:p w14:paraId="7FF440B4" w14:textId="77777777" w:rsidR="005E7D86" w:rsidRPr="00B23E0E" w:rsidRDefault="005E7D86" w:rsidP="005E7D86">
      <w:pPr>
        <w:tabs>
          <w:tab w:val="left" w:pos="720"/>
        </w:tabs>
        <w:spacing w:line="360" w:lineRule="auto"/>
        <w:ind w:left="72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 w:rsidRPr="00B23E0E">
        <w:rPr>
          <w:rFonts w:ascii="Verdana" w:hAnsi="Verdana"/>
          <w:sz w:val="20"/>
          <w:szCs w:val="20"/>
        </w:rPr>
        <w:t xml:space="preserve"> przekroczeni</w:t>
      </w:r>
      <w:r>
        <w:rPr>
          <w:rFonts w:ascii="Verdana" w:hAnsi="Verdana"/>
          <w:sz w:val="20"/>
          <w:szCs w:val="20"/>
        </w:rPr>
        <w:t>a</w:t>
      </w:r>
      <w:r w:rsidRPr="00B23E0E">
        <w:rPr>
          <w:rFonts w:ascii="Verdana" w:hAnsi="Verdana"/>
          <w:sz w:val="20"/>
          <w:szCs w:val="20"/>
        </w:rPr>
        <w:t xml:space="preserve"> terminu dostawy </w:t>
      </w:r>
      <w:r>
        <w:rPr>
          <w:rFonts w:ascii="Verdana" w:hAnsi="Verdana"/>
          <w:sz w:val="20"/>
          <w:szCs w:val="20"/>
        </w:rPr>
        <w:t xml:space="preserve">określonego w § 3 ust. 9 </w:t>
      </w:r>
      <w:r w:rsidRPr="00B23E0E">
        <w:rPr>
          <w:rFonts w:ascii="Verdana" w:hAnsi="Verdana"/>
          <w:sz w:val="20"/>
          <w:szCs w:val="20"/>
        </w:rPr>
        <w:t xml:space="preserve">w wysokości </w:t>
      </w:r>
      <w:r>
        <w:rPr>
          <w:rFonts w:ascii="Verdana" w:hAnsi="Verdana"/>
          <w:sz w:val="20"/>
          <w:szCs w:val="20"/>
        </w:rPr>
        <w:t>0,1</w:t>
      </w:r>
      <w:r w:rsidRPr="00B23E0E">
        <w:rPr>
          <w:rFonts w:ascii="Verdana" w:hAnsi="Verdana"/>
          <w:sz w:val="20"/>
          <w:szCs w:val="20"/>
        </w:rPr>
        <w:t>% wynagrodzenia br</w:t>
      </w:r>
      <w:r>
        <w:rPr>
          <w:rFonts w:ascii="Verdana" w:hAnsi="Verdana"/>
          <w:sz w:val="20"/>
          <w:szCs w:val="20"/>
        </w:rPr>
        <w:t>utto, o którym mowa w § 3 ust.1</w:t>
      </w:r>
      <w:r w:rsidRPr="00B23E0E">
        <w:rPr>
          <w:rFonts w:ascii="Verdana" w:hAnsi="Verdana"/>
          <w:sz w:val="20"/>
          <w:szCs w:val="20"/>
        </w:rPr>
        <w:t>, za każdy rozpoczęty dzień zwłoki,</w:t>
      </w:r>
    </w:p>
    <w:p w14:paraId="58634249" w14:textId="77777777" w:rsidR="005E7D86" w:rsidRPr="00B23E0E" w:rsidRDefault="005E7D86" w:rsidP="005E7D86">
      <w:pPr>
        <w:tabs>
          <w:tab w:val="left" w:pos="720"/>
        </w:tabs>
        <w:spacing w:line="360" w:lineRule="auto"/>
        <w:ind w:left="709" w:hanging="34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 rozwiązania U</w:t>
      </w:r>
      <w:r w:rsidRPr="00B23E0E">
        <w:rPr>
          <w:rFonts w:ascii="Verdana" w:hAnsi="Verdana"/>
          <w:sz w:val="20"/>
          <w:szCs w:val="20"/>
        </w:rPr>
        <w:t xml:space="preserve">mowy z przyczyn zależnych od Wykonawcy w wysokości 10% </w:t>
      </w:r>
      <w:r>
        <w:rPr>
          <w:rFonts w:ascii="Verdana" w:hAnsi="Verdana"/>
          <w:sz w:val="20"/>
          <w:szCs w:val="20"/>
        </w:rPr>
        <w:t xml:space="preserve">    </w:t>
      </w:r>
      <w:r w:rsidRPr="00B23E0E">
        <w:rPr>
          <w:rFonts w:ascii="Verdana" w:hAnsi="Verdana"/>
          <w:sz w:val="20"/>
          <w:szCs w:val="20"/>
        </w:rPr>
        <w:t>wynagrodzenia umownego brutto określonego w § 3 ust 1.</w:t>
      </w:r>
    </w:p>
    <w:p w14:paraId="72F2BEF6" w14:textId="77777777" w:rsidR="005E7D86" w:rsidRPr="00B23E0E" w:rsidRDefault="005E7D86" w:rsidP="005E7D86">
      <w:pPr>
        <w:tabs>
          <w:tab w:val="left" w:pos="426"/>
        </w:tabs>
        <w:spacing w:before="120" w:after="120" w:line="36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B23E0E">
        <w:rPr>
          <w:rFonts w:ascii="Verdana" w:hAnsi="Verdana"/>
          <w:sz w:val="20"/>
          <w:szCs w:val="20"/>
        </w:rPr>
        <w:t>2</w:t>
      </w:r>
      <w:r w:rsidRPr="00B23E0E">
        <w:rPr>
          <w:rFonts w:ascii="Verdana" w:hAnsi="Verdana"/>
          <w:b/>
          <w:sz w:val="20"/>
          <w:szCs w:val="20"/>
        </w:rPr>
        <w:t xml:space="preserve">. </w:t>
      </w:r>
      <w:r w:rsidRPr="00B23E0E">
        <w:rPr>
          <w:rFonts w:ascii="Verdana" w:hAnsi="Verdana"/>
          <w:b/>
          <w:sz w:val="20"/>
          <w:szCs w:val="20"/>
        </w:rPr>
        <w:tab/>
      </w:r>
      <w:r w:rsidRPr="00B23E0E">
        <w:rPr>
          <w:rFonts w:ascii="Verdana" w:hAnsi="Verdana"/>
          <w:sz w:val="20"/>
          <w:szCs w:val="20"/>
        </w:rPr>
        <w:t>Zamawiający zastrzega sobie prawo dochodzenia odszkodowania uzupełniającego do wysokości poniesionej szkody.</w:t>
      </w:r>
    </w:p>
    <w:p w14:paraId="6594D867" w14:textId="77777777" w:rsidR="005E7D86" w:rsidRPr="00B23E0E" w:rsidRDefault="005E7D86" w:rsidP="005E7D86">
      <w:pPr>
        <w:spacing w:before="120" w:after="120" w:line="360" w:lineRule="auto"/>
        <w:ind w:left="425" w:hanging="425"/>
        <w:jc w:val="both"/>
        <w:rPr>
          <w:rFonts w:ascii="Verdana" w:hAnsi="Verdana" w:cs="Arial"/>
          <w:bCs/>
          <w:iCs/>
          <w:sz w:val="20"/>
          <w:szCs w:val="20"/>
        </w:rPr>
      </w:pPr>
      <w:r w:rsidRPr="00B23E0E">
        <w:rPr>
          <w:rFonts w:ascii="Verdana" w:hAnsi="Verdana" w:cs="Arial"/>
          <w:bCs/>
          <w:iCs/>
          <w:sz w:val="20"/>
          <w:szCs w:val="20"/>
        </w:rPr>
        <w:t>3.</w:t>
      </w:r>
      <w:r w:rsidRPr="00B23E0E">
        <w:rPr>
          <w:rFonts w:ascii="Verdana" w:hAnsi="Verdana" w:cs="Arial"/>
          <w:bCs/>
          <w:iCs/>
          <w:sz w:val="20"/>
          <w:szCs w:val="20"/>
        </w:rPr>
        <w:tab/>
        <w:t>Wykonawca wyraża zgodę na potrącenie kar umownych z przysługującego mu wynagrodzenia.</w:t>
      </w:r>
      <w:r w:rsidRPr="00B23E0E">
        <w:rPr>
          <w:rFonts w:ascii="Verdana" w:hAnsi="Verdana" w:cs="Arial"/>
          <w:b/>
          <w:bCs/>
          <w:iCs/>
          <w:sz w:val="20"/>
          <w:szCs w:val="20"/>
        </w:rPr>
        <w:t xml:space="preserve"> </w:t>
      </w:r>
      <w:r w:rsidRPr="00B23E0E">
        <w:rPr>
          <w:rFonts w:ascii="Verdana" w:hAnsi="Verdana" w:cs="Arial"/>
          <w:b/>
          <w:bCs/>
          <w:iCs/>
          <w:sz w:val="20"/>
          <w:szCs w:val="20"/>
        </w:rPr>
        <w:tab/>
      </w:r>
    </w:p>
    <w:p w14:paraId="1A3EDD22" w14:textId="77777777" w:rsidR="005E7D86" w:rsidRPr="00E91A17" w:rsidRDefault="005E7D86" w:rsidP="005E7D86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E91A17">
        <w:rPr>
          <w:rFonts w:ascii="Verdana" w:hAnsi="Verdana"/>
          <w:b/>
          <w:sz w:val="20"/>
          <w:szCs w:val="20"/>
        </w:rPr>
        <w:t>§ 1</w:t>
      </w:r>
      <w:r>
        <w:rPr>
          <w:rFonts w:ascii="Verdana" w:hAnsi="Verdana"/>
          <w:b/>
          <w:sz w:val="20"/>
          <w:szCs w:val="20"/>
        </w:rPr>
        <w:t>2</w:t>
      </w:r>
    </w:p>
    <w:p w14:paraId="78B62289" w14:textId="77777777" w:rsidR="005E7D86" w:rsidRPr="00E91A17" w:rsidRDefault="005E7D86" w:rsidP="005E7D86">
      <w:pPr>
        <w:widowControl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  <w:lang w:bidi="he-IL"/>
        </w:rPr>
      </w:pPr>
      <w:r w:rsidRPr="00E91A17">
        <w:rPr>
          <w:rFonts w:ascii="Verdana" w:hAnsi="Verdana"/>
          <w:sz w:val="20"/>
          <w:szCs w:val="20"/>
        </w:rPr>
        <w:t>1.</w:t>
      </w:r>
      <w:r w:rsidRPr="00E91A17">
        <w:rPr>
          <w:rFonts w:ascii="Verdana" w:hAnsi="Verdana"/>
          <w:sz w:val="20"/>
          <w:szCs w:val="20"/>
        </w:rPr>
        <w:tab/>
        <w:t xml:space="preserve">W sprawach nie uregulowanych niniejszą Umową stosuje się przepisy Kodeksu cywilnego oraz ustawy z dnia 29 stycznia 2004 r. Prawo zamówień publicznych. </w:t>
      </w:r>
    </w:p>
    <w:p w14:paraId="7E57E304" w14:textId="77777777" w:rsidR="005E7D86" w:rsidRDefault="005E7D86" w:rsidP="005E7D86">
      <w:pPr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</w:rPr>
      </w:pPr>
      <w:r w:rsidRPr="00E91A17">
        <w:rPr>
          <w:rFonts w:ascii="Verdana" w:hAnsi="Verdana"/>
          <w:sz w:val="20"/>
          <w:szCs w:val="20"/>
        </w:rPr>
        <w:t>2.</w:t>
      </w:r>
      <w:r w:rsidRPr="00E91A17">
        <w:rPr>
          <w:rFonts w:ascii="Verdana" w:hAnsi="Verdana"/>
          <w:sz w:val="20"/>
          <w:szCs w:val="20"/>
        </w:rPr>
        <w:tab/>
      </w:r>
      <w:r w:rsidRPr="00BE5D1A">
        <w:rPr>
          <w:rFonts w:ascii="Verdana" w:hAnsi="Verdana" w:cs="Arial"/>
          <w:sz w:val="20"/>
          <w:szCs w:val="20"/>
        </w:rPr>
        <w:t>Wszelkie zmiany niniejszej Umowy wymagają zgody obu Stron w formie pisemnej pod rygorem nieważności.</w:t>
      </w:r>
    </w:p>
    <w:p w14:paraId="0CAD1D66" w14:textId="77777777" w:rsidR="005E7D86" w:rsidRDefault="005E7D86" w:rsidP="005E7D86">
      <w:pPr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 xml:space="preserve">3. </w:t>
      </w:r>
      <w:r w:rsidRPr="00BE5D1A">
        <w:rPr>
          <w:rFonts w:ascii="Verdana" w:hAnsi="Verdana" w:cs="Verdana"/>
          <w:sz w:val="20"/>
          <w:szCs w:val="20"/>
        </w:rPr>
        <w:t>Zamawiający dopuszcza możliwość dokonania zmian do Umowy w zakresie terminu lub wynagrodzenia</w:t>
      </w:r>
      <w:r w:rsidRPr="00BE5D1A">
        <w:rPr>
          <w:rFonts w:ascii="Verdana" w:hAnsi="Verdana" w:cs="Arial"/>
          <w:sz w:val="20"/>
          <w:szCs w:val="20"/>
        </w:rPr>
        <w:t>.</w:t>
      </w:r>
    </w:p>
    <w:p w14:paraId="684D78CA" w14:textId="77777777" w:rsidR="005E7D86" w:rsidRPr="00BE5D1A" w:rsidRDefault="005E7D86" w:rsidP="005E7D86">
      <w:pPr>
        <w:spacing w:line="360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4. </w:t>
      </w:r>
      <w:r w:rsidRPr="00BE5D1A">
        <w:rPr>
          <w:rFonts w:ascii="Verdana" w:hAnsi="Verdana" w:cs="Arial"/>
          <w:sz w:val="20"/>
          <w:szCs w:val="20"/>
        </w:rPr>
        <w:t xml:space="preserve">Poza przypadkami określonymi w Umowie, zmiany Umowy będą mogły nastąpić </w:t>
      </w:r>
      <w:r w:rsidRPr="00BE5D1A">
        <w:rPr>
          <w:rFonts w:ascii="Verdana" w:hAnsi="Verdana" w:cs="Arial"/>
          <w:sz w:val="20"/>
          <w:szCs w:val="20"/>
        </w:rPr>
        <w:br/>
        <w:t>w następujących przypadkach:</w:t>
      </w:r>
      <w:r w:rsidRPr="00BE5D1A">
        <w:rPr>
          <w:rFonts w:ascii="Verdana" w:hAnsi="Verdana" w:cs="Verdana"/>
          <w:sz w:val="20"/>
          <w:szCs w:val="20"/>
        </w:rPr>
        <w:t xml:space="preserve"> </w:t>
      </w:r>
    </w:p>
    <w:p w14:paraId="7F1FDA0F" w14:textId="77777777" w:rsidR="005E7D86" w:rsidRPr="00BE5D1A" w:rsidRDefault="005E7D86" w:rsidP="000A5659">
      <w:pPr>
        <w:numPr>
          <w:ilvl w:val="3"/>
          <w:numId w:val="11"/>
        </w:numPr>
        <w:tabs>
          <w:tab w:val="num" w:pos="851"/>
        </w:tabs>
        <w:spacing w:line="360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BE5D1A">
        <w:rPr>
          <w:rFonts w:ascii="Verdana" w:hAnsi="Verdana" w:cs="Verdana"/>
          <w:sz w:val="20"/>
          <w:szCs w:val="20"/>
        </w:rPr>
        <w:t>z powodu uzasadnionych zmian w zakresie sposobu wykonania przedmiotu zamówienia proponowanych przez Zamawiającego lub Wykonawcę, które zaakceptuje   na piśmie Zamawiający;</w:t>
      </w:r>
    </w:p>
    <w:p w14:paraId="03FD7B3F" w14:textId="77777777" w:rsidR="005E7D86" w:rsidRPr="00BE5D1A" w:rsidRDefault="005E7D86" w:rsidP="000A5659">
      <w:pPr>
        <w:numPr>
          <w:ilvl w:val="3"/>
          <w:numId w:val="11"/>
        </w:numPr>
        <w:spacing w:line="360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</w:t>
      </w:r>
      <w:r w:rsidRPr="00BE5D1A">
        <w:rPr>
          <w:rFonts w:ascii="Verdana" w:hAnsi="Verdana" w:cs="Verdana"/>
          <w:sz w:val="20"/>
          <w:szCs w:val="20"/>
        </w:rPr>
        <w:t>jeżeli nastąpi zmiana powszechnie obowiązujących przepisów prawa w zakresie mającym wpływ na realizację przedmiotu zamówienia lub świadczenia jednej lub obu Stron;</w:t>
      </w:r>
    </w:p>
    <w:p w14:paraId="2E6DD4DD" w14:textId="77777777" w:rsidR="005E7D86" w:rsidRPr="00BE5D1A" w:rsidRDefault="005E7D86" w:rsidP="000A5659">
      <w:pPr>
        <w:numPr>
          <w:ilvl w:val="3"/>
          <w:numId w:val="11"/>
        </w:numPr>
        <w:tabs>
          <w:tab w:val="num" w:pos="851"/>
        </w:tabs>
        <w:autoSpaceDE w:val="0"/>
        <w:autoSpaceDN w:val="0"/>
        <w:adjustRightInd w:val="0"/>
        <w:spacing w:line="360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r w:rsidRPr="00BE5D1A">
        <w:rPr>
          <w:rFonts w:ascii="Verdana" w:hAnsi="Verdana" w:cs="Verdana"/>
          <w:sz w:val="20"/>
          <w:szCs w:val="20"/>
        </w:rPr>
        <w:t>powstania rozbieżności lub niejasności w rozumieniu pojęć lub sformułowań użytych w Umowie, których nie będzie można usunąć w inny sposób, a zmiana treści Umowy będzie umożliwiać usunięcie rozbieżności lub niejasności i doprecyzowanie umowy w celu jednoznacznej interpretacji jej zapisów przez Strony;</w:t>
      </w:r>
    </w:p>
    <w:p w14:paraId="468BE5DF" w14:textId="77777777" w:rsidR="005E7D86" w:rsidRPr="00BE5D1A" w:rsidRDefault="005E7D86" w:rsidP="000A5659">
      <w:pPr>
        <w:numPr>
          <w:ilvl w:val="3"/>
          <w:numId w:val="11"/>
        </w:numPr>
        <w:tabs>
          <w:tab w:val="num" w:pos="851"/>
        </w:tabs>
        <w:suppressAutoHyphens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 w:cs="Verdana"/>
          <w:sz w:val="20"/>
          <w:szCs w:val="20"/>
        </w:rPr>
      </w:pPr>
      <w:r w:rsidRPr="00BE5D1A">
        <w:rPr>
          <w:rFonts w:ascii="Verdana" w:hAnsi="Verdana" w:cs="Verdana"/>
          <w:sz w:val="20"/>
          <w:szCs w:val="20"/>
        </w:rPr>
        <w:t>wydłużenia terminu zakończenia realizacji Umowy z istotnych powodów wskazanych przez Wykonawcę, zaakceptowanych w formie pisemnej przez Zamawiającego;</w:t>
      </w:r>
    </w:p>
    <w:p w14:paraId="7FFE6FB4" w14:textId="77777777" w:rsidR="005E7D86" w:rsidRPr="00BE5D1A" w:rsidRDefault="005E7D86" w:rsidP="000A5659">
      <w:pPr>
        <w:numPr>
          <w:ilvl w:val="3"/>
          <w:numId w:val="11"/>
        </w:numPr>
        <w:tabs>
          <w:tab w:val="num" w:pos="851"/>
        </w:tabs>
        <w:suppressAutoHyphens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 w:cs="Verdana"/>
          <w:sz w:val="20"/>
          <w:szCs w:val="20"/>
        </w:rPr>
      </w:pPr>
      <w:r w:rsidRPr="00BE5D1A">
        <w:rPr>
          <w:rFonts w:ascii="Verdana" w:hAnsi="Verdana" w:cs="Verdana"/>
          <w:sz w:val="20"/>
          <w:szCs w:val="20"/>
        </w:rPr>
        <w:t>wydłużenia terminu zakończenia realizacji Umowy z powodu zaistnienia po zawarciu umowy przypadku „siły wyższej”, przez którą rozumieć się będzie zdarzenie zewnętrzne wobec łączącej Strony więzi prawnej o charakterze niezależnym od Stron, którego Strony nie mogły przewidzieć, i któremu nie mogły zapobiec przy zachowaniu należytej staranności i zaistnienia konieczności wydłużenia terminu zakończenia realizacji Umowy na skutek zaistnienia „siły wyższej”. Za „siłę wyższą”, warunkującą zmianę Umowy uważać się będzie w szczególności: powódź, pożar i inne klęski żywiołowe, zamieszki, strajki, ataki terrorystyczne. O ewentualnym uznaniu przedłużenia terminu realizacji umowy z powodu „siły wyższej”, będzie decydował Zamawiający w trakcie realizacji umowy, po złożeniu pisemnego wniosku Wykonawcy;</w:t>
      </w:r>
    </w:p>
    <w:p w14:paraId="5F104878" w14:textId="77777777" w:rsidR="005E7D86" w:rsidRDefault="005E7D86" w:rsidP="000A5659">
      <w:pPr>
        <w:numPr>
          <w:ilvl w:val="3"/>
          <w:numId w:val="11"/>
        </w:numPr>
        <w:tabs>
          <w:tab w:val="num" w:pos="851"/>
        </w:tabs>
        <w:suppressAutoHyphens/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hAnsi="Verdana" w:cs="Verdana"/>
          <w:sz w:val="20"/>
          <w:szCs w:val="20"/>
        </w:rPr>
      </w:pPr>
      <w:r w:rsidRPr="00BE5D1A">
        <w:rPr>
          <w:rFonts w:ascii="Verdana" w:hAnsi="Verdana" w:cs="Verdana"/>
          <w:sz w:val="20"/>
          <w:szCs w:val="20"/>
        </w:rPr>
        <w:t>w przypadku opisanym w ust. 6.</w:t>
      </w:r>
    </w:p>
    <w:p w14:paraId="0EB91C02" w14:textId="77777777" w:rsidR="005E7D86" w:rsidRPr="00BE5D1A" w:rsidRDefault="005E7D86" w:rsidP="005E7D86">
      <w:pPr>
        <w:spacing w:line="360" w:lineRule="auto"/>
        <w:ind w:left="284" w:hanging="284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6. </w:t>
      </w:r>
      <w:r w:rsidRPr="00BE5D1A">
        <w:rPr>
          <w:rFonts w:ascii="Verdana" w:hAnsi="Verdana" w:cs="Arial"/>
          <w:sz w:val="20"/>
          <w:szCs w:val="20"/>
        </w:rPr>
        <w:t>Jeśli nastąpiło ogłoszenie upadłości lub otwarcie postępowania restrukturyzacyjnego</w:t>
      </w:r>
      <w:r>
        <w:rPr>
          <w:rFonts w:ascii="Verdana" w:hAnsi="Verdana" w:cs="Arial"/>
          <w:sz w:val="20"/>
          <w:szCs w:val="20"/>
        </w:rPr>
        <w:t xml:space="preserve"> </w:t>
      </w:r>
      <w:r w:rsidRPr="00BE5D1A">
        <w:rPr>
          <w:rFonts w:ascii="Verdana" w:hAnsi="Verdana" w:cs="Arial"/>
          <w:sz w:val="20"/>
          <w:szCs w:val="20"/>
        </w:rPr>
        <w:t xml:space="preserve">Wykonawcy, to strony mogą zmienić Umowę w ten sposób, iż: </w:t>
      </w:r>
    </w:p>
    <w:p w14:paraId="6E74283B" w14:textId="77777777" w:rsidR="005E7D86" w:rsidRDefault="005E7D86" w:rsidP="000A5659">
      <w:pPr>
        <w:numPr>
          <w:ilvl w:val="0"/>
          <w:numId w:val="25"/>
        </w:numPr>
        <w:spacing w:line="360" w:lineRule="auto"/>
        <w:ind w:left="851" w:hanging="425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  <w:r w:rsidRPr="00BE5D1A">
        <w:rPr>
          <w:rFonts w:ascii="Verdana" w:hAnsi="Verdana" w:cs="Arial"/>
          <w:sz w:val="20"/>
          <w:szCs w:val="20"/>
        </w:rPr>
        <w:t>wszystkie zobowiązania i wierzytelności Wykonawcy wobec Zamawiającego przejmie podmiot trzeci, wskazany przez Wykonawcę, na warunkach określonych w Umowie;</w:t>
      </w:r>
    </w:p>
    <w:p w14:paraId="79383F6A" w14:textId="77777777" w:rsidR="005E7D86" w:rsidRPr="00C11128" w:rsidRDefault="005E7D86" w:rsidP="000A5659">
      <w:pPr>
        <w:numPr>
          <w:ilvl w:val="0"/>
          <w:numId w:val="25"/>
        </w:numPr>
        <w:spacing w:line="360" w:lineRule="auto"/>
        <w:ind w:left="851" w:hanging="425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  <w:r w:rsidRPr="00BE5D1A">
        <w:rPr>
          <w:rFonts w:ascii="Verdana" w:hAnsi="Verdana" w:cs="Arial"/>
          <w:sz w:val="20"/>
          <w:szCs w:val="20"/>
        </w:rPr>
        <w:t xml:space="preserve">wskazany podmiot trzeci przejmie wierzytelności i zobowiązania Wykonawcy, </w:t>
      </w:r>
      <w:r w:rsidRPr="00BE5D1A">
        <w:rPr>
          <w:rFonts w:ascii="Verdana" w:hAnsi="Verdana" w:cs="Arial"/>
          <w:sz w:val="20"/>
          <w:szCs w:val="20"/>
        </w:rPr>
        <w:br/>
        <w:t xml:space="preserve">w stosunku do podwykonawców (usługodawców i dostawców), których umowy zostały zatwierdzone przez Zamawiającego do dnia zmiany Umowy, na warunkach określonych w Umowie oraz przepisach art. 647(1) k.c. i art. 143a-143d </w:t>
      </w:r>
      <w:proofErr w:type="spellStart"/>
      <w:r w:rsidRPr="00BE5D1A">
        <w:rPr>
          <w:rFonts w:ascii="Verdana" w:hAnsi="Verdana" w:cs="Arial"/>
          <w:sz w:val="20"/>
          <w:szCs w:val="20"/>
        </w:rPr>
        <w:t>Pzp</w:t>
      </w:r>
      <w:proofErr w:type="spellEnd"/>
      <w:r w:rsidRPr="00BE5D1A">
        <w:rPr>
          <w:rFonts w:ascii="Verdana" w:hAnsi="Verdana" w:cs="Arial"/>
          <w:sz w:val="20"/>
          <w:szCs w:val="20"/>
        </w:rPr>
        <w:t>;</w:t>
      </w:r>
    </w:p>
    <w:p w14:paraId="7DE5B991" w14:textId="77777777" w:rsidR="005E7D86" w:rsidRDefault="005E7D86" w:rsidP="005E7D86">
      <w:pPr>
        <w:spacing w:line="360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7.  </w:t>
      </w:r>
      <w:r w:rsidRPr="00BE5D1A">
        <w:rPr>
          <w:rFonts w:ascii="Verdana" w:hAnsi="Verdana" w:cs="Arial"/>
          <w:sz w:val="20"/>
          <w:szCs w:val="20"/>
        </w:rPr>
        <w:t xml:space="preserve">W przypadku, o którym mowa w ust. 6 podmiot trzeci wskazany przez Wykonawcę jest </w:t>
      </w:r>
      <w:r>
        <w:rPr>
          <w:rFonts w:ascii="Verdana" w:hAnsi="Verdana" w:cs="Arial"/>
          <w:sz w:val="20"/>
          <w:szCs w:val="20"/>
        </w:rPr>
        <w:t xml:space="preserve">  </w:t>
      </w:r>
    </w:p>
    <w:p w14:paraId="710CFDD0" w14:textId="77777777" w:rsidR="005E7D86" w:rsidRDefault="005E7D86" w:rsidP="005E7D86">
      <w:pPr>
        <w:spacing w:line="360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r w:rsidRPr="00BE5D1A">
        <w:rPr>
          <w:rFonts w:ascii="Verdana" w:hAnsi="Verdana" w:cs="Arial"/>
          <w:sz w:val="20"/>
          <w:szCs w:val="20"/>
        </w:rPr>
        <w:t xml:space="preserve">zobowiązany spełniać warunki udziału w postępowaniu przetargowym, w stopniu nie </w:t>
      </w:r>
    </w:p>
    <w:p w14:paraId="1A72046F" w14:textId="77777777" w:rsidR="005E7D86" w:rsidRPr="00BE5D1A" w:rsidRDefault="005E7D86" w:rsidP="005E7D86">
      <w:pPr>
        <w:spacing w:line="360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r w:rsidRPr="00BE5D1A">
        <w:rPr>
          <w:rFonts w:ascii="Verdana" w:hAnsi="Verdana" w:cs="Arial"/>
          <w:sz w:val="20"/>
          <w:szCs w:val="20"/>
        </w:rPr>
        <w:t>mniejszym niż Wykonawca.</w:t>
      </w:r>
    </w:p>
    <w:p w14:paraId="2320D125" w14:textId="77777777" w:rsidR="005E7D86" w:rsidRPr="00BE5D1A" w:rsidRDefault="005E7D86" w:rsidP="000A5659">
      <w:pPr>
        <w:numPr>
          <w:ilvl w:val="0"/>
          <w:numId w:val="18"/>
        </w:numPr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</w:rPr>
      </w:pPr>
      <w:r w:rsidRPr="00BE5D1A">
        <w:rPr>
          <w:rFonts w:ascii="Verdana" w:hAnsi="Verdana" w:cs="Arial"/>
          <w:sz w:val="20"/>
          <w:szCs w:val="20"/>
        </w:rPr>
        <w:lastRenderedPageBreak/>
        <w:t>W przypadku, o którym mowa w ust. 6 Strony mogą rozwiązać Umowę za porozumieniem stron wskazując jednocześnie sposób rozliczenia robót (dostaw, usług) wykonanych przez Wykonawcę do dnia rozwiązania Umowy, w tym rozliczenia podwykonawców (dostawców, usługodawców).</w:t>
      </w:r>
    </w:p>
    <w:p w14:paraId="3D044279" w14:textId="77777777" w:rsidR="005E7D86" w:rsidRPr="00BE5D1A" w:rsidRDefault="005E7D86" w:rsidP="000A5659">
      <w:pPr>
        <w:numPr>
          <w:ilvl w:val="0"/>
          <w:numId w:val="18"/>
        </w:numPr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</w:rPr>
      </w:pPr>
      <w:r w:rsidRPr="00BE5D1A">
        <w:rPr>
          <w:rFonts w:ascii="Verdana" w:hAnsi="Verdana" w:cs="Arial"/>
          <w:sz w:val="20"/>
          <w:szCs w:val="20"/>
        </w:rPr>
        <w:t>W przypadku, o którym mowa w ust. 8 Strony nie są uprawnione do żądania kar umownych z tytułu rozwiązania Umowy (odstąpienia od Umowy), a Wykonawcy przysługuje wynagrodzenie jedynie za usługi wykonanie do dnia rozwiązania Umowy.</w:t>
      </w:r>
    </w:p>
    <w:p w14:paraId="6776E11D" w14:textId="77777777" w:rsidR="005E7D86" w:rsidRPr="00BE5D1A" w:rsidRDefault="005E7D86" w:rsidP="000A5659">
      <w:pPr>
        <w:numPr>
          <w:ilvl w:val="0"/>
          <w:numId w:val="18"/>
        </w:numPr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</w:rPr>
      </w:pPr>
      <w:r w:rsidRPr="00BE5D1A">
        <w:rPr>
          <w:rFonts w:ascii="Verdana" w:hAnsi="Verdana" w:cs="Arial"/>
          <w:sz w:val="20"/>
          <w:szCs w:val="20"/>
        </w:rPr>
        <w:t xml:space="preserve">Jeśli nastąpiło ogłoszenie upadłości lub otwarcie postępowania restrukturyzacyjnego Wykonawcy lub Wykonawców wspólnie realizujących Umowę stosuje się postanowienia ust. 1-4, z tym zastrzeżeniem, iż podmiot trzeci przejmuje wszystkie zobowiązania i wierzytelności wszystkich Wykonawców wspólnie realizujących Umowę wobec Zamawiającego lub zobowiązania i wierzytelności Wykonawcy, w stosunku do którego nastąpiło ogłoszenie upadłości lub otwarcie postępowania restrukturyzacyjnego. </w:t>
      </w:r>
    </w:p>
    <w:p w14:paraId="56A70879" w14:textId="77777777" w:rsidR="005E7D86" w:rsidRDefault="005E7D86" w:rsidP="000A5659">
      <w:pPr>
        <w:numPr>
          <w:ilvl w:val="0"/>
          <w:numId w:val="18"/>
        </w:numPr>
        <w:spacing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</w:rPr>
      </w:pPr>
      <w:r w:rsidRPr="00BE5D1A">
        <w:rPr>
          <w:rFonts w:ascii="Verdana" w:hAnsi="Verdana" w:cs="Arial"/>
          <w:sz w:val="20"/>
          <w:szCs w:val="20"/>
        </w:rPr>
        <w:t>Wszelkie spory mogące wyniknąć w związku z realizacją Umowy będą rozstrzygane przez sąd właściwy dla siedziby Zamawiającego.</w:t>
      </w:r>
    </w:p>
    <w:p w14:paraId="60FCFC39" w14:textId="77777777" w:rsidR="005E7D86" w:rsidRPr="00BE5D1A" w:rsidRDefault="005E7D86" w:rsidP="000A5659">
      <w:pPr>
        <w:numPr>
          <w:ilvl w:val="0"/>
          <w:numId w:val="18"/>
        </w:numPr>
        <w:spacing w:before="12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E5D1A">
        <w:rPr>
          <w:rFonts w:ascii="Verdana" w:hAnsi="Verdana"/>
          <w:spacing w:val="-2"/>
          <w:sz w:val="20"/>
          <w:szCs w:val="20"/>
        </w:rPr>
        <w:t>Umowę niniejszą sporządzono w trzech jednobrzmiących egzemplarzach, z czego dwa egzemplarze dla Zamawiającego i jeden egzemplarz dla Wykonawcy.</w:t>
      </w:r>
    </w:p>
    <w:p w14:paraId="6464F09E" w14:textId="77777777" w:rsidR="005E7D86" w:rsidRPr="00B23E0E" w:rsidRDefault="005E7D86" w:rsidP="005E7D86">
      <w:pPr>
        <w:tabs>
          <w:tab w:val="left" w:pos="0"/>
          <w:tab w:val="left" w:pos="426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F6FDC68" w14:textId="77777777" w:rsidR="005E7D86" w:rsidRPr="00B23E0E" w:rsidRDefault="005E7D86" w:rsidP="005E7D86">
      <w:pPr>
        <w:spacing w:line="360" w:lineRule="auto"/>
        <w:rPr>
          <w:rFonts w:ascii="Verdana" w:hAnsi="Verdana"/>
          <w:sz w:val="20"/>
          <w:szCs w:val="20"/>
        </w:rPr>
      </w:pPr>
    </w:p>
    <w:p w14:paraId="516730B0" w14:textId="77777777" w:rsidR="005E7D86" w:rsidRPr="00B23E0E" w:rsidRDefault="005E7D86" w:rsidP="005E7D86">
      <w:pPr>
        <w:spacing w:line="360" w:lineRule="auto"/>
        <w:rPr>
          <w:rFonts w:ascii="Verdana" w:hAnsi="Verdana"/>
          <w:sz w:val="20"/>
          <w:szCs w:val="20"/>
        </w:rPr>
      </w:pPr>
    </w:p>
    <w:p w14:paraId="7EC39E89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  <w:szCs w:val="20"/>
        </w:rPr>
      </w:pPr>
      <w:r w:rsidRPr="00B23E0E">
        <w:rPr>
          <w:rFonts w:ascii="Verdana" w:hAnsi="Verdana"/>
          <w:b/>
          <w:sz w:val="20"/>
          <w:szCs w:val="20"/>
        </w:rPr>
        <w:t>ZAMAWIAJĄCY                                                                             WYKONAWCA</w:t>
      </w:r>
    </w:p>
    <w:p w14:paraId="31A5DC5D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4303B985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00F10613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3982C9D0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</w:rPr>
      </w:pPr>
      <w:r w:rsidRPr="00B23E0E">
        <w:rPr>
          <w:rFonts w:ascii="Verdana" w:hAnsi="Verdana"/>
          <w:b/>
          <w:sz w:val="20"/>
          <w:szCs w:val="20"/>
        </w:rPr>
        <w:t>………………………….…..</w:t>
      </w:r>
      <w:r w:rsidRPr="00B23E0E">
        <w:rPr>
          <w:rFonts w:ascii="Verdana" w:hAnsi="Verdana"/>
          <w:b/>
          <w:sz w:val="20"/>
          <w:szCs w:val="20"/>
        </w:rPr>
        <w:tab/>
      </w:r>
      <w:r w:rsidRPr="00B23E0E">
        <w:rPr>
          <w:rFonts w:ascii="Verdana" w:hAnsi="Verdana"/>
          <w:b/>
          <w:sz w:val="20"/>
          <w:szCs w:val="20"/>
        </w:rPr>
        <w:tab/>
      </w:r>
      <w:r w:rsidRPr="00B23E0E">
        <w:rPr>
          <w:rFonts w:ascii="Verdana" w:hAnsi="Verdana"/>
          <w:b/>
          <w:sz w:val="20"/>
          <w:szCs w:val="20"/>
        </w:rPr>
        <w:tab/>
      </w:r>
      <w:r w:rsidRPr="00B23E0E">
        <w:rPr>
          <w:rFonts w:ascii="Verdana" w:hAnsi="Verdana"/>
          <w:b/>
          <w:sz w:val="20"/>
          <w:szCs w:val="20"/>
        </w:rPr>
        <w:tab/>
      </w:r>
      <w:r w:rsidRPr="00B23E0E">
        <w:rPr>
          <w:rFonts w:ascii="Verdana" w:hAnsi="Verdana"/>
          <w:b/>
          <w:sz w:val="20"/>
          <w:szCs w:val="20"/>
        </w:rPr>
        <w:tab/>
        <w:t>………………………………………..</w:t>
      </w:r>
      <w:r w:rsidRPr="00B23E0E">
        <w:rPr>
          <w:rFonts w:ascii="Verdana" w:hAnsi="Verdana"/>
          <w:b/>
          <w:sz w:val="20"/>
        </w:rPr>
        <w:t xml:space="preserve">                                             </w:t>
      </w:r>
    </w:p>
    <w:p w14:paraId="69851245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</w:rPr>
      </w:pPr>
    </w:p>
    <w:p w14:paraId="311AC0FA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</w:rPr>
      </w:pPr>
    </w:p>
    <w:p w14:paraId="6A69FD7A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</w:rPr>
      </w:pPr>
    </w:p>
    <w:p w14:paraId="7F2E162C" w14:textId="77777777" w:rsidR="005E7D86" w:rsidRPr="00B23E0E" w:rsidRDefault="005E7D86" w:rsidP="005E7D86">
      <w:pPr>
        <w:spacing w:line="360" w:lineRule="auto"/>
        <w:rPr>
          <w:rFonts w:ascii="Verdana" w:hAnsi="Verdana"/>
          <w:b/>
          <w:sz w:val="20"/>
          <w:szCs w:val="20"/>
        </w:rPr>
      </w:pPr>
      <w:r w:rsidRPr="00B23E0E">
        <w:rPr>
          <w:rFonts w:ascii="Verdana" w:hAnsi="Verdana"/>
          <w:b/>
          <w:sz w:val="20"/>
        </w:rPr>
        <w:t>………………………………</w:t>
      </w:r>
      <w:r w:rsidRPr="00B23E0E">
        <w:rPr>
          <w:rFonts w:ascii="Verdana" w:hAnsi="Verdana"/>
          <w:b/>
          <w:sz w:val="20"/>
        </w:rPr>
        <w:tab/>
      </w:r>
      <w:r w:rsidRPr="00B23E0E">
        <w:rPr>
          <w:rFonts w:ascii="Verdana" w:hAnsi="Verdana"/>
          <w:b/>
          <w:sz w:val="20"/>
        </w:rPr>
        <w:tab/>
      </w:r>
      <w:r w:rsidRPr="00B23E0E">
        <w:rPr>
          <w:rFonts w:ascii="Verdana" w:hAnsi="Verdana"/>
          <w:b/>
          <w:sz w:val="20"/>
        </w:rPr>
        <w:tab/>
      </w:r>
      <w:r w:rsidRPr="00B23E0E">
        <w:rPr>
          <w:rFonts w:ascii="Verdana" w:hAnsi="Verdana"/>
          <w:b/>
          <w:sz w:val="20"/>
        </w:rPr>
        <w:tab/>
      </w:r>
      <w:r w:rsidRPr="00B23E0E">
        <w:rPr>
          <w:rFonts w:ascii="Verdana" w:hAnsi="Verdana"/>
          <w:b/>
          <w:sz w:val="20"/>
        </w:rPr>
        <w:tab/>
        <w:t>…………………………..……………</w:t>
      </w:r>
    </w:p>
    <w:p w14:paraId="2615828F" w14:textId="77777777" w:rsidR="005E7D86" w:rsidRDefault="005E7D86" w:rsidP="005E7D86">
      <w:pPr>
        <w:spacing w:line="360" w:lineRule="auto"/>
      </w:pPr>
    </w:p>
    <w:p w14:paraId="223E6312" w14:textId="77777777" w:rsidR="005E7D86" w:rsidRDefault="005E7D86" w:rsidP="005E7D86">
      <w:pPr>
        <w:spacing w:line="360" w:lineRule="auto"/>
      </w:pPr>
    </w:p>
    <w:p w14:paraId="145DCA7C" w14:textId="18F11BA0" w:rsidR="005E7D86" w:rsidRDefault="005E7D86">
      <w:pPr>
        <w:rPr>
          <w:rFonts w:ascii="Verdana" w:hAnsi="Verdana" w:cs="Arial"/>
          <w:b/>
          <w:color w:val="000000"/>
          <w:lang w:eastAsia="ar-SA"/>
        </w:rPr>
      </w:pPr>
      <w:r>
        <w:rPr>
          <w:rFonts w:ascii="Verdana" w:hAnsi="Verdana" w:cs="Arial"/>
          <w:b/>
          <w:color w:val="000000"/>
          <w:lang w:eastAsia="ar-SA"/>
        </w:rPr>
        <w:br w:type="page"/>
      </w:r>
    </w:p>
    <w:p w14:paraId="109681D8" w14:textId="77777777" w:rsidR="005E7D86" w:rsidRDefault="005E7D86" w:rsidP="005E7D86">
      <w:pPr>
        <w:pStyle w:val="Bezodstpw"/>
        <w:jc w:val="right"/>
        <w:rPr>
          <w:rFonts w:ascii="Verdana" w:hAnsi="Verdana" w:cs="Arial"/>
          <w:b/>
        </w:rPr>
        <w:sectPr w:rsidR="005E7D86" w:rsidSect="00EF7351">
          <w:footerReference w:type="default" r:id="rId15"/>
          <w:type w:val="continuous"/>
          <w:pgSz w:w="11909" w:h="16834" w:code="9"/>
          <w:pgMar w:top="1440" w:right="1077" w:bottom="1440" w:left="1077" w:header="709" w:footer="709" w:gutter="0"/>
          <w:cols w:space="60"/>
          <w:noEndnote/>
          <w:docGrid w:linePitch="272"/>
        </w:sectPr>
      </w:pPr>
    </w:p>
    <w:p w14:paraId="11AA536B" w14:textId="12BA4FDD" w:rsidR="005E7D86" w:rsidRDefault="005E7D86" w:rsidP="005E7D86">
      <w:pPr>
        <w:pStyle w:val="Bezodstpw"/>
        <w:jc w:val="right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lastRenderedPageBreak/>
        <w:t>Załącznik nr 1 do umowy</w:t>
      </w:r>
    </w:p>
    <w:p w14:paraId="4E4EE718" w14:textId="77777777" w:rsidR="005E7D86" w:rsidRDefault="005E7D86" w:rsidP="005E7D86">
      <w:pPr>
        <w:pStyle w:val="Bezodstpw"/>
        <w:jc w:val="center"/>
        <w:rPr>
          <w:rFonts w:ascii="Arial" w:hAnsi="Arial" w:cs="Arial"/>
          <w:b/>
        </w:rPr>
      </w:pPr>
    </w:p>
    <w:p w14:paraId="4404588A" w14:textId="77777777" w:rsidR="005E7D86" w:rsidRDefault="005E7D86" w:rsidP="005E7D86">
      <w:pPr>
        <w:pStyle w:val="Bezodstpw"/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PROTOKÓŁ ODBIORU ILOŚCIOWO - JAKOŚCIOWEGO </w:t>
      </w:r>
    </w:p>
    <w:p w14:paraId="75C57148" w14:textId="77777777" w:rsidR="005E7D86" w:rsidRDefault="005E7D86" w:rsidP="005E7D86">
      <w:pPr>
        <w:pStyle w:val="Bezodstpw"/>
        <w:jc w:val="both"/>
        <w:rPr>
          <w:rFonts w:ascii="Verdana" w:hAnsi="Verdana" w:cs="Arial"/>
          <w:b/>
        </w:rPr>
      </w:pPr>
    </w:p>
    <w:p w14:paraId="3297DE7A" w14:textId="77777777" w:rsidR="005E7D86" w:rsidRDefault="005E7D86" w:rsidP="005E7D86">
      <w:pPr>
        <w:rPr>
          <w:rFonts w:ascii="Verdana" w:hAnsi="Verdana" w:cs="Calibri"/>
          <w:bCs/>
          <w:color w:val="000000"/>
        </w:rPr>
      </w:pPr>
      <w:r>
        <w:rPr>
          <w:rFonts w:ascii="Verdana" w:hAnsi="Verdana" w:cs="Arial"/>
        </w:rPr>
        <w:t xml:space="preserve">Dotyczy </w:t>
      </w:r>
      <w:r>
        <w:rPr>
          <w:rFonts w:ascii="Verdana" w:hAnsi="Verdana" w:cs="Arial"/>
          <w:b/>
        </w:rPr>
        <w:t xml:space="preserve">umowy nr ……………………….. </w:t>
      </w:r>
      <w:r>
        <w:rPr>
          <w:rFonts w:ascii="Verdana" w:hAnsi="Verdana" w:cs="Arial"/>
        </w:rPr>
        <w:t xml:space="preserve">z dnia </w:t>
      </w:r>
      <w:r>
        <w:rPr>
          <w:rFonts w:ascii="Verdana" w:hAnsi="Verdana" w:cs="Arial"/>
          <w:b/>
        </w:rPr>
        <w:t>………………………….</w:t>
      </w:r>
      <w:r>
        <w:rPr>
          <w:rFonts w:ascii="Verdana" w:hAnsi="Verdana" w:cs="Arial"/>
        </w:rPr>
        <w:t xml:space="preserve">. na </w:t>
      </w:r>
      <w:r>
        <w:rPr>
          <w:rFonts w:ascii="Verdana" w:hAnsi="Verdana" w:cs="Calibri"/>
          <w:bCs/>
          <w:color w:val="000000"/>
        </w:rPr>
        <w:t xml:space="preserve"> „sukcesywne dostawy wody w baniakach oraz wody mineralnej w butelkach 1,5 l i 0,5 l dla Oddziału w Warszawie ul. Mińska 25 i podległych jednostek terenowych”.</w:t>
      </w:r>
    </w:p>
    <w:p w14:paraId="073EC9F6" w14:textId="77777777" w:rsidR="005E7D86" w:rsidRDefault="005E7D86" w:rsidP="005E7D86">
      <w:pPr>
        <w:jc w:val="both"/>
        <w:rPr>
          <w:rFonts w:ascii="Verdana" w:hAnsi="Verdana" w:cs="Arial"/>
        </w:rPr>
      </w:pPr>
    </w:p>
    <w:p w14:paraId="0ED69B77" w14:textId="77777777" w:rsidR="005E7D86" w:rsidRDefault="005E7D86" w:rsidP="005E7D86">
      <w:pPr>
        <w:pStyle w:val="Bezodstpw"/>
        <w:spacing w:line="360" w:lineRule="auto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Zamawiający: GDDKiA Oddział w Warszawie,  ul. Mińska 25, 03-808 Warszawa</w:t>
      </w:r>
    </w:p>
    <w:p w14:paraId="5A16E771" w14:textId="77777777" w:rsidR="005E7D86" w:rsidRDefault="005E7D86" w:rsidP="005E7D86">
      <w:pPr>
        <w:pStyle w:val="Bezodstpw"/>
        <w:spacing w:line="360" w:lineRule="auto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Wykonawca: </w:t>
      </w:r>
    </w:p>
    <w:p w14:paraId="3BB9B145" w14:textId="77777777" w:rsidR="005E7D86" w:rsidRDefault="005E7D86" w:rsidP="000A5659">
      <w:pPr>
        <w:pStyle w:val="Bezodstpw"/>
        <w:numPr>
          <w:ilvl w:val="0"/>
          <w:numId w:val="27"/>
        </w:numPr>
        <w:spacing w:line="360" w:lineRule="auto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Miejsce dostawy:  </w:t>
      </w:r>
      <w:r>
        <w:rPr>
          <w:rFonts w:ascii="Verdana" w:hAnsi="Verdana" w:cs="Calibri"/>
          <w:b/>
          <w:bCs/>
          <w:color w:val="000000"/>
        </w:rPr>
        <w:t>Rejon w……………………………………………………………………….</w:t>
      </w:r>
    </w:p>
    <w:p w14:paraId="5DD26806" w14:textId="77777777" w:rsidR="005E7D86" w:rsidRDefault="005E7D86" w:rsidP="005E7D86">
      <w:pPr>
        <w:pStyle w:val="Bezodstpw"/>
        <w:rPr>
          <w:rFonts w:ascii="Arial" w:hAnsi="Arial" w:cs="Arial"/>
          <w:b/>
          <w:sz w:val="24"/>
        </w:rPr>
      </w:pPr>
    </w:p>
    <w:tbl>
      <w:tblPr>
        <w:tblW w:w="0" w:type="dxa"/>
        <w:tblInd w:w="4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"/>
        <w:gridCol w:w="5294"/>
        <w:gridCol w:w="1492"/>
        <w:gridCol w:w="5454"/>
      </w:tblGrid>
      <w:tr w:rsidR="005E7D86" w14:paraId="44D70278" w14:textId="77777777" w:rsidTr="005E7D86">
        <w:trPr>
          <w:trHeight w:val="3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A4B7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  <w:sz w:val="20"/>
              </w:rPr>
            </w:pPr>
            <w:r>
              <w:rPr>
                <w:rFonts w:ascii="Verdana" w:hAnsi="Verdana" w:cs="Arial"/>
                <w:color w:val="000000"/>
              </w:rPr>
              <w:t xml:space="preserve">Lp. 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E7F6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Nazwa przedmiotu umowy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7601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 xml:space="preserve"> Ilość butelek (szt.)</w:t>
            </w:r>
          </w:p>
        </w:tc>
        <w:tc>
          <w:tcPr>
            <w:tcW w:w="5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2A93A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  <w:p w14:paraId="2302FE00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UWAGI</w:t>
            </w:r>
          </w:p>
        </w:tc>
      </w:tr>
      <w:tr w:rsidR="005E7D86" w14:paraId="7271DFB8" w14:textId="77777777" w:rsidTr="005E7D86">
        <w:trPr>
          <w:trHeight w:val="488"/>
        </w:trPr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67F7A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D5228B" w14:textId="77777777" w:rsidR="005E7D86" w:rsidRDefault="005E7D86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B0352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B0594" w14:textId="77777777" w:rsidR="005E7D86" w:rsidRDefault="005E7D86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5E7D86" w14:paraId="616C74D0" w14:textId="77777777" w:rsidTr="005E7D86">
        <w:trPr>
          <w:trHeight w:val="8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97B3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E85943" w14:textId="77777777" w:rsidR="005E7D86" w:rsidRDefault="005E7D86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31C4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D830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</w:tr>
      <w:tr w:rsidR="005E7D86" w14:paraId="6B6330CA" w14:textId="77777777" w:rsidTr="005E7D86">
        <w:trPr>
          <w:trHeight w:val="48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456D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635B9" w14:textId="77777777" w:rsidR="005E7D86" w:rsidRDefault="005E7D86">
            <w:pPr>
              <w:rPr>
                <w:rFonts w:ascii="Calibri" w:eastAsia="Calibri" w:hAnsi="Calibri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CCDB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AAE73" w14:textId="77777777" w:rsidR="005E7D86" w:rsidRDefault="005E7D86">
            <w:pPr>
              <w:rPr>
                <w:rFonts w:ascii="Calibri" w:eastAsia="Calibri" w:hAnsi="Calibri"/>
              </w:rPr>
            </w:pPr>
          </w:p>
        </w:tc>
      </w:tr>
      <w:tr w:rsidR="005E7D86" w14:paraId="78336DC5" w14:textId="77777777" w:rsidTr="005E7D86">
        <w:trPr>
          <w:trHeight w:val="48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AC5E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3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87D12" w14:textId="77777777" w:rsidR="005E7D86" w:rsidRDefault="005E7D86">
            <w:pPr>
              <w:rPr>
                <w:rFonts w:ascii="Calibri" w:eastAsia="Calibri" w:hAnsi="Calibri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FD19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46E98" w14:textId="77777777" w:rsidR="005E7D86" w:rsidRDefault="005E7D86">
            <w:pPr>
              <w:rPr>
                <w:rFonts w:ascii="Calibri" w:eastAsia="Calibri" w:hAnsi="Calibri"/>
              </w:rPr>
            </w:pPr>
          </w:p>
        </w:tc>
      </w:tr>
      <w:tr w:rsidR="005E7D86" w14:paraId="3277E063" w14:textId="77777777" w:rsidTr="005E7D86">
        <w:trPr>
          <w:trHeight w:val="48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1361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4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F50F8" w14:textId="77777777" w:rsidR="005E7D86" w:rsidRDefault="005E7D86">
            <w:pPr>
              <w:rPr>
                <w:rFonts w:ascii="Calibri" w:eastAsia="Calibri" w:hAnsi="Calibri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70B" w14:textId="77777777" w:rsidR="005E7D86" w:rsidRDefault="005E7D86">
            <w:pPr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5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088AA" w14:textId="77777777" w:rsidR="005E7D86" w:rsidRDefault="005E7D86">
            <w:pPr>
              <w:rPr>
                <w:rFonts w:ascii="Calibri" w:eastAsia="Calibri" w:hAnsi="Calibri"/>
              </w:rPr>
            </w:pPr>
          </w:p>
        </w:tc>
      </w:tr>
    </w:tbl>
    <w:p w14:paraId="3BE80EE8" w14:textId="77777777" w:rsidR="005E7D86" w:rsidRDefault="005E7D86" w:rsidP="005E7D86">
      <w:pPr>
        <w:pStyle w:val="Bezodstpw"/>
        <w:rPr>
          <w:rFonts w:ascii="Arial" w:hAnsi="Arial" w:cs="Arial"/>
        </w:rPr>
      </w:pPr>
    </w:p>
    <w:p w14:paraId="5090A50F" w14:textId="77777777" w:rsidR="005E7D86" w:rsidRDefault="005E7D86" w:rsidP="005E7D86">
      <w:pPr>
        <w:pStyle w:val="Bezodstpw"/>
        <w:rPr>
          <w:rFonts w:ascii="Verdana" w:hAnsi="Verdana" w:cs="Arial"/>
          <w:b/>
        </w:rPr>
      </w:pPr>
    </w:p>
    <w:p w14:paraId="581914ED" w14:textId="77777777" w:rsidR="005E7D86" w:rsidRDefault="005E7D86" w:rsidP="005E7D86">
      <w:pPr>
        <w:pStyle w:val="Bezodstpw"/>
        <w:ind w:left="426"/>
        <w:rPr>
          <w:rFonts w:ascii="Verdana" w:hAnsi="Verdana" w:cs="Arial"/>
        </w:rPr>
      </w:pPr>
      <w:r>
        <w:rPr>
          <w:rFonts w:ascii="Verdana" w:hAnsi="Verdana" w:cs="Arial"/>
        </w:rPr>
        <w:t>Data dostawy: ……………………………………………………..</w:t>
      </w:r>
    </w:p>
    <w:p w14:paraId="5544B830" w14:textId="77777777" w:rsidR="005E7D86" w:rsidRDefault="005E7D86" w:rsidP="005E7D86">
      <w:pPr>
        <w:pStyle w:val="Bezodstpw"/>
        <w:jc w:val="both"/>
        <w:rPr>
          <w:rFonts w:ascii="Arial" w:hAnsi="Arial" w:cs="Arial"/>
        </w:rPr>
      </w:pPr>
    </w:p>
    <w:p w14:paraId="485AFF73" w14:textId="77777777" w:rsidR="005E7D86" w:rsidRDefault="005E7D86" w:rsidP="005E7D86">
      <w:pPr>
        <w:pStyle w:val="Bezodstpw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Potwierdzam,  że dostawa z dnia ……………………………. została dostarczona zgodnie/ nie zgodnie ze złożonym zamówieniem i terminem dostawy obowiązującym w umowie.</w:t>
      </w:r>
    </w:p>
    <w:p w14:paraId="6606BBD6" w14:textId="77777777" w:rsidR="005E7D86" w:rsidRDefault="005E7D86" w:rsidP="005E7D86">
      <w:pPr>
        <w:pStyle w:val="Bezodstpw"/>
      </w:pPr>
    </w:p>
    <w:p w14:paraId="2B60F183" w14:textId="77777777" w:rsidR="005E7D86" w:rsidRDefault="005E7D86" w:rsidP="005E7D86">
      <w:pPr>
        <w:pStyle w:val="Bezodstpw"/>
      </w:pPr>
    </w:p>
    <w:p w14:paraId="411DF03A" w14:textId="77777777" w:rsidR="005E7D86" w:rsidRDefault="005E7D86" w:rsidP="005E7D86">
      <w:pPr>
        <w:pStyle w:val="Bezodstpw"/>
        <w:ind w:left="1416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……………………….……………………..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</w:t>
      </w:r>
      <w:r>
        <w:rPr>
          <w:rFonts w:ascii="Verdana" w:hAnsi="Verdana" w:cs="Arial"/>
        </w:rPr>
        <w:tab/>
        <w:t>..………………………………………………..</w:t>
      </w:r>
    </w:p>
    <w:p w14:paraId="3495BF68" w14:textId="77777777" w:rsidR="005E7D86" w:rsidRDefault="005E7D86" w:rsidP="005E7D86">
      <w:pPr>
        <w:pStyle w:val="Bezodstpw"/>
        <w:ind w:left="1416" w:firstLine="708"/>
        <w:rPr>
          <w:sz w:val="18"/>
          <w:szCs w:val="18"/>
        </w:rPr>
      </w:pPr>
      <w:r>
        <w:rPr>
          <w:rFonts w:ascii="Verdana" w:hAnsi="Verdana" w:cs="Arial"/>
        </w:rPr>
        <w:t>Przedstawiciel Wykonawcy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>Przedstawiciel Zamawiającego</w:t>
      </w:r>
    </w:p>
    <w:p w14:paraId="74BD8D88" w14:textId="77777777" w:rsidR="005E7D86" w:rsidRPr="00A11BF3" w:rsidRDefault="005E7D86" w:rsidP="005E7D86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lang w:eastAsia="ar-SA"/>
        </w:rPr>
      </w:pPr>
    </w:p>
    <w:p w14:paraId="0AAC92B1" w14:textId="77777777" w:rsidR="005E7D86" w:rsidRDefault="005E7D86" w:rsidP="008332FE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  <w:sectPr w:rsidR="005E7D86" w:rsidSect="005E7D86">
          <w:type w:val="continuous"/>
          <w:pgSz w:w="16834" w:h="11909" w:orient="landscape" w:code="9"/>
          <w:pgMar w:top="1077" w:right="1440" w:bottom="1077" w:left="1440" w:header="709" w:footer="709" w:gutter="0"/>
          <w:cols w:space="60"/>
          <w:noEndnote/>
          <w:docGrid w:linePitch="272"/>
        </w:sectPr>
      </w:pPr>
    </w:p>
    <w:p w14:paraId="52420CD6" w14:textId="77777777" w:rsidR="005E7D86" w:rsidRDefault="005E7D86" w:rsidP="005E7D86">
      <w:pPr>
        <w:jc w:val="center"/>
        <w:rPr>
          <w:rFonts w:ascii="Verdana" w:hAnsi="Verdana"/>
          <w:b/>
        </w:rPr>
      </w:pPr>
    </w:p>
    <w:p w14:paraId="4AF34A34" w14:textId="77777777" w:rsidR="005E7D86" w:rsidRPr="003461A9" w:rsidRDefault="005E7D86" w:rsidP="005E7D86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TOM </w:t>
      </w:r>
      <w:r w:rsidRPr="003461A9">
        <w:rPr>
          <w:rFonts w:ascii="Verdana" w:hAnsi="Verdana"/>
          <w:b/>
        </w:rPr>
        <w:t>III</w:t>
      </w:r>
    </w:p>
    <w:p w14:paraId="72728C46" w14:textId="77777777" w:rsidR="005E7D86" w:rsidRPr="003461A9" w:rsidRDefault="005E7D86" w:rsidP="005E7D86">
      <w:pPr>
        <w:pStyle w:val="Akapitzlist"/>
        <w:spacing w:line="240" w:lineRule="auto"/>
        <w:ind w:left="0"/>
        <w:contextualSpacing/>
        <w:jc w:val="center"/>
        <w:rPr>
          <w:rFonts w:ascii="Verdana" w:hAnsi="Verdana"/>
          <w:b/>
          <w:sz w:val="24"/>
          <w:szCs w:val="24"/>
        </w:rPr>
      </w:pPr>
      <w:r w:rsidRPr="003461A9">
        <w:rPr>
          <w:rFonts w:ascii="Verdana" w:hAnsi="Verdana"/>
          <w:b/>
          <w:sz w:val="24"/>
          <w:szCs w:val="24"/>
        </w:rPr>
        <w:t>OPIS PRZEDMIOTU ZAMÓWIENIA</w:t>
      </w:r>
    </w:p>
    <w:p w14:paraId="2F7C3C09" w14:textId="77777777" w:rsidR="005E7D86" w:rsidRDefault="005E7D86" w:rsidP="005E7D86">
      <w:pPr>
        <w:autoSpaceDE w:val="0"/>
        <w:autoSpaceDN w:val="0"/>
        <w:adjustRightInd w:val="0"/>
        <w:spacing w:line="276" w:lineRule="auto"/>
        <w:jc w:val="center"/>
        <w:rPr>
          <w:rFonts w:ascii="Verdana" w:eastAsia="Verdana,Bold" w:hAnsi="Verdana" w:cs="Verdana,Bold"/>
          <w:b/>
          <w:bCs/>
          <w:sz w:val="22"/>
          <w:szCs w:val="22"/>
        </w:rPr>
      </w:pPr>
    </w:p>
    <w:p w14:paraId="633F0484" w14:textId="0179495E" w:rsidR="005E7D86" w:rsidRDefault="005E7D86">
      <w:pPr>
        <w:rPr>
          <w:rFonts w:ascii="Verdana" w:hAnsi="Verdana" w:cs="Arial"/>
          <w:b/>
          <w:color w:val="000000"/>
          <w:sz w:val="28"/>
          <w:szCs w:val="28"/>
          <w:lang w:eastAsia="ar-SA"/>
        </w:rPr>
      </w:pPr>
      <w:r>
        <w:rPr>
          <w:rFonts w:ascii="Verdana" w:hAnsi="Verdana" w:cs="Arial"/>
          <w:b/>
          <w:color w:val="000000"/>
          <w:sz w:val="28"/>
          <w:szCs w:val="28"/>
          <w:lang w:eastAsia="ar-SA"/>
        </w:rPr>
        <w:br w:type="page"/>
      </w:r>
    </w:p>
    <w:p w14:paraId="7C7CF52B" w14:textId="77777777" w:rsidR="005E7D86" w:rsidRPr="004D4278" w:rsidRDefault="005E7D86" w:rsidP="005E7D8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Opis przedmiotu zamówienia</w:t>
      </w:r>
    </w:p>
    <w:p w14:paraId="65B4CB31" w14:textId="77777777" w:rsidR="00AF4CB4" w:rsidRDefault="005E7D86" w:rsidP="005E7D8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Przedmiotem zamówienia jest  realizowanie sukcesywnych dostaw</w:t>
      </w:r>
      <w:r w:rsidRPr="00100C82">
        <w:rPr>
          <w:rFonts w:ascii="Verdana" w:hAnsi="Verdana"/>
          <w:b/>
          <w:sz w:val="20"/>
          <w:szCs w:val="20"/>
        </w:rPr>
        <w:t xml:space="preserve"> wody w baniakach oraz wody mineralnej w butelkach 1,5 l i 0,5 l dla </w:t>
      </w:r>
      <w:r>
        <w:rPr>
          <w:rFonts w:ascii="Verdana" w:hAnsi="Verdana"/>
          <w:b/>
          <w:sz w:val="20"/>
          <w:szCs w:val="20"/>
        </w:rPr>
        <w:t>GDDKiA Oddział</w:t>
      </w:r>
      <w:r w:rsidRPr="00100C82">
        <w:rPr>
          <w:rFonts w:ascii="Verdana" w:hAnsi="Verdana"/>
          <w:b/>
          <w:sz w:val="20"/>
          <w:szCs w:val="20"/>
        </w:rPr>
        <w:t xml:space="preserve"> w Warszawie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60D6731F" w14:textId="1FB45F32" w:rsidR="005E7D86" w:rsidRPr="007235E7" w:rsidRDefault="005E7D86" w:rsidP="005E7D8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ul. </w:t>
      </w:r>
      <w:r w:rsidR="00AF4CB4">
        <w:rPr>
          <w:rFonts w:ascii="Verdana" w:hAnsi="Verdana"/>
          <w:b/>
          <w:sz w:val="20"/>
          <w:szCs w:val="20"/>
        </w:rPr>
        <w:t xml:space="preserve">Mińska </w:t>
      </w:r>
      <w:r>
        <w:rPr>
          <w:rFonts w:ascii="Verdana" w:hAnsi="Verdana"/>
          <w:b/>
          <w:sz w:val="20"/>
          <w:szCs w:val="20"/>
        </w:rPr>
        <w:t xml:space="preserve">25 i podległych jednostek terenowych. </w:t>
      </w:r>
    </w:p>
    <w:p w14:paraId="1E0B59E2" w14:textId="77777777" w:rsidR="005E7D86" w:rsidRDefault="005E7D86" w:rsidP="005E7D86">
      <w:pPr>
        <w:rPr>
          <w:rFonts w:ascii="Verdana" w:hAnsi="Verdana"/>
          <w:sz w:val="20"/>
          <w:szCs w:val="20"/>
        </w:rPr>
      </w:pPr>
    </w:p>
    <w:p w14:paraId="348402FA" w14:textId="77777777" w:rsidR="005E7D86" w:rsidRPr="00A06B04" w:rsidRDefault="005E7D86" w:rsidP="005E7D86">
      <w:pPr>
        <w:rPr>
          <w:rFonts w:ascii="Verdana" w:hAnsi="Verdana"/>
          <w:sz w:val="20"/>
          <w:szCs w:val="20"/>
        </w:rPr>
      </w:pPr>
      <w:r w:rsidRPr="00A06B04">
        <w:rPr>
          <w:rFonts w:ascii="Verdana" w:hAnsi="Verdana"/>
          <w:sz w:val="20"/>
          <w:szCs w:val="20"/>
        </w:rPr>
        <w:t>Dostawa wody w ilościach i asortymencie:</w:t>
      </w:r>
    </w:p>
    <w:tbl>
      <w:tblPr>
        <w:tblpPr w:leftFromText="141" w:rightFromText="141" w:vertAnchor="text" w:horzAnchor="margin" w:tblpXSpec="center" w:tblpY="68"/>
        <w:tblW w:w="70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5088"/>
        <w:gridCol w:w="1559"/>
      </w:tblGrid>
      <w:tr w:rsidR="005E7D86" w:rsidRPr="00DC3743" w14:paraId="5E67F260" w14:textId="77777777" w:rsidTr="000A5659">
        <w:trPr>
          <w:trHeight w:val="4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FC6C" w14:textId="77777777" w:rsidR="005E7D86" w:rsidRPr="007B6221" w:rsidRDefault="005E7D86" w:rsidP="000A56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B6221">
              <w:rPr>
                <w:rFonts w:ascii="Verdana" w:hAnsi="Verdana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9FA4" w14:textId="77777777" w:rsidR="005E7D86" w:rsidRPr="00DC3743" w:rsidRDefault="005E7D86" w:rsidP="000A5659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C3743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Opis przedmiotu zamówienia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1957" w14:textId="77777777" w:rsidR="005E7D86" w:rsidRPr="00DC3743" w:rsidRDefault="005E7D86" w:rsidP="000A5659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C3743">
              <w:rPr>
                <w:rFonts w:ascii="Verdana" w:hAnsi="Verdana"/>
                <w:b/>
                <w:color w:val="000000"/>
                <w:sz w:val="18"/>
                <w:szCs w:val="18"/>
              </w:rPr>
              <w:t>Ilość szt.</w:t>
            </w:r>
          </w:p>
        </w:tc>
      </w:tr>
      <w:tr w:rsidR="005E7D86" w:rsidRPr="007B6221" w14:paraId="05318347" w14:textId="77777777" w:rsidTr="000A5659">
        <w:trPr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298F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7B6221">
              <w:rPr>
                <w:rFonts w:ascii="Verdana" w:hAnsi="Verdan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473C" w14:textId="77777777" w:rsidR="005E7D86" w:rsidRPr="00591424" w:rsidRDefault="005E7D86" w:rsidP="000A565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Woda źródlana 18,9  litra- baniaki zwrotne</w:t>
            </w:r>
          </w:p>
          <w:p w14:paraId="7B1EC566" w14:textId="77777777" w:rsidR="005E7D86" w:rsidRPr="007B6221" w:rsidRDefault="005E7D86" w:rsidP="000A565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DCE1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10475</w:t>
            </w:r>
          </w:p>
        </w:tc>
      </w:tr>
      <w:tr w:rsidR="005E7D86" w:rsidRPr="007B6221" w14:paraId="1B825092" w14:textId="77777777" w:rsidTr="000A5659">
        <w:trPr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DE9C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D9C4" w14:textId="77777777" w:rsidR="005E7D86" w:rsidRDefault="005E7D86" w:rsidP="000A5659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 xml:space="preserve">Woda mineralna gazowana w butelkach plastikowych 1,5 litra, ogólna zawartość minerałów </w:t>
            </w:r>
            <w:r>
              <w:rPr>
                <w:rFonts w:ascii="Verdana" w:hAnsi="Verdana"/>
                <w:sz w:val="18"/>
                <w:szCs w:val="18"/>
              </w:rPr>
              <w:t xml:space="preserve">w przedziale 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500-1500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mg/l, ,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1EE8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21140</w:t>
            </w:r>
          </w:p>
        </w:tc>
      </w:tr>
      <w:tr w:rsidR="005E7D86" w:rsidRPr="007B6221" w14:paraId="442AB702" w14:textId="77777777" w:rsidTr="000A5659">
        <w:trPr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C3E8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9771" w14:textId="77777777" w:rsidR="005E7D86" w:rsidRDefault="005E7D86" w:rsidP="000A5659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 xml:space="preserve">Woda mineralna niegazowana w butelkach plastikowych 1,5 litra, ogólna zawartość minerałów </w:t>
            </w:r>
            <w:r>
              <w:rPr>
                <w:rFonts w:ascii="Verdana" w:hAnsi="Verdana"/>
                <w:sz w:val="18"/>
                <w:szCs w:val="18"/>
              </w:rPr>
              <w:t>w przedziale 500-1500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mg/l, 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7CC7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14750</w:t>
            </w:r>
          </w:p>
        </w:tc>
      </w:tr>
      <w:tr w:rsidR="005E7D86" w:rsidRPr="007B6221" w14:paraId="591DB1FF" w14:textId="77777777" w:rsidTr="000A5659">
        <w:trPr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A3F7" w14:textId="77777777" w:rsidR="005E7D86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0535" w14:textId="77777777" w:rsidR="005E7D86" w:rsidRDefault="005E7D86" w:rsidP="000A5659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 xml:space="preserve">Woda mineralna gazowana w butelkach plastikowych 0,5 litra, ogólna zawartość minerałów </w:t>
            </w:r>
            <w:r>
              <w:rPr>
                <w:rFonts w:ascii="Verdana" w:hAnsi="Verdana"/>
                <w:sz w:val="18"/>
                <w:szCs w:val="18"/>
              </w:rPr>
              <w:t>w przedziale 500-1500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 mg/l, 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AB139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76500</w:t>
            </w:r>
          </w:p>
        </w:tc>
      </w:tr>
      <w:tr w:rsidR="005E7D86" w:rsidRPr="007B6221" w14:paraId="1346A237" w14:textId="77777777" w:rsidTr="000A5659">
        <w:trPr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258C1" w14:textId="77777777" w:rsidR="005E7D86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B25" w14:textId="77777777" w:rsidR="005E7D86" w:rsidRDefault="005E7D86" w:rsidP="000A5659">
            <w:pPr>
              <w:rPr>
                <w:rFonts w:ascii="Verdana" w:hAnsi="Verdana"/>
                <w:sz w:val="18"/>
                <w:szCs w:val="18"/>
              </w:rPr>
            </w:pPr>
            <w:r w:rsidRPr="00215C7D">
              <w:rPr>
                <w:rFonts w:ascii="Verdana" w:hAnsi="Verdana"/>
                <w:sz w:val="18"/>
                <w:szCs w:val="18"/>
              </w:rPr>
              <w:t xml:space="preserve">Woda mineralna niegazowana w butelkach plastikowych 0,5 litra ogólna zawartość minerałów </w:t>
            </w:r>
            <w:r>
              <w:rPr>
                <w:rFonts w:ascii="Verdana" w:hAnsi="Verdana"/>
                <w:sz w:val="18"/>
                <w:szCs w:val="18"/>
              </w:rPr>
              <w:t xml:space="preserve">w przedziale 500-1500 </w:t>
            </w:r>
            <w:r w:rsidRPr="00215C7D">
              <w:rPr>
                <w:rFonts w:ascii="Verdana" w:hAnsi="Verdana"/>
                <w:sz w:val="18"/>
                <w:szCs w:val="18"/>
              </w:rPr>
              <w:t xml:space="preserve">mg/l, </w:t>
            </w:r>
            <w:proofErr w:type="spellStart"/>
            <w:r w:rsidRPr="00215C7D">
              <w:rPr>
                <w:rFonts w:ascii="Verdana" w:hAnsi="Verdana"/>
                <w:sz w:val="18"/>
                <w:szCs w:val="18"/>
              </w:rPr>
              <w:t>średniozmineralizowana</w:t>
            </w:r>
            <w:proofErr w:type="spellEnd"/>
            <w:r w:rsidRPr="00215C7D">
              <w:rPr>
                <w:rFonts w:ascii="Verdana" w:hAnsi="Verdana"/>
                <w:sz w:val="18"/>
                <w:szCs w:val="18"/>
              </w:rPr>
              <w:t xml:space="preserve"> z przewagą wodorowęglanów wapnia i magnezu, odżelaźniona</w:t>
            </w:r>
            <w:r>
              <w:rPr>
                <w:rFonts w:ascii="Verdana" w:hAnsi="Verdana"/>
                <w:sz w:val="18"/>
                <w:szCs w:val="18"/>
              </w:rPr>
              <w:t>, bezzwrotne opakowania – butelka plastikowa typu PET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4F48D" w14:textId="77777777" w:rsidR="005E7D86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65456</w:t>
            </w:r>
          </w:p>
        </w:tc>
      </w:tr>
      <w:tr w:rsidR="005E7D86" w:rsidRPr="007B6221" w14:paraId="1316372C" w14:textId="77777777" w:rsidTr="000A5659">
        <w:trPr>
          <w:trHeight w:val="1365"/>
        </w:trPr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CC0F" w14:textId="77777777" w:rsidR="005E7D86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14:paraId="33A61824" w14:textId="77777777" w:rsidR="005E7D86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5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8FBDE" w14:textId="77777777" w:rsidR="005E7D86" w:rsidRDefault="005E7D86" w:rsidP="000A565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Pompki do wody źródlanej.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1E82" w14:textId="77777777" w:rsidR="005E7D86" w:rsidRPr="007B6221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300</w:t>
            </w:r>
          </w:p>
        </w:tc>
      </w:tr>
      <w:tr w:rsidR="005E7D86" w:rsidRPr="007B6221" w14:paraId="51329F63" w14:textId="77777777" w:rsidTr="000A5659">
        <w:trPr>
          <w:trHeight w:val="8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5392" w14:textId="77777777" w:rsidR="005E7D86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F7E8" w14:textId="77777777" w:rsidR="005E7D86" w:rsidRDefault="005E7D86" w:rsidP="000A565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46063" w14:textId="77777777" w:rsidR="005E7D86" w:rsidRDefault="005E7D86" w:rsidP="000A56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1E19889C" w14:textId="77777777" w:rsidR="005E7D86" w:rsidRPr="007B6221" w:rsidRDefault="005E7D86" w:rsidP="005E7D86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49A94DF" w14:textId="77777777" w:rsidR="005E7D86" w:rsidRDefault="005E7D86" w:rsidP="005E7D86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</w:t>
      </w:r>
    </w:p>
    <w:p w14:paraId="494E24CC" w14:textId="77777777" w:rsidR="005E7D86" w:rsidRDefault="005E7D86" w:rsidP="005E7D86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55E694A1" w14:textId="77777777" w:rsidR="005E7D86" w:rsidRPr="0079072F" w:rsidRDefault="005E7D86" w:rsidP="005E7D86">
      <w:pPr>
        <w:autoSpaceDE w:val="0"/>
        <w:autoSpaceDN w:val="0"/>
        <w:adjustRightInd w:val="0"/>
        <w:jc w:val="center"/>
        <w:rPr>
          <w:rStyle w:val="Pogrubienie"/>
          <w:rFonts w:ascii="Verdana" w:hAnsi="Verdana"/>
          <w:bCs w:val="0"/>
          <w:sz w:val="20"/>
          <w:szCs w:val="20"/>
        </w:rPr>
      </w:pPr>
    </w:p>
    <w:p w14:paraId="09E0BB42" w14:textId="77777777" w:rsidR="005E7D86" w:rsidRDefault="005E7D86" w:rsidP="005E7D8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</w:p>
    <w:p w14:paraId="0D7C937E" w14:textId="77777777" w:rsidR="005E7D86" w:rsidRDefault="005E7D86" w:rsidP="005E7D86">
      <w:pPr>
        <w:rPr>
          <w:rFonts w:ascii="Verdana" w:hAnsi="Verdana"/>
          <w:b/>
          <w:sz w:val="20"/>
          <w:szCs w:val="20"/>
        </w:rPr>
      </w:pPr>
    </w:p>
    <w:p w14:paraId="7F330B4E" w14:textId="77777777" w:rsidR="005E7D86" w:rsidRDefault="005E7D86" w:rsidP="005E7D86">
      <w:pPr>
        <w:rPr>
          <w:rFonts w:ascii="Verdana" w:hAnsi="Verdana"/>
          <w:b/>
          <w:sz w:val="20"/>
          <w:szCs w:val="20"/>
        </w:rPr>
      </w:pPr>
    </w:p>
    <w:p w14:paraId="6445BAED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6220FF38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26EC017B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47018202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1FE554A7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3BED60E9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1CABA71C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00369632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492CB868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53AB491F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6D20FC3B" w14:textId="77777777" w:rsidR="005E7D86" w:rsidRPr="00861D0E" w:rsidRDefault="005E7D86" w:rsidP="005E7D86">
      <w:pPr>
        <w:rPr>
          <w:rFonts w:ascii="Verdana" w:hAnsi="Verdana"/>
          <w:sz w:val="20"/>
          <w:szCs w:val="20"/>
        </w:rPr>
      </w:pPr>
    </w:p>
    <w:p w14:paraId="257958B3" w14:textId="77777777" w:rsidR="005E7D86" w:rsidRDefault="005E7D86" w:rsidP="005E7D86">
      <w:pPr>
        <w:tabs>
          <w:tab w:val="left" w:pos="1305"/>
        </w:tabs>
        <w:rPr>
          <w:rFonts w:ascii="Verdana" w:hAnsi="Verdana"/>
          <w:sz w:val="20"/>
          <w:szCs w:val="20"/>
        </w:rPr>
      </w:pPr>
    </w:p>
    <w:p w14:paraId="3B4C88D8" w14:textId="77777777" w:rsidR="005E7D86" w:rsidRDefault="005E7D86" w:rsidP="005E7D86">
      <w:pPr>
        <w:tabs>
          <w:tab w:val="left" w:pos="1305"/>
        </w:tabs>
        <w:rPr>
          <w:rFonts w:ascii="Verdana" w:hAnsi="Verdana"/>
          <w:sz w:val="20"/>
          <w:szCs w:val="20"/>
        </w:rPr>
      </w:pPr>
    </w:p>
    <w:p w14:paraId="022A9AB1" w14:textId="77777777" w:rsidR="005E7D86" w:rsidRDefault="005E7D86" w:rsidP="005E7D86">
      <w:pPr>
        <w:tabs>
          <w:tab w:val="left" w:pos="1305"/>
        </w:tabs>
        <w:rPr>
          <w:rFonts w:ascii="Verdana" w:hAnsi="Verdana"/>
          <w:sz w:val="20"/>
          <w:szCs w:val="20"/>
        </w:rPr>
      </w:pPr>
    </w:p>
    <w:p w14:paraId="377D3212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</w:p>
    <w:p w14:paraId="58F6B81A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</w:p>
    <w:p w14:paraId="0C01ACF1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</w:p>
    <w:p w14:paraId="375457D1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uwzględni koszty dostawy w cenie wody.</w:t>
      </w:r>
    </w:p>
    <w:p w14:paraId="39B9C498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Dostarczana woda źródlana oraz mineralna gazowana i niegazowana powinna być klarowna, bez osadu na dnie butelki, o neutralnym zapachu i smaku. Na zamieszczonej na butelce etykiecie winny znajdować się informacje dotyczące:</w:t>
      </w:r>
    </w:p>
    <w:p w14:paraId="26B7C2A1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nazwy producenta/dostawcy wraz z adresem</w:t>
      </w:r>
    </w:p>
    <w:p w14:paraId="72B251EF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nazwy produktu</w:t>
      </w:r>
    </w:p>
    <w:p w14:paraId="3DFE278C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nazwy źródła, z którego woda pochodzi i zawartości składników mineralnych</w:t>
      </w:r>
    </w:p>
    <w:p w14:paraId="5A400B16" w14:textId="77777777" w:rsidR="005E7D86" w:rsidRDefault="005E7D86" w:rsidP="005E7D86">
      <w:pPr>
        <w:tabs>
          <w:tab w:val="left" w:pos="1305"/>
        </w:tabs>
        <w:ind w:left="142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informacji, iż woda źródlana oraz mineralna posiada aktualne atesty higieniczne lub dopuszczenia wydane przez jednostki uprawnione do kontroli jakości wody mineralnej</w:t>
      </w:r>
    </w:p>
    <w:p w14:paraId="65F6340A" w14:textId="77777777" w:rsidR="005E7D86" w:rsidRDefault="005E7D86" w:rsidP="005E7D86">
      <w:pPr>
        <w:tabs>
          <w:tab w:val="left" w:pos="1305"/>
        </w:tabs>
        <w:ind w:left="142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daty przydatności do spożycia (wymagany termin przydatności do spożycia min.6 miesięcy od daty dostawy)</w:t>
      </w:r>
    </w:p>
    <w:p w14:paraId="313756CC" w14:textId="3273370A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zobowiązuje się do dostarczenia dystrybutorów chłodząco-grzejących ( termostat od 90°C do 95°C, chłodzenie od 5°C do 8°C) w ilości 39 szt. a także do przeprowadzenia </w:t>
      </w:r>
      <w:r w:rsidR="001E6786">
        <w:rPr>
          <w:rFonts w:ascii="Verdana" w:hAnsi="Verdana"/>
          <w:sz w:val="20"/>
          <w:szCs w:val="20"/>
        </w:rPr>
        <w:t xml:space="preserve">ich </w:t>
      </w:r>
      <w:r>
        <w:rPr>
          <w:rFonts w:ascii="Verdana" w:hAnsi="Verdana"/>
          <w:sz w:val="20"/>
          <w:szCs w:val="20"/>
        </w:rPr>
        <w:t>sanityzacji nieodpłatnie</w:t>
      </w:r>
      <w:r w:rsidR="001E6786">
        <w:rPr>
          <w:rFonts w:ascii="Verdana" w:hAnsi="Verdana"/>
          <w:sz w:val="20"/>
          <w:szCs w:val="20"/>
        </w:rPr>
        <w:t xml:space="preserve"> z częstotliwością  wskazaną przez </w:t>
      </w:r>
      <w:proofErr w:type="spellStart"/>
      <w:r w:rsidR="001E6786">
        <w:rPr>
          <w:rFonts w:ascii="Verdana" w:hAnsi="Verdana"/>
          <w:sz w:val="20"/>
          <w:szCs w:val="20"/>
        </w:rPr>
        <w:t>Wykonawce</w:t>
      </w:r>
      <w:proofErr w:type="spellEnd"/>
      <w:r w:rsidR="001E6786">
        <w:rPr>
          <w:rFonts w:ascii="Verdana" w:hAnsi="Verdana"/>
          <w:sz w:val="20"/>
          <w:szCs w:val="20"/>
        </w:rPr>
        <w:t xml:space="preserve"> w ofercie lecz nie rzadziej </w:t>
      </w:r>
      <w:r w:rsidR="001E6786">
        <w:rPr>
          <w:rFonts w:ascii="Verdana" w:hAnsi="Verdana"/>
          <w:sz w:val="20"/>
          <w:szCs w:val="20"/>
        </w:rPr>
        <w:lastRenderedPageBreak/>
        <w:t>niż jeden raz w roku.</w:t>
      </w:r>
      <w:r>
        <w:rPr>
          <w:rFonts w:ascii="Verdana" w:hAnsi="Verdana"/>
          <w:sz w:val="20"/>
          <w:szCs w:val="20"/>
        </w:rPr>
        <w:t xml:space="preserve"> Po zakończeniu umowy Zamawiający zobowiązuje się do zwrotu dostarczonych dystrybutorów.</w:t>
      </w:r>
    </w:p>
    <w:p w14:paraId="3309B0EB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ponosi odpowiedzialność za szkody poniesione przez pracowników spowodowane używaniem urządzeń lub baniaków niezgodnie z ich przeznaczeniem. Pozostałe naprawy dystrybutorów Wykonawca poniesie we własnym zakresie oraz dostarczy zamawiającemu urządzenie zastępcze na czas naprawy.</w:t>
      </w:r>
    </w:p>
    <w:p w14:paraId="15D4F4ED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dostarczy w cenie wody kubeczki jednorazowe papierowe 0,2l w ilości 100 szt. opakowań, pakowane po 100 szt. dopasowane do dystrybutorów.</w:t>
      </w:r>
    </w:p>
    <w:p w14:paraId="25C4DB80" w14:textId="77777777" w:rsidR="005E7D86" w:rsidRDefault="005E7D86" w:rsidP="005E7D86">
      <w:pPr>
        <w:tabs>
          <w:tab w:val="left" w:pos="1305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dostarczy wodę, dystrybutory, pompki, kubeczki do wymienionych lokalizacji w terminie maks. 7 dni.</w:t>
      </w:r>
    </w:p>
    <w:p w14:paraId="0C258835" w14:textId="77777777" w:rsidR="005E7D86" w:rsidRDefault="005E7D86" w:rsidP="005E7D86">
      <w:pPr>
        <w:jc w:val="both"/>
        <w:rPr>
          <w:rFonts w:ascii="Verdana" w:eastAsia="Calibri" w:hAnsi="Verdana"/>
          <w:sz w:val="20"/>
          <w:szCs w:val="20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685"/>
        <w:gridCol w:w="5175"/>
      </w:tblGrid>
      <w:tr w:rsidR="005E7D86" w14:paraId="52DAFE13" w14:textId="77777777" w:rsidTr="000A5659">
        <w:trPr>
          <w:trHeight w:val="905"/>
        </w:trPr>
        <w:tc>
          <w:tcPr>
            <w:tcW w:w="525" w:type="dxa"/>
          </w:tcPr>
          <w:p w14:paraId="16E7106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</w:rPr>
            </w:pPr>
          </w:p>
          <w:p w14:paraId="396D0D45" w14:textId="77777777" w:rsidR="005E7D86" w:rsidRPr="00B24DD2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</w:rPr>
            </w:pPr>
            <w:r w:rsidRPr="00B24DD2">
              <w:rPr>
                <w:rFonts w:ascii="Verdana" w:eastAsia="Calibri" w:hAnsi="Verdana"/>
                <w:b/>
              </w:rPr>
              <w:t>Lp.</w:t>
            </w:r>
          </w:p>
        </w:tc>
        <w:tc>
          <w:tcPr>
            <w:tcW w:w="2685" w:type="dxa"/>
          </w:tcPr>
          <w:p w14:paraId="27A2DF5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</w:rPr>
            </w:pPr>
          </w:p>
          <w:p w14:paraId="2E5EED30" w14:textId="77777777" w:rsidR="005E7D86" w:rsidRPr="00B24DD2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Lokalizacja</w:t>
            </w:r>
          </w:p>
        </w:tc>
        <w:tc>
          <w:tcPr>
            <w:tcW w:w="5175" w:type="dxa"/>
          </w:tcPr>
          <w:p w14:paraId="0ABE2973" w14:textId="77777777" w:rsidR="005E7D86" w:rsidRPr="00B24DD2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3C48E08B" w14:textId="77777777" w:rsidR="005E7D86" w:rsidRPr="00B24DD2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</w:rPr>
            </w:pPr>
            <w:r w:rsidRPr="00B24DD2">
              <w:rPr>
                <w:rFonts w:ascii="Verdana" w:eastAsia="Calibri" w:hAnsi="Verdana"/>
                <w:b/>
              </w:rPr>
              <w:t>Adres</w:t>
            </w:r>
          </w:p>
        </w:tc>
      </w:tr>
      <w:tr w:rsidR="005E7D86" w14:paraId="1D0E8E62" w14:textId="77777777" w:rsidTr="000A5659">
        <w:trPr>
          <w:trHeight w:val="905"/>
        </w:trPr>
        <w:tc>
          <w:tcPr>
            <w:tcW w:w="525" w:type="dxa"/>
          </w:tcPr>
          <w:p w14:paraId="365206FB" w14:textId="77777777" w:rsidR="005E7D86" w:rsidRPr="009D1992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</w:p>
          <w:p w14:paraId="03E28A21" w14:textId="77777777" w:rsidR="005E7D86" w:rsidRPr="009D1992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  <w:r w:rsidRPr="009D1992">
              <w:rPr>
                <w:rFonts w:ascii="Verdana" w:eastAsia="Calibri" w:hAnsi="Verdana"/>
              </w:rPr>
              <w:t>1.</w:t>
            </w:r>
          </w:p>
        </w:tc>
        <w:tc>
          <w:tcPr>
            <w:tcW w:w="2685" w:type="dxa"/>
          </w:tcPr>
          <w:p w14:paraId="24D9B74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</w:p>
          <w:p w14:paraId="4F590DD6" w14:textId="77777777" w:rsidR="005E7D86" w:rsidRPr="00F128E0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  <w:r w:rsidRPr="00F128E0">
              <w:rPr>
                <w:rFonts w:ascii="Verdana" w:eastAsia="Calibri" w:hAnsi="Verdana"/>
              </w:rPr>
              <w:t>Oddział Warszawa</w:t>
            </w:r>
          </w:p>
        </w:tc>
        <w:tc>
          <w:tcPr>
            <w:tcW w:w="5175" w:type="dxa"/>
          </w:tcPr>
          <w:p w14:paraId="2674ABED" w14:textId="77777777" w:rsidR="005E7D86" w:rsidRPr="00F128E0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Generalna Dyrekcja Dróg Krajowych i Autostrad</w:t>
            </w:r>
            <w:r w:rsidRPr="00F128E0">
              <w:rPr>
                <w:rFonts w:ascii="Verdana" w:eastAsia="Calibri" w:hAnsi="Verdana"/>
                <w:sz w:val="20"/>
                <w:szCs w:val="20"/>
              </w:rPr>
              <w:t xml:space="preserve"> Oddział w Warszawie</w:t>
            </w:r>
          </w:p>
          <w:p w14:paraId="64F46D20" w14:textId="77777777" w:rsidR="005E7D86" w:rsidRPr="00F128E0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 w:rsidRPr="00F128E0">
              <w:rPr>
                <w:rFonts w:ascii="Verdana" w:eastAsia="Calibri" w:hAnsi="Verdana"/>
                <w:sz w:val="20"/>
                <w:szCs w:val="20"/>
              </w:rPr>
              <w:t>Ul. Mińska 25</w:t>
            </w:r>
          </w:p>
          <w:p w14:paraId="100B5026" w14:textId="77777777" w:rsidR="005E7D86" w:rsidRPr="00B24DD2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F128E0">
              <w:rPr>
                <w:rFonts w:ascii="Verdana" w:eastAsia="Calibri" w:hAnsi="Verdana"/>
                <w:sz w:val="20"/>
                <w:szCs w:val="20"/>
              </w:rPr>
              <w:t>03-808 Warszawa</w:t>
            </w:r>
          </w:p>
        </w:tc>
      </w:tr>
      <w:tr w:rsidR="005E7D86" w14:paraId="1FF2C80B" w14:textId="77777777" w:rsidTr="000A5659">
        <w:trPr>
          <w:trHeight w:val="905"/>
        </w:trPr>
        <w:tc>
          <w:tcPr>
            <w:tcW w:w="525" w:type="dxa"/>
          </w:tcPr>
          <w:p w14:paraId="52791181" w14:textId="77777777" w:rsidR="005E7D86" w:rsidRPr="009D1992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</w:p>
          <w:p w14:paraId="09A15BC8" w14:textId="77777777" w:rsidR="005E7D86" w:rsidRPr="009D1992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</w:p>
          <w:p w14:paraId="0E4AB9F0" w14:textId="77777777" w:rsidR="005E7D86" w:rsidRPr="009D1992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  <w:r w:rsidRPr="009D1992">
              <w:rPr>
                <w:rFonts w:ascii="Verdana" w:eastAsia="Calibri" w:hAnsi="Verdana"/>
              </w:rPr>
              <w:t>2.</w:t>
            </w:r>
          </w:p>
        </w:tc>
        <w:tc>
          <w:tcPr>
            <w:tcW w:w="2685" w:type="dxa"/>
          </w:tcPr>
          <w:p w14:paraId="63CBDB1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</w:p>
          <w:p w14:paraId="1EA0F652" w14:textId="77777777" w:rsidR="005E7D86" w:rsidRPr="00F128E0" w:rsidRDefault="005E7D86" w:rsidP="000A5659">
            <w:pPr>
              <w:ind w:left="-38"/>
              <w:jc w:val="center"/>
              <w:rPr>
                <w:rFonts w:ascii="Verdana" w:eastAsia="Calibri" w:hAnsi="Verdana"/>
              </w:rPr>
            </w:pPr>
            <w:r w:rsidRPr="00F128E0">
              <w:rPr>
                <w:rFonts w:ascii="Verdana" w:eastAsia="Calibri" w:hAnsi="Verdana"/>
              </w:rPr>
              <w:t>Laboratorium Drogowe</w:t>
            </w:r>
          </w:p>
        </w:tc>
        <w:tc>
          <w:tcPr>
            <w:tcW w:w="5175" w:type="dxa"/>
          </w:tcPr>
          <w:p w14:paraId="2016700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Generalna Dyrekcja Dróg Krajowych i Autostrad Oddział w Warszawie</w:t>
            </w:r>
          </w:p>
          <w:p w14:paraId="17D44D8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Laboratorium Drogowe</w:t>
            </w:r>
          </w:p>
          <w:p w14:paraId="46AFFCF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Środkowa 35c</w:t>
            </w:r>
          </w:p>
          <w:p w14:paraId="6888EC1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05-816 Opacz Kolonia</w:t>
            </w:r>
          </w:p>
          <w:p w14:paraId="67D6366C" w14:textId="77777777" w:rsidR="005E7D86" w:rsidRPr="00B24DD2" w:rsidRDefault="005E7D86" w:rsidP="000A5659">
            <w:pPr>
              <w:ind w:left="-38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</w:tr>
      <w:tr w:rsidR="005E7D86" w14:paraId="73211E08" w14:textId="77777777" w:rsidTr="000A5659">
        <w:trPr>
          <w:trHeight w:val="706"/>
        </w:trPr>
        <w:tc>
          <w:tcPr>
            <w:tcW w:w="525" w:type="dxa"/>
          </w:tcPr>
          <w:p w14:paraId="3FF11CAC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1FE5C1B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3.</w:t>
            </w:r>
          </w:p>
        </w:tc>
        <w:tc>
          <w:tcPr>
            <w:tcW w:w="2685" w:type="dxa"/>
          </w:tcPr>
          <w:p w14:paraId="4C44303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6EF9849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Boża Wola</w:t>
            </w:r>
          </w:p>
        </w:tc>
        <w:tc>
          <w:tcPr>
            <w:tcW w:w="5175" w:type="dxa"/>
          </w:tcPr>
          <w:p w14:paraId="755F946D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Boża Wola 18a</w:t>
            </w:r>
          </w:p>
          <w:p w14:paraId="6ECE0D3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05-101 Nowy Dwór Mazowiecki</w:t>
            </w:r>
          </w:p>
          <w:p w14:paraId="71DDB4F2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61738A2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Nina </w:t>
            </w:r>
            <w:proofErr w:type="spellStart"/>
            <w:r>
              <w:rPr>
                <w:rFonts w:ascii="Verdana" w:eastAsia="Calibri" w:hAnsi="Verdana"/>
                <w:sz w:val="20"/>
                <w:szCs w:val="20"/>
              </w:rPr>
              <w:t>Kawałowska</w:t>
            </w:r>
            <w:proofErr w:type="spellEnd"/>
            <w:r>
              <w:rPr>
                <w:rFonts w:ascii="Verdana" w:eastAsia="Calibri" w:hAnsi="Verdana"/>
                <w:sz w:val="20"/>
                <w:szCs w:val="20"/>
              </w:rPr>
              <w:t xml:space="preserve"> nr tel. 22 775 27 64</w:t>
            </w:r>
          </w:p>
          <w:p w14:paraId="28878C6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nkawalowska@gddkia.gov.pl</w:t>
            </w:r>
          </w:p>
        </w:tc>
      </w:tr>
      <w:tr w:rsidR="005E7D86" w14:paraId="74EEB820" w14:textId="77777777" w:rsidTr="000A5659">
        <w:trPr>
          <w:trHeight w:val="687"/>
        </w:trPr>
        <w:tc>
          <w:tcPr>
            <w:tcW w:w="525" w:type="dxa"/>
          </w:tcPr>
          <w:p w14:paraId="588A0CF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43206DDF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4.</w:t>
            </w:r>
          </w:p>
        </w:tc>
        <w:tc>
          <w:tcPr>
            <w:tcW w:w="2685" w:type="dxa"/>
          </w:tcPr>
          <w:p w14:paraId="4E23CD7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4E8D423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Garwolin</w:t>
            </w:r>
          </w:p>
        </w:tc>
        <w:tc>
          <w:tcPr>
            <w:tcW w:w="5175" w:type="dxa"/>
          </w:tcPr>
          <w:p w14:paraId="1C3118FC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Al. Legionów 9</w:t>
            </w:r>
          </w:p>
          <w:p w14:paraId="22984474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08-410 Garwolin</w:t>
            </w:r>
          </w:p>
          <w:p w14:paraId="4686E5DD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402D335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Katarzyna Włodarczyk 25 682 41 59</w:t>
            </w:r>
          </w:p>
          <w:p w14:paraId="211670B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kwlodarczyk@gddkia.gov.pl</w:t>
            </w:r>
          </w:p>
        </w:tc>
      </w:tr>
      <w:tr w:rsidR="005E7D86" w14:paraId="3883F49A" w14:textId="77777777" w:rsidTr="000A5659">
        <w:trPr>
          <w:trHeight w:val="711"/>
        </w:trPr>
        <w:tc>
          <w:tcPr>
            <w:tcW w:w="525" w:type="dxa"/>
          </w:tcPr>
          <w:p w14:paraId="051AA4C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6A312C0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5.</w:t>
            </w:r>
          </w:p>
        </w:tc>
        <w:tc>
          <w:tcPr>
            <w:tcW w:w="2685" w:type="dxa"/>
          </w:tcPr>
          <w:p w14:paraId="7B7212E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624C216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Grójec</w:t>
            </w:r>
          </w:p>
        </w:tc>
        <w:tc>
          <w:tcPr>
            <w:tcW w:w="5175" w:type="dxa"/>
          </w:tcPr>
          <w:p w14:paraId="1DA94AA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Niepodległości 22</w:t>
            </w:r>
          </w:p>
          <w:p w14:paraId="02A195E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05-600 Grójec</w:t>
            </w:r>
          </w:p>
          <w:p w14:paraId="0C0173D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2EC6220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Anna Grzeszczuk nr tel. 48 664 20 71</w:t>
            </w:r>
          </w:p>
          <w:p w14:paraId="0213467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agrzeszczuk@gddkia.gov.pl</w:t>
            </w:r>
          </w:p>
        </w:tc>
      </w:tr>
      <w:tr w:rsidR="005E7D86" w14:paraId="6D6B5EC4" w14:textId="77777777" w:rsidTr="000A5659">
        <w:trPr>
          <w:trHeight w:val="694"/>
        </w:trPr>
        <w:tc>
          <w:tcPr>
            <w:tcW w:w="525" w:type="dxa"/>
          </w:tcPr>
          <w:p w14:paraId="394B893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21DB937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6.</w:t>
            </w:r>
          </w:p>
        </w:tc>
        <w:tc>
          <w:tcPr>
            <w:tcW w:w="2685" w:type="dxa"/>
          </w:tcPr>
          <w:p w14:paraId="7FB5149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60E304CC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Mińsk Mazowiecki</w:t>
            </w:r>
          </w:p>
        </w:tc>
        <w:tc>
          <w:tcPr>
            <w:tcW w:w="5175" w:type="dxa"/>
          </w:tcPr>
          <w:p w14:paraId="003BE55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Polowa 2</w:t>
            </w:r>
          </w:p>
          <w:p w14:paraId="14DA35A4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05-300 Mińsk Mazowiecki</w:t>
            </w:r>
          </w:p>
          <w:p w14:paraId="124891CD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050E105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Monika Pudłowska nr tel. 885 550 263</w:t>
            </w:r>
          </w:p>
          <w:p w14:paraId="0794AADC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mpudlowska@gddkia.gov.pl</w:t>
            </w:r>
          </w:p>
        </w:tc>
      </w:tr>
      <w:tr w:rsidR="005E7D86" w14:paraId="50F1C8AC" w14:textId="77777777" w:rsidTr="000A5659">
        <w:trPr>
          <w:trHeight w:val="704"/>
        </w:trPr>
        <w:tc>
          <w:tcPr>
            <w:tcW w:w="525" w:type="dxa"/>
          </w:tcPr>
          <w:p w14:paraId="4B1F74F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10D77CE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7.</w:t>
            </w:r>
          </w:p>
        </w:tc>
        <w:tc>
          <w:tcPr>
            <w:tcW w:w="2685" w:type="dxa"/>
          </w:tcPr>
          <w:p w14:paraId="35DF7AD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59786A8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Mława</w:t>
            </w:r>
          </w:p>
        </w:tc>
        <w:tc>
          <w:tcPr>
            <w:tcW w:w="5175" w:type="dxa"/>
          </w:tcPr>
          <w:p w14:paraId="7B9C0134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Graniczna 1a</w:t>
            </w:r>
          </w:p>
          <w:p w14:paraId="2AE71643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06-500 Mława</w:t>
            </w:r>
          </w:p>
          <w:p w14:paraId="7E4DD13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0A612D9D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Wiesława Wiśniewska nr tel. 23 654 49 20</w:t>
            </w:r>
          </w:p>
          <w:p w14:paraId="4D1F9DB3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wwisniewska@gddkia.gov.pl</w:t>
            </w:r>
          </w:p>
        </w:tc>
      </w:tr>
      <w:tr w:rsidR="005E7D86" w14:paraId="0174241C" w14:textId="77777777" w:rsidTr="000A5659">
        <w:trPr>
          <w:trHeight w:val="685"/>
        </w:trPr>
        <w:tc>
          <w:tcPr>
            <w:tcW w:w="525" w:type="dxa"/>
          </w:tcPr>
          <w:p w14:paraId="66AC56DC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7C8D10BB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8.</w:t>
            </w:r>
          </w:p>
        </w:tc>
        <w:tc>
          <w:tcPr>
            <w:tcW w:w="2685" w:type="dxa"/>
          </w:tcPr>
          <w:p w14:paraId="4AC7DBD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704944A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Ostrołęka</w:t>
            </w:r>
          </w:p>
        </w:tc>
        <w:tc>
          <w:tcPr>
            <w:tcW w:w="5175" w:type="dxa"/>
          </w:tcPr>
          <w:p w14:paraId="45DAD4E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Ul. Stacha </w:t>
            </w:r>
            <w:proofErr w:type="spellStart"/>
            <w:r>
              <w:rPr>
                <w:rFonts w:ascii="Verdana" w:eastAsia="Calibri" w:hAnsi="Verdana"/>
                <w:sz w:val="20"/>
                <w:szCs w:val="20"/>
              </w:rPr>
              <w:t>Konwy</w:t>
            </w:r>
            <w:proofErr w:type="spellEnd"/>
            <w:r>
              <w:rPr>
                <w:rFonts w:ascii="Verdana" w:eastAsia="Calibri" w:hAnsi="Verdana"/>
                <w:sz w:val="20"/>
                <w:szCs w:val="20"/>
              </w:rPr>
              <w:t xml:space="preserve"> 24</w:t>
            </w:r>
          </w:p>
          <w:p w14:paraId="7726FBBB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07-412 Ostrołęka</w:t>
            </w:r>
          </w:p>
          <w:p w14:paraId="2D943643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29F26F9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Joanna Tabaka nr tel. 668 160 233, 29 760 36 43</w:t>
            </w:r>
          </w:p>
          <w:p w14:paraId="54B01074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jtabaka@gddkia.gov.pl</w:t>
            </w:r>
          </w:p>
        </w:tc>
      </w:tr>
      <w:tr w:rsidR="005E7D86" w:rsidRPr="009363C1" w14:paraId="5197C2FF" w14:textId="77777777" w:rsidTr="000A5659">
        <w:trPr>
          <w:trHeight w:val="709"/>
        </w:trPr>
        <w:tc>
          <w:tcPr>
            <w:tcW w:w="525" w:type="dxa"/>
          </w:tcPr>
          <w:p w14:paraId="5F9A043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32A074B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9.</w:t>
            </w:r>
          </w:p>
        </w:tc>
        <w:tc>
          <w:tcPr>
            <w:tcW w:w="2685" w:type="dxa"/>
          </w:tcPr>
          <w:p w14:paraId="50AB7C42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5DCAC4A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Ostrów Mazowiecka</w:t>
            </w:r>
          </w:p>
        </w:tc>
        <w:tc>
          <w:tcPr>
            <w:tcW w:w="5175" w:type="dxa"/>
          </w:tcPr>
          <w:p w14:paraId="46E6D18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Stawek</w:t>
            </w:r>
          </w:p>
          <w:p w14:paraId="2000C48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07-300 Ostrów Mazowiecka</w:t>
            </w:r>
          </w:p>
          <w:p w14:paraId="587FD6B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Osoba do kontaktu: </w:t>
            </w:r>
          </w:p>
          <w:p w14:paraId="3B5C1CDE" w14:textId="77777777" w:rsidR="005E7D86" w:rsidRPr="007F540C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  <w:lang w:val="en-US"/>
              </w:rPr>
            </w:pPr>
            <w:r w:rsidRPr="007F540C">
              <w:rPr>
                <w:rFonts w:ascii="Verdana" w:eastAsia="Calibri" w:hAnsi="Verdana"/>
                <w:sz w:val="20"/>
                <w:szCs w:val="20"/>
                <w:lang w:val="en-US"/>
              </w:rPr>
              <w:t>Kamil Bocian tel. 694 472 104</w:t>
            </w:r>
          </w:p>
          <w:p w14:paraId="57CC3EF3" w14:textId="77777777" w:rsidR="005E7D86" w:rsidRPr="007F540C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  <w:lang w:val="en-US"/>
              </w:rPr>
            </w:pPr>
            <w:r w:rsidRPr="007F540C">
              <w:rPr>
                <w:rFonts w:ascii="Verdana" w:eastAsia="Calibri" w:hAnsi="Verdana"/>
                <w:sz w:val="20"/>
                <w:szCs w:val="20"/>
                <w:lang w:val="en-US"/>
              </w:rPr>
              <w:t>kbocian@gddkia.gov.pl</w:t>
            </w:r>
          </w:p>
        </w:tc>
      </w:tr>
      <w:tr w:rsidR="005E7D86" w14:paraId="4EE2B3EA" w14:textId="77777777" w:rsidTr="000A5659">
        <w:trPr>
          <w:trHeight w:val="834"/>
        </w:trPr>
        <w:tc>
          <w:tcPr>
            <w:tcW w:w="525" w:type="dxa"/>
          </w:tcPr>
          <w:p w14:paraId="46209EDB" w14:textId="77777777" w:rsidR="005E7D86" w:rsidRPr="007F540C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  <w:lang w:val="en-US"/>
              </w:rPr>
            </w:pPr>
          </w:p>
          <w:p w14:paraId="6C7B18D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10.</w:t>
            </w:r>
          </w:p>
        </w:tc>
        <w:tc>
          <w:tcPr>
            <w:tcW w:w="2685" w:type="dxa"/>
          </w:tcPr>
          <w:p w14:paraId="4973DAEC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7CA2773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Ożarów Mazowiecki</w:t>
            </w:r>
          </w:p>
        </w:tc>
        <w:tc>
          <w:tcPr>
            <w:tcW w:w="5175" w:type="dxa"/>
          </w:tcPr>
          <w:p w14:paraId="7FC4268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Poznańska 300</w:t>
            </w:r>
          </w:p>
          <w:p w14:paraId="2307406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05-850 Ożarów Mazowiecki</w:t>
            </w:r>
          </w:p>
          <w:p w14:paraId="683E2873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33A2A1BD" w14:textId="77777777" w:rsidR="005E7D86" w:rsidRDefault="005E7D86" w:rsidP="000A5659">
            <w:pPr>
              <w:ind w:left="-38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         Anna </w:t>
            </w:r>
            <w:proofErr w:type="spellStart"/>
            <w:r>
              <w:rPr>
                <w:rFonts w:ascii="Verdana" w:eastAsia="Calibri" w:hAnsi="Verdana"/>
                <w:sz w:val="20"/>
                <w:szCs w:val="20"/>
              </w:rPr>
              <w:t>Pankratz</w:t>
            </w:r>
            <w:proofErr w:type="spellEnd"/>
            <w:r>
              <w:rPr>
                <w:rFonts w:ascii="Verdana" w:eastAsia="Calibri" w:hAnsi="Verdana"/>
                <w:sz w:val="20"/>
                <w:szCs w:val="20"/>
              </w:rPr>
              <w:t xml:space="preserve"> nr tel. 22 722 32 79</w:t>
            </w:r>
          </w:p>
          <w:p w14:paraId="0123A0F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apankratz@gddkia.gov.pl</w:t>
            </w:r>
          </w:p>
        </w:tc>
      </w:tr>
      <w:tr w:rsidR="005E7D86" w14:paraId="2B30F300" w14:textId="77777777" w:rsidTr="000A5659">
        <w:trPr>
          <w:trHeight w:val="708"/>
        </w:trPr>
        <w:tc>
          <w:tcPr>
            <w:tcW w:w="525" w:type="dxa"/>
          </w:tcPr>
          <w:p w14:paraId="6A1CFAD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74CFDF72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11.</w:t>
            </w:r>
          </w:p>
        </w:tc>
        <w:tc>
          <w:tcPr>
            <w:tcW w:w="2685" w:type="dxa"/>
          </w:tcPr>
          <w:p w14:paraId="65BC145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7B655E9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Płock</w:t>
            </w:r>
          </w:p>
        </w:tc>
        <w:tc>
          <w:tcPr>
            <w:tcW w:w="5175" w:type="dxa"/>
          </w:tcPr>
          <w:p w14:paraId="7AEAB2E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Ślepkowo Szlacheckie 22</w:t>
            </w:r>
          </w:p>
          <w:p w14:paraId="18DE1F1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09-451 Radzanowo</w:t>
            </w:r>
          </w:p>
          <w:p w14:paraId="1C5A65E2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5303440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Karolina Woźniak nr tel. 694 462 524</w:t>
            </w:r>
          </w:p>
          <w:p w14:paraId="3F5496FB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kawozniak@gddkia.gov.pl</w:t>
            </w:r>
          </w:p>
        </w:tc>
      </w:tr>
      <w:tr w:rsidR="005E7D86" w14:paraId="2F721922" w14:textId="77777777" w:rsidTr="000A5659">
        <w:trPr>
          <w:trHeight w:val="708"/>
        </w:trPr>
        <w:tc>
          <w:tcPr>
            <w:tcW w:w="525" w:type="dxa"/>
          </w:tcPr>
          <w:p w14:paraId="0FE71C5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3037318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12.</w:t>
            </w:r>
          </w:p>
        </w:tc>
        <w:tc>
          <w:tcPr>
            <w:tcW w:w="2685" w:type="dxa"/>
          </w:tcPr>
          <w:p w14:paraId="50743F3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16AB0BA3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Płońsk z siedzibą w Poczerninie</w:t>
            </w:r>
          </w:p>
        </w:tc>
        <w:tc>
          <w:tcPr>
            <w:tcW w:w="5175" w:type="dxa"/>
          </w:tcPr>
          <w:p w14:paraId="3AEA251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Poczernin 37</w:t>
            </w:r>
          </w:p>
          <w:p w14:paraId="439D91A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09-142 Załuski</w:t>
            </w:r>
          </w:p>
          <w:p w14:paraId="0EE9E3F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Osoba do kontaktu: </w:t>
            </w:r>
          </w:p>
          <w:p w14:paraId="3DDBB0A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Edyta </w:t>
            </w:r>
            <w:proofErr w:type="spellStart"/>
            <w:r>
              <w:rPr>
                <w:rFonts w:ascii="Verdana" w:eastAsia="Calibri" w:hAnsi="Verdana"/>
                <w:sz w:val="20"/>
                <w:szCs w:val="20"/>
              </w:rPr>
              <w:t>Krulikowska</w:t>
            </w:r>
            <w:proofErr w:type="spellEnd"/>
            <w:r>
              <w:rPr>
                <w:rFonts w:ascii="Verdana" w:eastAsia="Calibri" w:hAnsi="Verdana"/>
                <w:sz w:val="20"/>
                <w:szCs w:val="20"/>
              </w:rPr>
              <w:t xml:space="preserve"> nr tel. 23 662 20 13</w:t>
            </w:r>
          </w:p>
          <w:p w14:paraId="3014F7C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ekrulikowska@gddkia.gov.pl</w:t>
            </w:r>
          </w:p>
        </w:tc>
      </w:tr>
      <w:tr w:rsidR="005E7D86" w14:paraId="7B1E5847" w14:textId="77777777" w:rsidTr="000A5659">
        <w:trPr>
          <w:trHeight w:val="690"/>
        </w:trPr>
        <w:tc>
          <w:tcPr>
            <w:tcW w:w="525" w:type="dxa"/>
          </w:tcPr>
          <w:p w14:paraId="473AFBA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3CD50864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13.</w:t>
            </w:r>
          </w:p>
        </w:tc>
        <w:tc>
          <w:tcPr>
            <w:tcW w:w="2685" w:type="dxa"/>
          </w:tcPr>
          <w:p w14:paraId="53AFAC2F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156D685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Przasnysz</w:t>
            </w:r>
          </w:p>
        </w:tc>
        <w:tc>
          <w:tcPr>
            <w:tcW w:w="5175" w:type="dxa"/>
          </w:tcPr>
          <w:p w14:paraId="214855E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Piłsudskiego 195</w:t>
            </w:r>
          </w:p>
          <w:p w14:paraId="6F1359C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06-300 Przasnysz</w:t>
            </w:r>
          </w:p>
          <w:p w14:paraId="5467F43E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3311DD5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Elżbieta Dąbrowska nr tel. 694 472 082</w:t>
            </w:r>
          </w:p>
          <w:p w14:paraId="4F65453F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edabrowska@gddkia.gov.pl</w:t>
            </w:r>
          </w:p>
        </w:tc>
      </w:tr>
      <w:tr w:rsidR="005E7D86" w14:paraId="0E6159B8" w14:textId="77777777" w:rsidTr="000A5659">
        <w:trPr>
          <w:trHeight w:val="700"/>
        </w:trPr>
        <w:tc>
          <w:tcPr>
            <w:tcW w:w="525" w:type="dxa"/>
          </w:tcPr>
          <w:p w14:paraId="562D863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2B81DCF2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14.</w:t>
            </w:r>
          </w:p>
        </w:tc>
        <w:tc>
          <w:tcPr>
            <w:tcW w:w="2685" w:type="dxa"/>
          </w:tcPr>
          <w:p w14:paraId="3005ECE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6E5E5493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Radom</w:t>
            </w:r>
          </w:p>
        </w:tc>
        <w:tc>
          <w:tcPr>
            <w:tcW w:w="5175" w:type="dxa"/>
          </w:tcPr>
          <w:p w14:paraId="33DF7281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Wsola, Ul. Spacerowa 10</w:t>
            </w:r>
          </w:p>
          <w:p w14:paraId="1E38964F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26-660 Jedlińsk</w:t>
            </w:r>
          </w:p>
          <w:p w14:paraId="7BEB0733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028019B4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Anna Walczak nr tel. 48 321 38 75</w:t>
            </w:r>
          </w:p>
          <w:p w14:paraId="0766D0B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awalczak@gddkia.gov.pl</w:t>
            </w:r>
          </w:p>
        </w:tc>
      </w:tr>
      <w:tr w:rsidR="005E7D86" w14:paraId="05BDF20E" w14:textId="77777777" w:rsidTr="000A5659">
        <w:trPr>
          <w:trHeight w:val="696"/>
        </w:trPr>
        <w:tc>
          <w:tcPr>
            <w:tcW w:w="525" w:type="dxa"/>
          </w:tcPr>
          <w:p w14:paraId="47BBA786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0516996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15.</w:t>
            </w:r>
          </w:p>
        </w:tc>
        <w:tc>
          <w:tcPr>
            <w:tcW w:w="2685" w:type="dxa"/>
          </w:tcPr>
          <w:p w14:paraId="4F080525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01BA3888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Siedlce</w:t>
            </w:r>
          </w:p>
        </w:tc>
        <w:tc>
          <w:tcPr>
            <w:tcW w:w="5175" w:type="dxa"/>
          </w:tcPr>
          <w:p w14:paraId="601775F2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Brzeska 122</w:t>
            </w:r>
          </w:p>
          <w:p w14:paraId="7F14BC20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08-110 Siedlce</w:t>
            </w:r>
          </w:p>
          <w:p w14:paraId="5982081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6C7D4CEB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Anna Lech nr tel. 25 644 64 71</w:t>
            </w:r>
          </w:p>
          <w:p w14:paraId="1DFCC92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alech@gddkia.gov.pl</w:t>
            </w:r>
          </w:p>
        </w:tc>
      </w:tr>
      <w:tr w:rsidR="005E7D86" w:rsidRPr="009363C1" w14:paraId="0D6839A6" w14:textId="77777777" w:rsidTr="000A5659">
        <w:trPr>
          <w:trHeight w:val="705"/>
        </w:trPr>
        <w:tc>
          <w:tcPr>
            <w:tcW w:w="525" w:type="dxa"/>
          </w:tcPr>
          <w:p w14:paraId="62FBB37D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6D21A949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16.</w:t>
            </w:r>
          </w:p>
        </w:tc>
        <w:tc>
          <w:tcPr>
            <w:tcW w:w="2685" w:type="dxa"/>
          </w:tcPr>
          <w:p w14:paraId="3F683E6B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1D2F741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Zwoleń</w:t>
            </w:r>
          </w:p>
        </w:tc>
        <w:tc>
          <w:tcPr>
            <w:tcW w:w="5175" w:type="dxa"/>
          </w:tcPr>
          <w:p w14:paraId="4085CC22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Ul. Dr Perzyny 108</w:t>
            </w:r>
          </w:p>
          <w:p w14:paraId="67F50127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26-700 Zwoleń</w:t>
            </w:r>
          </w:p>
          <w:p w14:paraId="3D3A15FA" w14:textId="77777777" w:rsidR="005E7D86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do kontaktu:</w:t>
            </w:r>
          </w:p>
          <w:p w14:paraId="7869E55E" w14:textId="77777777" w:rsidR="005E7D86" w:rsidRPr="007F540C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  <w:lang w:val="en-US"/>
              </w:rPr>
            </w:pPr>
            <w:r w:rsidRPr="007F540C">
              <w:rPr>
                <w:rFonts w:ascii="Verdana" w:eastAsia="Calibri" w:hAnsi="Verdana"/>
                <w:sz w:val="20"/>
                <w:szCs w:val="20"/>
                <w:lang w:val="en-US"/>
              </w:rPr>
              <w:t>Waldemar Borowski nr tel. 694 831 181</w:t>
            </w:r>
          </w:p>
          <w:p w14:paraId="11914747" w14:textId="77777777" w:rsidR="005E7D86" w:rsidRPr="007F540C" w:rsidRDefault="005E7D86" w:rsidP="000A5659">
            <w:pPr>
              <w:ind w:left="-38"/>
              <w:jc w:val="center"/>
              <w:rPr>
                <w:rFonts w:ascii="Verdana" w:eastAsia="Calibri" w:hAnsi="Verdana"/>
                <w:sz w:val="20"/>
                <w:szCs w:val="20"/>
                <w:lang w:val="en-US"/>
              </w:rPr>
            </w:pPr>
            <w:r w:rsidRPr="007F540C">
              <w:rPr>
                <w:rFonts w:ascii="Verdana" w:eastAsia="Calibri" w:hAnsi="Verdana"/>
                <w:sz w:val="20"/>
                <w:szCs w:val="20"/>
                <w:lang w:val="en-US"/>
              </w:rPr>
              <w:t>wborowski@gddkia.gov.pl</w:t>
            </w:r>
          </w:p>
        </w:tc>
      </w:tr>
    </w:tbl>
    <w:p w14:paraId="72785A63" w14:textId="77777777" w:rsidR="005E7D86" w:rsidRPr="007F540C" w:rsidRDefault="005E7D86" w:rsidP="005E7D86">
      <w:pPr>
        <w:rPr>
          <w:rFonts w:ascii="Verdana" w:hAnsi="Verdana"/>
          <w:sz w:val="20"/>
          <w:szCs w:val="20"/>
          <w:lang w:val="en-US"/>
        </w:rPr>
      </w:pPr>
    </w:p>
    <w:p w14:paraId="0E3073F1" w14:textId="77777777" w:rsidR="005E7D86" w:rsidRPr="000A5659" w:rsidRDefault="005E7D86" w:rsidP="005E7D86">
      <w:pPr>
        <w:tabs>
          <w:tab w:val="left" w:pos="1305"/>
        </w:tabs>
        <w:rPr>
          <w:rFonts w:ascii="Verdana" w:hAnsi="Verdana"/>
          <w:sz w:val="20"/>
          <w:szCs w:val="20"/>
          <w:lang w:val="en-GB"/>
        </w:rPr>
      </w:pPr>
    </w:p>
    <w:p w14:paraId="25005718" w14:textId="77777777" w:rsidR="008332FE" w:rsidRPr="000A5659" w:rsidRDefault="008332FE" w:rsidP="008332FE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val="en-GB" w:eastAsia="ar-SA"/>
        </w:rPr>
      </w:pPr>
    </w:p>
    <w:sectPr w:rsidR="008332FE" w:rsidRPr="000A5659" w:rsidSect="005E7D86">
      <w:type w:val="continuous"/>
      <w:pgSz w:w="11909" w:h="16834" w:code="9"/>
      <w:pgMar w:top="1440" w:right="1077" w:bottom="1440" w:left="1077" w:header="709" w:footer="709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61687" w14:textId="77777777" w:rsidR="00C521BE" w:rsidRDefault="00C521BE" w:rsidP="00BE245A">
      <w:r>
        <w:separator/>
      </w:r>
    </w:p>
  </w:endnote>
  <w:endnote w:type="continuationSeparator" w:id="0">
    <w:p w14:paraId="3E86DD78" w14:textId="77777777" w:rsidR="00C521BE" w:rsidRDefault="00C521BE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3037864"/>
      <w:docPartObj>
        <w:docPartGallery w:val="Page Numbers (Bottom of Page)"/>
        <w:docPartUnique/>
      </w:docPartObj>
    </w:sdtPr>
    <w:sdtEndPr/>
    <w:sdtContent>
      <w:p w14:paraId="152B5D29" w14:textId="1BC2FDB2" w:rsidR="00530490" w:rsidRDefault="005304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D22">
          <w:rPr>
            <w:noProof/>
          </w:rPr>
          <w:t>21</w:t>
        </w:r>
        <w:r>
          <w:fldChar w:fldCharType="end"/>
        </w:r>
      </w:p>
    </w:sdtContent>
  </w:sdt>
  <w:p w14:paraId="3BA1B168" w14:textId="77777777" w:rsidR="00530490" w:rsidRDefault="005304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1790022"/>
      <w:docPartObj>
        <w:docPartGallery w:val="Page Numbers (Bottom of Page)"/>
        <w:docPartUnique/>
      </w:docPartObj>
    </w:sdtPr>
    <w:sdtEndPr/>
    <w:sdtContent>
      <w:p w14:paraId="1793CBC0" w14:textId="7DF4E093" w:rsidR="00530490" w:rsidRDefault="005304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D22">
          <w:rPr>
            <w:noProof/>
          </w:rPr>
          <w:t>24</w:t>
        </w:r>
        <w:r>
          <w:fldChar w:fldCharType="end"/>
        </w:r>
      </w:p>
    </w:sdtContent>
  </w:sdt>
  <w:p w14:paraId="1BFC4F3B" w14:textId="77777777" w:rsidR="00530490" w:rsidRDefault="00530490" w:rsidP="00FE0519">
    <w:pPr>
      <w:pStyle w:val="Stopka"/>
      <w:ind w:right="360"/>
      <w:jc w:val="center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BAF30" w14:textId="77777777" w:rsidR="00C521BE" w:rsidRDefault="00C521BE" w:rsidP="00BE245A">
      <w:r>
        <w:separator/>
      </w:r>
    </w:p>
  </w:footnote>
  <w:footnote w:type="continuationSeparator" w:id="0">
    <w:p w14:paraId="4BA8270C" w14:textId="77777777" w:rsidR="00C521BE" w:rsidRDefault="00C521BE" w:rsidP="00BE245A">
      <w:r>
        <w:continuationSeparator/>
      </w:r>
    </w:p>
  </w:footnote>
  <w:footnote w:id="1">
    <w:p w14:paraId="4334D721" w14:textId="77777777" w:rsidR="00530490" w:rsidRPr="00F278C7" w:rsidRDefault="00530490" w:rsidP="009F21DF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3036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F278C7"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 w:rsidRPr="00F278C7">
        <w:rPr>
          <w:rFonts w:ascii="Verdana" w:hAnsi="Verdana"/>
          <w:sz w:val="14"/>
          <w:szCs w:val="14"/>
        </w:rPr>
        <w:t xml:space="preserve">, </w:t>
      </w:r>
      <w:r w:rsidRPr="00F278C7"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 w:rsidRPr="00F278C7"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 w:rsidRPr="00F278C7">
        <w:rPr>
          <w:rFonts w:ascii="Verdana" w:hAnsi="Verdana"/>
          <w:i/>
          <w:iCs/>
          <w:sz w:val="14"/>
          <w:szCs w:val="14"/>
        </w:rPr>
        <w:t>oferty, tj. w przypadku:</w:t>
      </w:r>
    </w:p>
    <w:p w14:paraId="5D2DD525" w14:textId="77777777" w:rsidR="00530490" w:rsidRPr="00F278C7" w:rsidRDefault="00530490" w:rsidP="000A5659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158BAF22" w14:textId="77777777" w:rsidR="00530490" w:rsidRPr="00F278C7" w:rsidRDefault="00530490" w:rsidP="000A5659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2ACA6DE4" w14:textId="77777777" w:rsidR="00530490" w:rsidRDefault="00530490" w:rsidP="009F21D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F3A3B" w14:textId="2EE958DF" w:rsidR="00530490" w:rsidRDefault="00530490" w:rsidP="008261F5"/>
  <w:p w14:paraId="3ED9B975" w14:textId="77777777" w:rsidR="00530490" w:rsidRDefault="005304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DA00AE8C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Verdana" w:hAnsi="Verdana" w:cs="Times New Roman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ascii="Verdana" w:hAnsi="Verdana" w:cs="Times New Roman"/>
        <w:i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3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1401C4E"/>
    <w:multiLevelType w:val="hybridMultilevel"/>
    <w:tmpl w:val="09207874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 w15:restartNumberingAfterBreak="0">
    <w:nsid w:val="025E0F03"/>
    <w:multiLevelType w:val="hybridMultilevel"/>
    <w:tmpl w:val="0D62E6A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043D51FC"/>
    <w:multiLevelType w:val="multilevel"/>
    <w:tmpl w:val="E92E164E"/>
    <w:lvl w:ilvl="0">
      <w:start w:val="19"/>
      <w:numFmt w:val="decimal"/>
      <w:lvlText w:val="%1."/>
      <w:lvlJc w:val="left"/>
      <w:pPr>
        <w:ind w:left="765" w:hanging="7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8" w:hanging="76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91" w:hanging="76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  <w:b/>
      </w:rPr>
    </w:lvl>
  </w:abstractNum>
  <w:abstractNum w:abstractNumId="1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47E32"/>
    <w:multiLevelType w:val="hybridMultilevel"/>
    <w:tmpl w:val="C56A276A"/>
    <w:lvl w:ilvl="0" w:tplc="C458FD9A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1978355B"/>
    <w:multiLevelType w:val="multilevel"/>
    <w:tmpl w:val="20DE5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7" w15:restartNumberingAfterBreak="0">
    <w:nsid w:val="2B871FDB"/>
    <w:multiLevelType w:val="hybridMultilevel"/>
    <w:tmpl w:val="B582B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83B7C"/>
    <w:multiLevelType w:val="hybridMultilevel"/>
    <w:tmpl w:val="08E80D4A"/>
    <w:lvl w:ilvl="0" w:tplc="2EC81D9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8B1BD2"/>
    <w:multiLevelType w:val="hybridMultilevel"/>
    <w:tmpl w:val="0222412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34455"/>
    <w:multiLevelType w:val="multilevel"/>
    <w:tmpl w:val="4CF6C878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3858" w:hanging="216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b/>
        <w:sz w:val="20"/>
      </w:rPr>
    </w:lvl>
  </w:abstractNum>
  <w:abstractNum w:abstractNumId="23" w15:restartNumberingAfterBreak="0">
    <w:nsid w:val="45FB6CDE"/>
    <w:multiLevelType w:val="hybridMultilevel"/>
    <w:tmpl w:val="95FC70BA"/>
    <w:lvl w:ilvl="0" w:tplc="36E2DF22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46E16BA6"/>
    <w:multiLevelType w:val="hybridMultilevel"/>
    <w:tmpl w:val="15887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7D5A32"/>
    <w:multiLevelType w:val="multilevel"/>
    <w:tmpl w:val="8ABAA74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cs="Times New Roman"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cs="Times New Roman" w:hint="default"/>
        <w:b w:val="0"/>
        <w:color w:val="000000"/>
      </w:rPr>
    </w:lvl>
  </w:abstractNum>
  <w:abstractNum w:abstractNumId="26" w15:restartNumberingAfterBreak="0">
    <w:nsid w:val="55A25F72"/>
    <w:multiLevelType w:val="hybridMultilevel"/>
    <w:tmpl w:val="06D211F2"/>
    <w:lvl w:ilvl="0" w:tplc="AF70C970">
      <w:start w:val="1"/>
      <w:numFmt w:val="decimal"/>
      <w:lvlText w:val="%1."/>
      <w:lvlJc w:val="left"/>
      <w:pPr>
        <w:ind w:left="780" w:hanging="420"/>
      </w:pPr>
      <w:rPr>
        <w:rFonts w:ascii="Verdana" w:eastAsia="Calibri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34B82"/>
    <w:multiLevelType w:val="hybridMultilevel"/>
    <w:tmpl w:val="178E01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1302A39"/>
    <w:multiLevelType w:val="hybridMultilevel"/>
    <w:tmpl w:val="F3BE52E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A67256">
      <w:start w:val="1"/>
      <w:numFmt w:val="decimal"/>
      <w:lvlText w:val="%4)"/>
      <w:lvlJc w:val="left"/>
      <w:pPr>
        <w:ind w:left="2880" w:hanging="215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BA12E34"/>
    <w:multiLevelType w:val="hybridMultilevel"/>
    <w:tmpl w:val="7890A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D7570"/>
    <w:multiLevelType w:val="hybridMultilevel"/>
    <w:tmpl w:val="D75A13FE"/>
    <w:lvl w:ilvl="0" w:tplc="9DDC751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27"/>
  </w:num>
  <w:num w:numId="4">
    <w:abstractNumId w:val="34"/>
  </w:num>
  <w:num w:numId="5">
    <w:abstractNumId w:val="8"/>
  </w:num>
  <w:num w:numId="6">
    <w:abstractNumId w:val="19"/>
  </w:num>
  <w:num w:numId="7">
    <w:abstractNumId w:val="12"/>
  </w:num>
  <w:num w:numId="8">
    <w:abstractNumId w:val="31"/>
  </w:num>
  <w:num w:numId="9">
    <w:abstractNumId w:val="11"/>
  </w:num>
  <w:num w:numId="10">
    <w:abstractNumId w:val="16"/>
  </w:num>
  <w:num w:numId="11">
    <w:abstractNumId w:val="29"/>
  </w:num>
  <w:num w:numId="12">
    <w:abstractNumId w:val="28"/>
  </w:num>
  <w:num w:numId="13">
    <w:abstractNumId w:val="23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2"/>
  </w:num>
  <w:num w:numId="18">
    <w:abstractNumId w:val="17"/>
  </w:num>
  <w:num w:numId="19">
    <w:abstractNumId w:val="24"/>
  </w:num>
  <w:num w:numId="20">
    <w:abstractNumId w:val="25"/>
  </w:num>
  <w:num w:numId="21">
    <w:abstractNumId w:val="13"/>
  </w:num>
  <w:num w:numId="22">
    <w:abstractNumId w:val="10"/>
  </w:num>
  <w:num w:numId="23">
    <w:abstractNumId w:val="9"/>
  </w:num>
  <w:num w:numId="24">
    <w:abstractNumId w:val="32"/>
  </w:num>
  <w:num w:numId="25">
    <w:abstractNumId w:val="18"/>
  </w:num>
  <w:num w:numId="26">
    <w:abstractNumId w:val="2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869"/>
    <w:rsid w:val="00001BF4"/>
    <w:rsid w:val="00001F7F"/>
    <w:rsid w:val="00002E2C"/>
    <w:rsid w:val="0001059D"/>
    <w:rsid w:val="000112E1"/>
    <w:rsid w:val="000120B6"/>
    <w:rsid w:val="000130DC"/>
    <w:rsid w:val="00013BB2"/>
    <w:rsid w:val="00014561"/>
    <w:rsid w:val="00017DCA"/>
    <w:rsid w:val="00022120"/>
    <w:rsid w:val="0002280E"/>
    <w:rsid w:val="00023367"/>
    <w:rsid w:val="00034AFB"/>
    <w:rsid w:val="00036267"/>
    <w:rsid w:val="00036B7A"/>
    <w:rsid w:val="00037A17"/>
    <w:rsid w:val="00040AA3"/>
    <w:rsid w:val="00042551"/>
    <w:rsid w:val="00045067"/>
    <w:rsid w:val="0004600F"/>
    <w:rsid w:val="000461FD"/>
    <w:rsid w:val="0004691D"/>
    <w:rsid w:val="00046CC6"/>
    <w:rsid w:val="00047F3B"/>
    <w:rsid w:val="00051B81"/>
    <w:rsid w:val="00053582"/>
    <w:rsid w:val="00053864"/>
    <w:rsid w:val="000551BD"/>
    <w:rsid w:val="00055FCE"/>
    <w:rsid w:val="000560EE"/>
    <w:rsid w:val="0005673D"/>
    <w:rsid w:val="000601DE"/>
    <w:rsid w:val="00060D87"/>
    <w:rsid w:val="0006139D"/>
    <w:rsid w:val="00062725"/>
    <w:rsid w:val="00064307"/>
    <w:rsid w:val="00064816"/>
    <w:rsid w:val="0006563B"/>
    <w:rsid w:val="00065909"/>
    <w:rsid w:val="00075203"/>
    <w:rsid w:val="00076EB0"/>
    <w:rsid w:val="000770D5"/>
    <w:rsid w:val="00077396"/>
    <w:rsid w:val="000833B7"/>
    <w:rsid w:val="00083DAF"/>
    <w:rsid w:val="000877B1"/>
    <w:rsid w:val="000877EB"/>
    <w:rsid w:val="00093699"/>
    <w:rsid w:val="0009466C"/>
    <w:rsid w:val="00094748"/>
    <w:rsid w:val="00095A35"/>
    <w:rsid w:val="0009600E"/>
    <w:rsid w:val="00097A65"/>
    <w:rsid w:val="000A18F4"/>
    <w:rsid w:val="000A1C6F"/>
    <w:rsid w:val="000A38CC"/>
    <w:rsid w:val="000A5659"/>
    <w:rsid w:val="000B1AE7"/>
    <w:rsid w:val="000B2933"/>
    <w:rsid w:val="000B3D7D"/>
    <w:rsid w:val="000B4950"/>
    <w:rsid w:val="000B4B80"/>
    <w:rsid w:val="000B5291"/>
    <w:rsid w:val="000B5EAC"/>
    <w:rsid w:val="000B5FE5"/>
    <w:rsid w:val="000B79E9"/>
    <w:rsid w:val="000B7CCC"/>
    <w:rsid w:val="000C06D1"/>
    <w:rsid w:val="000C133A"/>
    <w:rsid w:val="000C2C0B"/>
    <w:rsid w:val="000C661B"/>
    <w:rsid w:val="000D00A3"/>
    <w:rsid w:val="000D21DC"/>
    <w:rsid w:val="000D35E3"/>
    <w:rsid w:val="000D5A38"/>
    <w:rsid w:val="000D5D41"/>
    <w:rsid w:val="000E3410"/>
    <w:rsid w:val="000E3B4B"/>
    <w:rsid w:val="000E74A1"/>
    <w:rsid w:val="000E7A1B"/>
    <w:rsid w:val="000F0055"/>
    <w:rsid w:val="000F03AC"/>
    <w:rsid w:val="000F252E"/>
    <w:rsid w:val="000F2A55"/>
    <w:rsid w:val="000F2C15"/>
    <w:rsid w:val="000F7235"/>
    <w:rsid w:val="000F7ECD"/>
    <w:rsid w:val="00101C31"/>
    <w:rsid w:val="001039C5"/>
    <w:rsid w:val="00104308"/>
    <w:rsid w:val="00105393"/>
    <w:rsid w:val="00105EC8"/>
    <w:rsid w:val="00110F3A"/>
    <w:rsid w:val="0011488E"/>
    <w:rsid w:val="001165F2"/>
    <w:rsid w:val="001178AC"/>
    <w:rsid w:val="00120143"/>
    <w:rsid w:val="00120421"/>
    <w:rsid w:val="00123EFA"/>
    <w:rsid w:val="00125E66"/>
    <w:rsid w:val="001301C0"/>
    <w:rsid w:val="00130895"/>
    <w:rsid w:val="00132E33"/>
    <w:rsid w:val="001339F3"/>
    <w:rsid w:val="00133E21"/>
    <w:rsid w:val="001343C3"/>
    <w:rsid w:val="001343F5"/>
    <w:rsid w:val="00137514"/>
    <w:rsid w:val="00137CD3"/>
    <w:rsid w:val="001425AD"/>
    <w:rsid w:val="00142D5B"/>
    <w:rsid w:val="00143D53"/>
    <w:rsid w:val="00143EA7"/>
    <w:rsid w:val="0014519D"/>
    <w:rsid w:val="00150018"/>
    <w:rsid w:val="00152FFA"/>
    <w:rsid w:val="00153E2E"/>
    <w:rsid w:val="0015479A"/>
    <w:rsid w:val="001552E1"/>
    <w:rsid w:val="00155C2E"/>
    <w:rsid w:val="00156C59"/>
    <w:rsid w:val="0016026F"/>
    <w:rsid w:val="001607BE"/>
    <w:rsid w:val="00166079"/>
    <w:rsid w:val="001660E5"/>
    <w:rsid w:val="001669C6"/>
    <w:rsid w:val="00167243"/>
    <w:rsid w:val="001676FC"/>
    <w:rsid w:val="001709B6"/>
    <w:rsid w:val="00172008"/>
    <w:rsid w:val="00174E51"/>
    <w:rsid w:val="00174F39"/>
    <w:rsid w:val="001755D1"/>
    <w:rsid w:val="0017622D"/>
    <w:rsid w:val="00176F1E"/>
    <w:rsid w:val="0017734E"/>
    <w:rsid w:val="00177DFD"/>
    <w:rsid w:val="00180E2D"/>
    <w:rsid w:val="00181D18"/>
    <w:rsid w:val="00184EB8"/>
    <w:rsid w:val="00191757"/>
    <w:rsid w:val="00191799"/>
    <w:rsid w:val="00195039"/>
    <w:rsid w:val="001951D3"/>
    <w:rsid w:val="00196085"/>
    <w:rsid w:val="00196490"/>
    <w:rsid w:val="00197276"/>
    <w:rsid w:val="001A0633"/>
    <w:rsid w:val="001A2819"/>
    <w:rsid w:val="001A2BAC"/>
    <w:rsid w:val="001A399E"/>
    <w:rsid w:val="001A4062"/>
    <w:rsid w:val="001A448F"/>
    <w:rsid w:val="001A62B7"/>
    <w:rsid w:val="001A645D"/>
    <w:rsid w:val="001A670B"/>
    <w:rsid w:val="001B4709"/>
    <w:rsid w:val="001B5809"/>
    <w:rsid w:val="001B635F"/>
    <w:rsid w:val="001B6937"/>
    <w:rsid w:val="001C07BC"/>
    <w:rsid w:val="001C1195"/>
    <w:rsid w:val="001C11CF"/>
    <w:rsid w:val="001C11F8"/>
    <w:rsid w:val="001C2925"/>
    <w:rsid w:val="001C4111"/>
    <w:rsid w:val="001C43BC"/>
    <w:rsid w:val="001C4DF3"/>
    <w:rsid w:val="001C502C"/>
    <w:rsid w:val="001C711F"/>
    <w:rsid w:val="001C785B"/>
    <w:rsid w:val="001D25F5"/>
    <w:rsid w:val="001D66B8"/>
    <w:rsid w:val="001E004D"/>
    <w:rsid w:val="001E117E"/>
    <w:rsid w:val="001E6786"/>
    <w:rsid w:val="001E6A4B"/>
    <w:rsid w:val="001E74AB"/>
    <w:rsid w:val="001E76B2"/>
    <w:rsid w:val="001F077C"/>
    <w:rsid w:val="001F4B95"/>
    <w:rsid w:val="001F4F14"/>
    <w:rsid w:val="001F5498"/>
    <w:rsid w:val="001F56F8"/>
    <w:rsid w:val="001F782E"/>
    <w:rsid w:val="0020239E"/>
    <w:rsid w:val="00202CA3"/>
    <w:rsid w:val="00212237"/>
    <w:rsid w:val="00212DA9"/>
    <w:rsid w:val="002132E3"/>
    <w:rsid w:val="00213FB2"/>
    <w:rsid w:val="002140FF"/>
    <w:rsid w:val="00215BC1"/>
    <w:rsid w:val="00217115"/>
    <w:rsid w:val="002224FB"/>
    <w:rsid w:val="002238FA"/>
    <w:rsid w:val="00223EC5"/>
    <w:rsid w:val="0022670A"/>
    <w:rsid w:val="00226F7C"/>
    <w:rsid w:val="00227270"/>
    <w:rsid w:val="00230E85"/>
    <w:rsid w:val="00233215"/>
    <w:rsid w:val="00233330"/>
    <w:rsid w:val="002340DE"/>
    <w:rsid w:val="00234FA0"/>
    <w:rsid w:val="002353EB"/>
    <w:rsid w:val="002363FD"/>
    <w:rsid w:val="00236F97"/>
    <w:rsid w:val="00237FB9"/>
    <w:rsid w:val="002402E9"/>
    <w:rsid w:val="00241992"/>
    <w:rsid w:val="002422A5"/>
    <w:rsid w:val="002451C4"/>
    <w:rsid w:val="00245BEB"/>
    <w:rsid w:val="0024720C"/>
    <w:rsid w:val="00251C28"/>
    <w:rsid w:val="00260AFA"/>
    <w:rsid w:val="00261BED"/>
    <w:rsid w:val="00263435"/>
    <w:rsid w:val="00263A8D"/>
    <w:rsid w:val="00264CB9"/>
    <w:rsid w:val="00266B20"/>
    <w:rsid w:val="002673C6"/>
    <w:rsid w:val="00271A78"/>
    <w:rsid w:val="0027248A"/>
    <w:rsid w:val="00272F02"/>
    <w:rsid w:val="00272F7B"/>
    <w:rsid w:val="002730FF"/>
    <w:rsid w:val="002739F2"/>
    <w:rsid w:val="00273F36"/>
    <w:rsid w:val="0027750E"/>
    <w:rsid w:val="0028196C"/>
    <w:rsid w:val="00286781"/>
    <w:rsid w:val="0029003E"/>
    <w:rsid w:val="002905FB"/>
    <w:rsid w:val="0029172E"/>
    <w:rsid w:val="00292988"/>
    <w:rsid w:val="00293F81"/>
    <w:rsid w:val="002941F1"/>
    <w:rsid w:val="00294957"/>
    <w:rsid w:val="002A1379"/>
    <w:rsid w:val="002A2491"/>
    <w:rsid w:val="002A4C71"/>
    <w:rsid w:val="002B1A97"/>
    <w:rsid w:val="002B726D"/>
    <w:rsid w:val="002C143B"/>
    <w:rsid w:val="002C4805"/>
    <w:rsid w:val="002C5D80"/>
    <w:rsid w:val="002C6B7F"/>
    <w:rsid w:val="002E0199"/>
    <w:rsid w:val="002E1693"/>
    <w:rsid w:val="002E37D2"/>
    <w:rsid w:val="002E449F"/>
    <w:rsid w:val="002F1455"/>
    <w:rsid w:val="002F1D58"/>
    <w:rsid w:val="002F24A1"/>
    <w:rsid w:val="002F60EC"/>
    <w:rsid w:val="003004D8"/>
    <w:rsid w:val="00300829"/>
    <w:rsid w:val="00303696"/>
    <w:rsid w:val="00304DA7"/>
    <w:rsid w:val="00310411"/>
    <w:rsid w:val="0031082A"/>
    <w:rsid w:val="0031109E"/>
    <w:rsid w:val="0031285E"/>
    <w:rsid w:val="003128FD"/>
    <w:rsid w:val="003129ED"/>
    <w:rsid w:val="00313928"/>
    <w:rsid w:val="00315805"/>
    <w:rsid w:val="00317D83"/>
    <w:rsid w:val="00320C44"/>
    <w:rsid w:val="00323D59"/>
    <w:rsid w:val="00324E58"/>
    <w:rsid w:val="00326C7D"/>
    <w:rsid w:val="00327D6F"/>
    <w:rsid w:val="00330570"/>
    <w:rsid w:val="00331086"/>
    <w:rsid w:val="00332A88"/>
    <w:rsid w:val="003350E5"/>
    <w:rsid w:val="003366D6"/>
    <w:rsid w:val="00337800"/>
    <w:rsid w:val="00341ADD"/>
    <w:rsid w:val="003461A9"/>
    <w:rsid w:val="00347144"/>
    <w:rsid w:val="003471AA"/>
    <w:rsid w:val="003510E8"/>
    <w:rsid w:val="0035123F"/>
    <w:rsid w:val="003518B9"/>
    <w:rsid w:val="00351CE2"/>
    <w:rsid w:val="00353059"/>
    <w:rsid w:val="003534D3"/>
    <w:rsid w:val="00354344"/>
    <w:rsid w:val="00355FAC"/>
    <w:rsid w:val="00356F21"/>
    <w:rsid w:val="003617E1"/>
    <w:rsid w:val="003647FA"/>
    <w:rsid w:val="00365AA8"/>
    <w:rsid w:val="003667BA"/>
    <w:rsid w:val="003702A9"/>
    <w:rsid w:val="00371522"/>
    <w:rsid w:val="003721D6"/>
    <w:rsid w:val="00376170"/>
    <w:rsid w:val="003761A4"/>
    <w:rsid w:val="003768B7"/>
    <w:rsid w:val="00376DE9"/>
    <w:rsid w:val="00381676"/>
    <w:rsid w:val="00381EEB"/>
    <w:rsid w:val="003825F8"/>
    <w:rsid w:val="00382D82"/>
    <w:rsid w:val="00384A42"/>
    <w:rsid w:val="00386BA8"/>
    <w:rsid w:val="00386EE1"/>
    <w:rsid w:val="0039169E"/>
    <w:rsid w:val="00392619"/>
    <w:rsid w:val="003933C3"/>
    <w:rsid w:val="00393ACF"/>
    <w:rsid w:val="00393E7F"/>
    <w:rsid w:val="00393FDE"/>
    <w:rsid w:val="00395613"/>
    <w:rsid w:val="00395ECA"/>
    <w:rsid w:val="003A2D71"/>
    <w:rsid w:val="003A302F"/>
    <w:rsid w:val="003A3E80"/>
    <w:rsid w:val="003A44F5"/>
    <w:rsid w:val="003A471C"/>
    <w:rsid w:val="003A4AB7"/>
    <w:rsid w:val="003A5689"/>
    <w:rsid w:val="003A6CB9"/>
    <w:rsid w:val="003B046D"/>
    <w:rsid w:val="003B138D"/>
    <w:rsid w:val="003B21AF"/>
    <w:rsid w:val="003B2354"/>
    <w:rsid w:val="003B2F2A"/>
    <w:rsid w:val="003B3381"/>
    <w:rsid w:val="003B7AA8"/>
    <w:rsid w:val="003C0645"/>
    <w:rsid w:val="003C4B18"/>
    <w:rsid w:val="003D032F"/>
    <w:rsid w:val="003D040C"/>
    <w:rsid w:val="003D3C66"/>
    <w:rsid w:val="003D65D1"/>
    <w:rsid w:val="003D65D7"/>
    <w:rsid w:val="003D793D"/>
    <w:rsid w:val="003E5100"/>
    <w:rsid w:val="003F0B55"/>
    <w:rsid w:val="003F18F6"/>
    <w:rsid w:val="003F2272"/>
    <w:rsid w:val="003F239F"/>
    <w:rsid w:val="003F3D70"/>
    <w:rsid w:val="003F5A24"/>
    <w:rsid w:val="003F7113"/>
    <w:rsid w:val="003F71EC"/>
    <w:rsid w:val="003F7764"/>
    <w:rsid w:val="00400574"/>
    <w:rsid w:val="00400A40"/>
    <w:rsid w:val="00400A8D"/>
    <w:rsid w:val="00400D2F"/>
    <w:rsid w:val="004011E0"/>
    <w:rsid w:val="00401596"/>
    <w:rsid w:val="0040467F"/>
    <w:rsid w:val="00404DE4"/>
    <w:rsid w:val="00405398"/>
    <w:rsid w:val="0040618C"/>
    <w:rsid w:val="0040623F"/>
    <w:rsid w:val="004063CF"/>
    <w:rsid w:val="0040723B"/>
    <w:rsid w:val="004072FB"/>
    <w:rsid w:val="00410B48"/>
    <w:rsid w:val="00411EE4"/>
    <w:rsid w:val="00411FF6"/>
    <w:rsid w:val="00413F64"/>
    <w:rsid w:val="004141E7"/>
    <w:rsid w:val="0041539A"/>
    <w:rsid w:val="00417B9E"/>
    <w:rsid w:val="00420555"/>
    <w:rsid w:val="004247B6"/>
    <w:rsid w:val="00426451"/>
    <w:rsid w:val="00427260"/>
    <w:rsid w:val="00427ED2"/>
    <w:rsid w:val="00430102"/>
    <w:rsid w:val="00431213"/>
    <w:rsid w:val="004314DC"/>
    <w:rsid w:val="00434D06"/>
    <w:rsid w:val="00440870"/>
    <w:rsid w:val="0044522E"/>
    <w:rsid w:val="0044524B"/>
    <w:rsid w:val="0044635E"/>
    <w:rsid w:val="004528DE"/>
    <w:rsid w:val="0045294E"/>
    <w:rsid w:val="00452FD0"/>
    <w:rsid w:val="00453CE9"/>
    <w:rsid w:val="00456432"/>
    <w:rsid w:val="00460D92"/>
    <w:rsid w:val="00461ED1"/>
    <w:rsid w:val="00462B69"/>
    <w:rsid w:val="004631F9"/>
    <w:rsid w:val="0046350B"/>
    <w:rsid w:val="00466252"/>
    <w:rsid w:val="00467F5F"/>
    <w:rsid w:val="004707FE"/>
    <w:rsid w:val="004718D9"/>
    <w:rsid w:val="00475FEF"/>
    <w:rsid w:val="00477606"/>
    <w:rsid w:val="00477916"/>
    <w:rsid w:val="00483552"/>
    <w:rsid w:val="00485572"/>
    <w:rsid w:val="00485C6E"/>
    <w:rsid w:val="00490F0E"/>
    <w:rsid w:val="0049146A"/>
    <w:rsid w:val="004952C4"/>
    <w:rsid w:val="00495A30"/>
    <w:rsid w:val="004972F6"/>
    <w:rsid w:val="004A13F6"/>
    <w:rsid w:val="004A353C"/>
    <w:rsid w:val="004A3D1D"/>
    <w:rsid w:val="004A5EE4"/>
    <w:rsid w:val="004A6F60"/>
    <w:rsid w:val="004A7F65"/>
    <w:rsid w:val="004B08C4"/>
    <w:rsid w:val="004B0A3A"/>
    <w:rsid w:val="004B3B58"/>
    <w:rsid w:val="004B57EC"/>
    <w:rsid w:val="004C4792"/>
    <w:rsid w:val="004D062A"/>
    <w:rsid w:val="004D07E1"/>
    <w:rsid w:val="004D0827"/>
    <w:rsid w:val="004D2C75"/>
    <w:rsid w:val="004D3FD6"/>
    <w:rsid w:val="004D44EC"/>
    <w:rsid w:val="004E030C"/>
    <w:rsid w:val="004E3DF0"/>
    <w:rsid w:val="004E47C6"/>
    <w:rsid w:val="004E5AE5"/>
    <w:rsid w:val="004E6325"/>
    <w:rsid w:val="004F0220"/>
    <w:rsid w:val="004F0621"/>
    <w:rsid w:val="004F0D17"/>
    <w:rsid w:val="004F47E3"/>
    <w:rsid w:val="004F5DB6"/>
    <w:rsid w:val="004F7FC8"/>
    <w:rsid w:val="0050067C"/>
    <w:rsid w:val="00501455"/>
    <w:rsid w:val="0050295C"/>
    <w:rsid w:val="00503B5C"/>
    <w:rsid w:val="00504349"/>
    <w:rsid w:val="005059C7"/>
    <w:rsid w:val="005102F7"/>
    <w:rsid w:val="00511C64"/>
    <w:rsid w:val="00512313"/>
    <w:rsid w:val="00515C47"/>
    <w:rsid w:val="00517B37"/>
    <w:rsid w:val="00521514"/>
    <w:rsid w:val="00521999"/>
    <w:rsid w:val="005235EB"/>
    <w:rsid w:val="00523A27"/>
    <w:rsid w:val="00523CF9"/>
    <w:rsid w:val="00524DF3"/>
    <w:rsid w:val="00524E8D"/>
    <w:rsid w:val="00525528"/>
    <w:rsid w:val="00527269"/>
    <w:rsid w:val="0052752A"/>
    <w:rsid w:val="00530490"/>
    <w:rsid w:val="0053063E"/>
    <w:rsid w:val="00530F00"/>
    <w:rsid w:val="00533CD2"/>
    <w:rsid w:val="00533D33"/>
    <w:rsid w:val="0053419E"/>
    <w:rsid w:val="00534692"/>
    <w:rsid w:val="00534DDD"/>
    <w:rsid w:val="005368F9"/>
    <w:rsid w:val="00536E5C"/>
    <w:rsid w:val="0053747B"/>
    <w:rsid w:val="00541259"/>
    <w:rsid w:val="005425B4"/>
    <w:rsid w:val="0054395B"/>
    <w:rsid w:val="00544BBC"/>
    <w:rsid w:val="00545DA7"/>
    <w:rsid w:val="00546212"/>
    <w:rsid w:val="00547A44"/>
    <w:rsid w:val="005509A7"/>
    <w:rsid w:val="00551773"/>
    <w:rsid w:val="005567B0"/>
    <w:rsid w:val="00556D14"/>
    <w:rsid w:val="00561A25"/>
    <w:rsid w:val="00563F29"/>
    <w:rsid w:val="00564888"/>
    <w:rsid w:val="00564CF4"/>
    <w:rsid w:val="00567D9C"/>
    <w:rsid w:val="00572C8E"/>
    <w:rsid w:val="00576887"/>
    <w:rsid w:val="00577719"/>
    <w:rsid w:val="0058107C"/>
    <w:rsid w:val="00582E62"/>
    <w:rsid w:val="00583600"/>
    <w:rsid w:val="00586B3D"/>
    <w:rsid w:val="00586EB9"/>
    <w:rsid w:val="00587557"/>
    <w:rsid w:val="0059177A"/>
    <w:rsid w:val="005920F3"/>
    <w:rsid w:val="005933C8"/>
    <w:rsid w:val="005A04BB"/>
    <w:rsid w:val="005A1391"/>
    <w:rsid w:val="005A2185"/>
    <w:rsid w:val="005A26BF"/>
    <w:rsid w:val="005A2944"/>
    <w:rsid w:val="005A2ACA"/>
    <w:rsid w:val="005A2CB8"/>
    <w:rsid w:val="005A38E7"/>
    <w:rsid w:val="005A3BB3"/>
    <w:rsid w:val="005A78A4"/>
    <w:rsid w:val="005A7E16"/>
    <w:rsid w:val="005B14C5"/>
    <w:rsid w:val="005B25E9"/>
    <w:rsid w:val="005B267E"/>
    <w:rsid w:val="005B2FBF"/>
    <w:rsid w:val="005B41BC"/>
    <w:rsid w:val="005B59FE"/>
    <w:rsid w:val="005B78EC"/>
    <w:rsid w:val="005C1B60"/>
    <w:rsid w:val="005C366A"/>
    <w:rsid w:val="005C37F7"/>
    <w:rsid w:val="005C444F"/>
    <w:rsid w:val="005C4B45"/>
    <w:rsid w:val="005C67F5"/>
    <w:rsid w:val="005C7569"/>
    <w:rsid w:val="005C7882"/>
    <w:rsid w:val="005D0913"/>
    <w:rsid w:val="005D169F"/>
    <w:rsid w:val="005D198D"/>
    <w:rsid w:val="005D2847"/>
    <w:rsid w:val="005D29FF"/>
    <w:rsid w:val="005D3159"/>
    <w:rsid w:val="005D5A45"/>
    <w:rsid w:val="005D6BB9"/>
    <w:rsid w:val="005E07F9"/>
    <w:rsid w:val="005E2202"/>
    <w:rsid w:val="005E2D94"/>
    <w:rsid w:val="005E3FB2"/>
    <w:rsid w:val="005E662A"/>
    <w:rsid w:val="005E692C"/>
    <w:rsid w:val="005E6D74"/>
    <w:rsid w:val="005E7D86"/>
    <w:rsid w:val="005F072F"/>
    <w:rsid w:val="005F0B26"/>
    <w:rsid w:val="005F6687"/>
    <w:rsid w:val="005F6AB2"/>
    <w:rsid w:val="005F71AA"/>
    <w:rsid w:val="005F7B23"/>
    <w:rsid w:val="006002E8"/>
    <w:rsid w:val="00600CFD"/>
    <w:rsid w:val="006011A7"/>
    <w:rsid w:val="0060314B"/>
    <w:rsid w:val="00612A74"/>
    <w:rsid w:val="00615261"/>
    <w:rsid w:val="006163CB"/>
    <w:rsid w:val="00617D73"/>
    <w:rsid w:val="00620FF1"/>
    <w:rsid w:val="00623D97"/>
    <w:rsid w:val="00623DC2"/>
    <w:rsid w:val="00624265"/>
    <w:rsid w:val="00625DB3"/>
    <w:rsid w:val="00632074"/>
    <w:rsid w:val="006324CB"/>
    <w:rsid w:val="00633DCF"/>
    <w:rsid w:val="00635A1A"/>
    <w:rsid w:val="006371B3"/>
    <w:rsid w:val="006375F7"/>
    <w:rsid w:val="00644123"/>
    <w:rsid w:val="00646221"/>
    <w:rsid w:val="00647493"/>
    <w:rsid w:val="006514B8"/>
    <w:rsid w:val="00653337"/>
    <w:rsid w:val="006551BD"/>
    <w:rsid w:val="006569CE"/>
    <w:rsid w:val="006579E8"/>
    <w:rsid w:val="00657A7E"/>
    <w:rsid w:val="00660042"/>
    <w:rsid w:val="006603F2"/>
    <w:rsid w:val="0066060C"/>
    <w:rsid w:val="00662ADF"/>
    <w:rsid w:val="00662F67"/>
    <w:rsid w:val="00663514"/>
    <w:rsid w:val="0066526A"/>
    <w:rsid w:val="00665DBC"/>
    <w:rsid w:val="00666A6A"/>
    <w:rsid w:val="00671A3A"/>
    <w:rsid w:val="00672BB3"/>
    <w:rsid w:val="006802F7"/>
    <w:rsid w:val="00681718"/>
    <w:rsid w:val="00682147"/>
    <w:rsid w:val="006832A7"/>
    <w:rsid w:val="00683D89"/>
    <w:rsid w:val="00685419"/>
    <w:rsid w:val="00685F17"/>
    <w:rsid w:val="006876AD"/>
    <w:rsid w:val="00690E63"/>
    <w:rsid w:val="006922DD"/>
    <w:rsid w:val="00693245"/>
    <w:rsid w:val="00696A52"/>
    <w:rsid w:val="00696AB9"/>
    <w:rsid w:val="00696D5D"/>
    <w:rsid w:val="00697E77"/>
    <w:rsid w:val="006A0DBA"/>
    <w:rsid w:val="006A2E84"/>
    <w:rsid w:val="006A4AE1"/>
    <w:rsid w:val="006A7820"/>
    <w:rsid w:val="006A7FE3"/>
    <w:rsid w:val="006B0E31"/>
    <w:rsid w:val="006B300A"/>
    <w:rsid w:val="006B6ED7"/>
    <w:rsid w:val="006B7568"/>
    <w:rsid w:val="006B7620"/>
    <w:rsid w:val="006C12AF"/>
    <w:rsid w:val="006C1CC5"/>
    <w:rsid w:val="006C1D8D"/>
    <w:rsid w:val="006C2A80"/>
    <w:rsid w:val="006C367C"/>
    <w:rsid w:val="006C5402"/>
    <w:rsid w:val="006C614F"/>
    <w:rsid w:val="006D15C7"/>
    <w:rsid w:val="006D2287"/>
    <w:rsid w:val="006D3602"/>
    <w:rsid w:val="006D3D80"/>
    <w:rsid w:val="006D596D"/>
    <w:rsid w:val="006D6DE9"/>
    <w:rsid w:val="006D729E"/>
    <w:rsid w:val="006E0010"/>
    <w:rsid w:val="006E09C8"/>
    <w:rsid w:val="006E0A92"/>
    <w:rsid w:val="006E458C"/>
    <w:rsid w:val="006E49AB"/>
    <w:rsid w:val="006E5CE9"/>
    <w:rsid w:val="006E7D58"/>
    <w:rsid w:val="006F066F"/>
    <w:rsid w:val="006F505D"/>
    <w:rsid w:val="006F51C3"/>
    <w:rsid w:val="006F5E70"/>
    <w:rsid w:val="006F740A"/>
    <w:rsid w:val="00701C8E"/>
    <w:rsid w:val="00705E82"/>
    <w:rsid w:val="00706F14"/>
    <w:rsid w:val="00707660"/>
    <w:rsid w:val="00707817"/>
    <w:rsid w:val="00707BA1"/>
    <w:rsid w:val="00707D38"/>
    <w:rsid w:val="00714ABE"/>
    <w:rsid w:val="00716CA5"/>
    <w:rsid w:val="00717F46"/>
    <w:rsid w:val="0072103D"/>
    <w:rsid w:val="00721147"/>
    <w:rsid w:val="007213E2"/>
    <w:rsid w:val="0072187C"/>
    <w:rsid w:val="00721B1D"/>
    <w:rsid w:val="007227C9"/>
    <w:rsid w:val="007241B1"/>
    <w:rsid w:val="00727B08"/>
    <w:rsid w:val="00732DA0"/>
    <w:rsid w:val="00732ECA"/>
    <w:rsid w:val="00733520"/>
    <w:rsid w:val="00737156"/>
    <w:rsid w:val="007376C7"/>
    <w:rsid w:val="00740403"/>
    <w:rsid w:val="007420E4"/>
    <w:rsid w:val="00742C6A"/>
    <w:rsid w:val="00743270"/>
    <w:rsid w:val="00745C2D"/>
    <w:rsid w:val="00750641"/>
    <w:rsid w:val="00750E5E"/>
    <w:rsid w:val="0075203C"/>
    <w:rsid w:val="0075282F"/>
    <w:rsid w:val="00753D08"/>
    <w:rsid w:val="00753EA2"/>
    <w:rsid w:val="00754A6F"/>
    <w:rsid w:val="00756FDE"/>
    <w:rsid w:val="00760907"/>
    <w:rsid w:val="0076103E"/>
    <w:rsid w:val="007630BD"/>
    <w:rsid w:val="0076798A"/>
    <w:rsid w:val="00770D5B"/>
    <w:rsid w:val="007716C0"/>
    <w:rsid w:val="007719A7"/>
    <w:rsid w:val="00771CD5"/>
    <w:rsid w:val="00773477"/>
    <w:rsid w:val="00774A0D"/>
    <w:rsid w:val="0077554F"/>
    <w:rsid w:val="007766C6"/>
    <w:rsid w:val="00776821"/>
    <w:rsid w:val="00776AE5"/>
    <w:rsid w:val="007776DF"/>
    <w:rsid w:val="00781248"/>
    <w:rsid w:val="0078475F"/>
    <w:rsid w:val="007861AA"/>
    <w:rsid w:val="00786BAE"/>
    <w:rsid w:val="00787721"/>
    <w:rsid w:val="00790070"/>
    <w:rsid w:val="00790C34"/>
    <w:rsid w:val="00791204"/>
    <w:rsid w:val="00792396"/>
    <w:rsid w:val="00793E7A"/>
    <w:rsid w:val="007941AA"/>
    <w:rsid w:val="007942A8"/>
    <w:rsid w:val="00795A57"/>
    <w:rsid w:val="00796166"/>
    <w:rsid w:val="007A359C"/>
    <w:rsid w:val="007A424D"/>
    <w:rsid w:val="007A52FA"/>
    <w:rsid w:val="007A5CE4"/>
    <w:rsid w:val="007A6D4E"/>
    <w:rsid w:val="007B0B82"/>
    <w:rsid w:val="007B14D6"/>
    <w:rsid w:val="007B1A38"/>
    <w:rsid w:val="007B2DC8"/>
    <w:rsid w:val="007B6AEC"/>
    <w:rsid w:val="007C314E"/>
    <w:rsid w:val="007C33D5"/>
    <w:rsid w:val="007C75E0"/>
    <w:rsid w:val="007C7810"/>
    <w:rsid w:val="007D543B"/>
    <w:rsid w:val="007D7338"/>
    <w:rsid w:val="007D7A16"/>
    <w:rsid w:val="007D7C8E"/>
    <w:rsid w:val="007D7E2C"/>
    <w:rsid w:val="007E03FB"/>
    <w:rsid w:val="007E16F7"/>
    <w:rsid w:val="007E25EA"/>
    <w:rsid w:val="007E2EDE"/>
    <w:rsid w:val="007E2F04"/>
    <w:rsid w:val="007E6445"/>
    <w:rsid w:val="007E677E"/>
    <w:rsid w:val="007E7588"/>
    <w:rsid w:val="007E7CDC"/>
    <w:rsid w:val="007F0156"/>
    <w:rsid w:val="007F08BA"/>
    <w:rsid w:val="007F1217"/>
    <w:rsid w:val="007F17F1"/>
    <w:rsid w:val="007F192A"/>
    <w:rsid w:val="007F1BC6"/>
    <w:rsid w:val="007F28FD"/>
    <w:rsid w:val="00800EB8"/>
    <w:rsid w:val="00801F3D"/>
    <w:rsid w:val="00802754"/>
    <w:rsid w:val="00802836"/>
    <w:rsid w:val="008034A6"/>
    <w:rsid w:val="00803D06"/>
    <w:rsid w:val="008043E3"/>
    <w:rsid w:val="0080660D"/>
    <w:rsid w:val="00806838"/>
    <w:rsid w:val="008102C4"/>
    <w:rsid w:val="00814155"/>
    <w:rsid w:val="008156D6"/>
    <w:rsid w:val="00815C16"/>
    <w:rsid w:val="00816279"/>
    <w:rsid w:val="0081676C"/>
    <w:rsid w:val="00817BE1"/>
    <w:rsid w:val="0082084E"/>
    <w:rsid w:val="008217AC"/>
    <w:rsid w:val="00821FC0"/>
    <w:rsid w:val="00823908"/>
    <w:rsid w:val="00823D44"/>
    <w:rsid w:val="00824393"/>
    <w:rsid w:val="00824426"/>
    <w:rsid w:val="008261F5"/>
    <w:rsid w:val="008276F9"/>
    <w:rsid w:val="00830BDD"/>
    <w:rsid w:val="00831669"/>
    <w:rsid w:val="0083322F"/>
    <w:rsid w:val="008332FE"/>
    <w:rsid w:val="008339F9"/>
    <w:rsid w:val="00835CEA"/>
    <w:rsid w:val="00836339"/>
    <w:rsid w:val="00846018"/>
    <w:rsid w:val="00847CE5"/>
    <w:rsid w:val="008510B5"/>
    <w:rsid w:val="008513E9"/>
    <w:rsid w:val="0085192B"/>
    <w:rsid w:val="00851AEC"/>
    <w:rsid w:val="00852994"/>
    <w:rsid w:val="00852C79"/>
    <w:rsid w:val="00854FF6"/>
    <w:rsid w:val="008558B4"/>
    <w:rsid w:val="00855E3F"/>
    <w:rsid w:val="00857327"/>
    <w:rsid w:val="0086255E"/>
    <w:rsid w:val="00862B14"/>
    <w:rsid w:val="00863A91"/>
    <w:rsid w:val="00872746"/>
    <w:rsid w:val="00872C94"/>
    <w:rsid w:val="008750E5"/>
    <w:rsid w:val="0088052C"/>
    <w:rsid w:val="008814D2"/>
    <w:rsid w:val="008849CB"/>
    <w:rsid w:val="00884CF9"/>
    <w:rsid w:val="008857C3"/>
    <w:rsid w:val="00887E3F"/>
    <w:rsid w:val="00890D6E"/>
    <w:rsid w:val="00892270"/>
    <w:rsid w:val="0089317B"/>
    <w:rsid w:val="0089342A"/>
    <w:rsid w:val="008951F2"/>
    <w:rsid w:val="0089536E"/>
    <w:rsid w:val="00896206"/>
    <w:rsid w:val="00896D33"/>
    <w:rsid w:val="00896E85"/>
    <w:rsid w:val="008A00A0"/>
    <w:rsid w:val="008A120A"/>
    <w:rsid w:val="008A22E9"/>
    <w:rsid w:val="008A303C"/>
    <w:rsid w:val="008A30F1"/>
    <w:rsid w:val="008A5227"/>
    <w:rsid w:val="008A5BB3"/>
    <w:rsid w:val="008A69A5"/>
    <w:rsid w:val="008A6B81"/>
    <w:rsid w:val="008A6B89"/>
    <w:rsid w:val="008B049B"/>
    <w:rsid w:val="008B3103"/>
    <w:rsid w:val="008C37CA"/>
    <w:rsid w:val="008C65C3"/>
    <w:rsid w:val="008C7005"/>
    <w:rsid w:val="008C74E9"/>
    <w:rsid w:val="008C7BCE"/>
    <w:rsid w:val="008D03E1"/>
    <w:rsid w:val="008D066C"/>
    <w:rsid w:val="008D21E2"/>
    <w:rsid w:val="008D690E"/>
    <w:rsid w:val="008D6FFF"/>
    <w:rsid w:val="008D7713"/>
    <w:rsid w:val="008E0178"/>
    <w:rsid w:val="008E0366"/>
    <w:rsid w:val="008E5485"/>
    <w:rsid w:val="008E74BE"/>
    <w:rsid w:val="008F003F"/>
    <w:rsid w:val="008F3385"/>
    <w:rsid w:val="008F50E2"/>
    <w:rsid w:val="008F5EF0"/>
    <w:rsid w:val="008F678F"/>
    <w:rsid w:val="008F6EEE"/>
    <w:rsid w:val="008F779B"/>
    <w:rsid w:val="00900050"/>
    <w:rsid w:val="009029AC"/>
    <w:rsid w:val="00902A6E"/>
    <w:rsid w:val="00904ACA"/>
    <w:rsid w:val="00907F8B"/>
    <w:rsid w:val="00911A1E"/>
    <w:rsid w:val="00912F01"/>
    <w:rsid w:val="00913112"/>
    <w:rsid w:val="009139AD"/>
    <w:rsid w:val="00913FB9"/>
    <w:rsid w:val="00914095"/>
    <w:rsid w:val="00920174"/>
    <w:rsid w:val="00922482"/>
    <w:rsid w:val="009251D0"/>
    <w:rsid w:val="00925DF9"/>
    <w:rsid w:val="009270D1"/>
    <w:rsid w:val="00927432"/>
    <w:rsid w:val="009314CE"/>
    <w:rsid w:val="0093162B"/>
    <w:rsid w:val="00933816"/>
    <w:rsid w:val="00935996"/>
    <w:rsid w:val="009363C1"/>
    <w:rsid w:val="009413B6"/>
    <w:rsid w:val="009431B5"/>
    <w:rsid w:val="009455F8"/>
    <w:rsid w:val="0094603D"/>
    <w:rsid w:val="00950D58"/>
    <w:rsid w:val="0095181A"/>
    <w:rsid w:val="009561C5"/>
    <w:rsid w:val="009576C7"/>
    <w:rsid w:val="00957A08"/>
    <w:rsid w:val="00963802"/>
    <w:rsid w:val="00963E37"/>
    <w:rsid w:val="00965D22"/>
    <w:rsid w:val="0096757C"/>
    <w:rsid w:val="00970EBB"/>
    <w:rsid w:val="00972CDB"/>
    <w:rsid w:val="00977978"/>
    <w:rsid w:val="009806C3"/>
    <w:rsid w:val="00981619"/>
    <w:rsid w:val="00982982"/>
    <w:rsid w:val="009847C8"/>
    <w:rsid w:val="00984864"/>
    <w:rsid w:val="0098618F"/>
    <w:rsid w:val="009864C2"/>
    <w:rsid w:val="009866AF"/>
    <w:rsid w:val="00986B17"/>
    <w:rsid w:val="009879B0"/>
    <w:rsid w:val="00987C18"/>
    <w:rsid w:val="00990AA2"/>
    <w:rsid w:val="00990F44"/>
    <w:rsid w:val="009912C5"/>
    <w:rsid w:val="009925F7"/>
    <w:rsid w:val="00992B83"/>
    <w:rsid w:val="00992F50"/>
    <w:rsid w:val="009932D4"/>
    <w:rsid w:val="009960A5"/>
    <w:rsid w:val="009A08BB"/>
    <w:rsid w:val="009A153A"/>
    <w:rsid w:val="009A1B00"/>
    <w:rsid w:val="009A2214"/>
    <w:rsid w:val="009A31C5"/>
    <w:rsid w:val="009A35A0"/>
    <w:rsid w:val="009A3F17"/>
    <w:rsid w:val="009B2A1A"/>
    <w:rsid w:val="009B311F"/>
    <w:rsid w:val="009B37D6"/>
    <w:rsid w:val="009B4835"/>
    <w:rsid w:val="009B6C35"/>
    <w:rsid w:val="009C1C22"/>
    <w:rsid w:val="009C1EC1"/>
    <w:rsid w:val="009C4E22"/>
    <w:rsid w:val="009C4FBF"/>
    <w:rsid w:val="009C5D17"/>
    <w:rsid w:val="009C6995"/>
    <w:rsid w:val="009C7A53"/>
    <w:rsid w:val="009D07EE"/>
    <w:rsid w:val="009D2715"/>
    <w:rsid w:val="009D2E93"/>
    <w:rsid w:val="009D2EAD"/>
    <w:rsid w:val="009D3958"/>
    <w:rsid w:val="009D45D8"/>
    <w:rsid w:val="009D4ACA"/>
    <w:rsid w:val="009D6CC9"/>
    <w:rsid w:val="009E12B2"/>
    <w:rsid w:val="009E32B1"/>
    <w:rsid w:val="009E653A"/>
    <w:rsid w:val="009E7928"/>
    <w:rsid w:val="009F21DF"/>
    <w:rsid w:val="009F3373"/>
    <w:rsid w:val="009F391F"/>
    <w:rsid w:val="009F4D30"/>
    <w:rsid w:val="009F5B72"/>
    <w:rsid w:val="00A03BA4"/>
    <w:rsid w:val="00A07CCB"/>
    <w:rsid w:val="00A136E4"/>
    <w:rsid w:val="00A13D21"/>
    <w:rsid w:val="00A16968"/>
    <w:rsid w:val="00A1790B"/>
    <w:rsid w:val="00A17CAC"/>
    <w:rsid w:val="00A21114"/>
    <w:rsid w:val="00A2141A"/>
    <w:rsid w:val="00A22B2D"/>
    <w:rsid w:val="00A24762"/>
    <w:rsid w:val="00A2507E"/>
    <w:rsid w:val="00A258E4"/>
    <w:rsid w:val="00A26FAF"/>
    <w:rsid w:val="00A2741C"/>
    <w:rsid w:val="00A30CA7"/>
    <w:rsid w:val="00A3106E"/>
    <w:rsid w:val="00A34D39"/>
    <w:rsid w:val="00A37213"/>
    <w:rsid w:val="00A40C10"/>
    <w:rsid w:val="00A41D7C"/>
    <w:rsid w:val="00A41ED8"/>
    <w:rsid w:val="00A4371A"/>
    <w:rsid w:val="00A44A7E"/>
    <w:rsid w:val="00A5011F"/>
    <w:rsid w:val="00A54476"/>
    <w:rsid w:val="00A55C28"/>
    <w:rsid w:val="00A56E1E"/>
    <w:rsid w:val="00A603CA"/>
    <w:rsid w:val="00A60904"/>
    <w:rsid w:val="00A617B5"/>
    <w:rsid w:val="00A63AF4"/>
    <w:rsid w:val="00A70A07"/>
    <w:rsid w:val="00A721EE"/>
    <w:rsid w:val="00A7386F"/>
    <w:rsid w:val="00A748F0"/>
    <w:rsid w:val="00A7514F"/>
    <w:rsid w:val="00A768F5"/>
    <w:rsid w:val="00A8060C"/>
    <w:rsid w:val="00A839D1"/>
    <w:rsid w:val="00A85BDF"/>
    <w:rsid w:val="00A87BAF"/>
    <w:rsid w:val="00A91487"/>
    <w:rsid w:val="00A9458C"/>
    <w:rsid w:val="00A94BB7"/>
    <w:rsid w:val="00A953D2"/>
    <w:rsid w:val="00A96D60"/>
    <w:rsid w:val="00AA5E4D"/>
    <w:rsid w:val="00AB0514"/>
    <w:rsid w:val="00AB10AF"/>
    <w:rsid w:val="00AB1337"/>
    <w:rsid w:val="00AB1E1D"/>
    <w:rsid w:val="00AB2579"/>
    <w:rsid w:val="00AB2B57"/>
    <w:rsid w:val="00AC122A"/>
    <w:rsid w:val="00AC492A"/>
    <w:rsid w:val="00AC5417"/>
    <w:rsid w:val="00AD3B34"/>
    <w:rsid w:val="00AD43AB"/>
    <w:rsid w:val="00AD5BCD"/>
    <w:rsid w:val="00AD7DA9"/>
    <w:rsid w:val="00AE5D40"/>
    <w:rsid w:val="00AE6EB7"/>
    <w:rsid w:val="00AE6F44"/>
    <w:rsid w:val="00AE74D9"/>
    <w:rsid w:val="00AF0105"/>
    <w:rsid w:val="00AF1472"/>
    <w:rsid w:val="00AF21D9"/>
    <w:rsid w:val="00AF4CB4"/>
    <w:rsid w:val="00B046FB"/>
    <w:rsid w:val="00B04960"/>
    <w:rsid w:val="00B056FF"/>
    <w:rsid w:val="00B06482"/>
    <w:rsid w:val="00B0670F"/>
    <w:rsid w:val="00B07708"/>
    <w:rsid w:val="00B077CC"/>
    <w:rsid w:val="00B12211"/>
    <w:rsid w:val="00B15A1C"/>
    <w:rsid w:val="00B166E9"/>
    <w:rsid w:val="00B16CC5"/>
    <w:rsid w:val="00B17027"/>
    <w:rsid w:val="00B177F7"/>
    <w:rsid w:val="00B20AF1"/>
    <w:rsid w:val="00B27ED7"/>
    <w:rsid w:val="00B34200"/>
    <w:rsid w:val="00B34D4B"/>
    <w:rsid w:val="00B35A86"/>
    <w:rsid w:val="00B36A4D"/>
    <w:rsid w:val="00B36AC1"/>
    <w:rsid w:val="00B376DF"/>
    <w:rsid w:val="00B41E2E"/>
    <w:rsid w:val="00B4301E"/>
    <w:rsid w:val="00B43869"/>
    <w:rsid w:val="00B43CA2"/>
    <w:rsid w:val="00B45072"/>
    <w:rsid w:val="00B46DAC"/>
    <w:rsid w:val="00B476F4"/>
    <w:rsid w:val="00B52117"/>
    <w:rsid w:val="00B5333F"/>
    <w:rsid w:val="00B5521B"/>
    <w:rsid w:val="00B55FDA"/>
    <w:rsid w:val="00B57880"/>
    <w:rsid w:val="00B60ADD"/>
    <w:rsid w:val="00B647DE"/>
    <w:rsid w:val="00B64AD6"/>
    <w:rsid w:val="00B64B2C"/>
    <w:rsid w:val="00B64F60"/>
    <w:rsid w:val="00B6639F"/>
    <w:rsid w:val="00B664D6"/>
    <w:rsid w:val="00B71AAB"/>
    <w:rsid w:val="00B74E6D"/>
    <w:rsid w:val="00B75383"/>
    <w:rsid w:val="00B76BAE"/>
    <w:rsid w:val="00B80946"/>
    <w:rsid w:val="00B8439F"/>
    <w:rsid w:val="00B85FC7"/>
    <w:rsid w:val="00B867D6"/>
    <w:rsid w:val="00B87242"/>
    <w:rsid w:val="00B87A75"/>
    <w:rsid w:val="00B90B67"/>
    <w:rsid w:val="00B9152B"/>
    <w:rsid w:val="00B9414F"/>
    <w:rsid w:val="00B946DF"/>
    <w:rsid w:val="00B9527D"/>
    <w:rsid w:val="00B96AA7"/>
    <w:rsid w:val="00B97455"/>
    <w:rsid w:val="00B97A59"/>
    <w:rsid w:val="00BA2440"/>
    <w:rsid w:val="00BA3EA3"/>
    <w:rsid w:val="00BA4069"/>
    <w:rsid w:val="00BA4CA0"/>
    <w:rsid w:val="00BA6147"/>
    <w:rsid w:val="00BA78CA"/>
    <w:rsid w:val="00BB2C47"/>
    <w:rsid w:val="00BB30B0"/>
    <w:rsid w:val="00BB30D5"/>
    <w:rsid w:val="00BB3211"/>
    <w:rsid w:val="00BB3629"/>
    <w:rsid w:val="00BB4F33"/>
    <w:rsid w:val="00BB7ACF"/>
    <w:rsid w:val="00BC0A52"/>
    <w:rsid w:val="00BC1DB1"/>
    <w:rsid w:val="00BC47CB"/>
    <w:rsid w:val="00BC607A"/>
    <w:rsid w:val="00BD0ED7"/>
    <w:rsid w:val="00BD1805"/>
    <w:rsid w:val="00BD1842"/>
    <w:rsid w:val="00BD224E"/>
    <w:rsid w:val="00BD2FD1"/>
    <w:rsid w:val="00BD3294"/>
    <w:rsid w:val="00BD4387"/>
    <w:rsid w:val="00BD4416"/>
    <w:rsid w:val="00BD7900"/>
    <w:rsid w:val="00BD7BC1"/>
    <w:rsid w:val="00BE0144"/>
    <w:rsid w:val="00BE245A"/>
    <w:rsid w:val="00BE25E3"/>
    <w:rsid w:val="00BE3913"/>
    <w:rsid w:val="00BE56FE"/>
    <w:rsid w:val="00BE60B8"/>
    <w:rsid w:val="00BE61F0"/>
    <w:rsid w:val="00BE6419"/>
    <w:rsid w:val="00BF0D28"/>
    <w:rsid w:val="00BF18E2"/>
    <w:rsid w:val="00BF20C2"/>
    <w:rsid w:val="00BF2E79"/>
    <w:rsid w:val="00BF404B"/>
    <w:rsid w:val="00BF4299"/>
    <w:rsid w:val="00BF5B4B"/>
    <w:rsid w:val="00BF7384"/>
    <w:rsid w:val="00C0027F"/>
    <w:rsid w:val="00C00F3B"/>
    <w:rsid w:val="00C01EE6"/>
    <w:rsid w:val="00C0323A"/>
    <w:rsid w:val="00C03A6A"/>
    <w:rsid w:val="00C03E0B"/>
    <w:rsid w:val="00C04019"/>
    <w:rsid w:val="00C0413F"/>
    <w:rsid w:val="00C06A19"/>
    <w:rsid w:val="00C11C54"/>
    <w:rsid w:val="00C13244"/>
    <w:rsid w:val="00C13586"/>
    <w:rsid w:val="00C151CA"/>
    <w:rsid w:val="00C1688E"/>
    <w:rsid w:val="00C222D1"/>
    <w:rsid w:val="00C2705B"/>
    <w:rsid w:val="00C30AFD"/>
    <w:rsid w:val="00C32781"/>
    <w:rsid w:val="00C33F13"/>
    <w:rsid w:val="00C3427F"/>
    <w:rsid w:val="00C34354"/>
    <w:rsid w:val="00C3483F"/>
    <w:rsid w:val="00C3617D"/>
    <w:rsid w:val="00C36DC3"/>
    <w:rsid w:val="00C37FD9"/>
    <w:rsid w:val="00C41869"/>
    <w:rsid w:val="00C426E6"/>
    <w:rsid w:val="00C446D2"/>
    <w:rsid w:val="00C45311"/>
    <w:rsid w:val="00C470D4"/>
    <w:rsid w:val="00C47925"/>
    <w:rsid w:val="00C521BE"/>
    <w:rsid w:val="00C54590"/>
    <w:rsid w:val="00C558EF"/>
    <w:rsid w:val="00C5744B"/>
    <w:rsid w:val="00C6073A"/>
    <w:rsid w:val="00C60901"/>
    <w:rsid w:val="00C60E1A"/>
    <w:rsid w:val="00C63C14"/>
    <w:rsid w:val="00C64F36"/>
    <w:rsid w:val="00C64F58"/>
    <w:rsid w:val="00C667F3"/>
    <w:rsid w:val="00C66FA2"/>
    <w:rsid w:val="00C72754"/>
    <w:rsid w:val="00C75619"/>
    <w:rsid w:val="00C7569A"/>
    <w:rsid w:val="00C765E9"/>
    <w:rsid w:val="00C769C5"/>
    <w:rsid w:val="00C81C38"/>
    <w:rsid w:val="00C836EF"/>
    <w:rsid w:val="00C83AB1"/>
    <w:rsid w:val="00C87522"/>
    <w:rsid w:val="00C87CC1"/>
    <w:rsid w:val="00C91DC2"/>
    <w:rsid w:val="00C91F74"/>
    <w:rsid w:val="00C93F67"/>
    <w:rsid w:val="00C94560"/>
    <w:rsid w:val="00C95A21"/>
    <w:rsid w:val="00C95E37"/>
    <w:rsid w:val="00C97BF9"/>
    <w:rsid w:val="00CA0A95"/>
    <w:rsid w:val="00CA0C0A"/>
    <w:rsid w:val="00CA1C51"/>
    <w:rsid w:val="00CA2242"/>
    <w:rsid w:val="00CA4C0C"/>
    <w:rsid w:val="00CA4D7C"/>
    <w:rsid w:val="00CA59EF"/>
    <w:rsid w:val="00CA7C4B"/>
    <w:rsid w:val="00CB0967"/>
    <w:rsid w:val="00CB09BB"/>
    <w:rsid w:val="00CB0CE5"/>
    <w:rsid w:val="00CB0DE8"/>
    <w:rsid w:val="00CB1622"/>
    <w:rsid w:val="00CB279A"/>
    <w:rsid w:val="00CB3810"/>
    <w:rsid w:val="00CB3941"/>
    <w:rsid w:val="00CB5413"/>
    <w:rsid w:val="00CB68D4"/>
    <w:rsid w:val="00CB69DF"/>
    <w:rsid w:val="00CC006E"/>
    <w:rsid w:val="00CC1129"/>
    <w:rsid w:val="00CC1D59"/>
    <w:rsid w:val="00CC2B97"/>
    <w:rsid w:val="00CC3427"/>
    <w:rsid w:val="00CC54C8"/>
    <w:rsid w:val="00CC5A54"/>
    <w:rsid w:val="00CD1C33"/>
    <w:rsid w:val="00CD1E8B"/>
    <w:rsid w:val="00CD486E"/>
    <w:rsid w:val="00CD4924"/>
    <w:rsid w:val="00CD70DB"/>
    <w:rsid w:val="00CD7508"/>
    <w:rsid w:val="00CD7A0E"/>
    <w:rsid w:val="00CE1D10"/>
    <w:rsid w:val="00CE2C3B"/>
    <w:rsid w:val="00CE2E60"/>
    <w:rsid w:val="00CE352E"/>
    <w:rsid w:val="00CE3DC8"/>
    <w:rsid w:val="00CE4339"/>
    <w:rsid w:val="00CE5543"/>
    <w:rsid w:val="00CE59EF"/>
    <w:rsid w:val="00CE66A9"/>
    <w:rsid w:val="00CE673A"/>
    <w:rsid w:val="00CE6B99"/>
    <w:rsid w:val="00CE6BC2"/>
    <w:rsid w:val="00CE7F84"/>
    <w:rsid w:val="00CF129B"/>
    <w:rsid w:val="00CF16A5"/>
    <w:rsid w:val="00CF16EF"/>
    <w:rsid w:val="00CF1E6F"/>
    <w:rsid w:val="00CF1F0C"/>
    <w:rsid w:val="00CF2AFC"/>
    <w:rsid w:val="00CF37B5"/>
    <w:rsid w:val="00CF4ECA"/>
    <w:rsid w:val="00CF4FCB"/>
    <w:rsid w:val="00D04867"/>
    <w:rsid w:val="00D0591F"/>
    <w:rsid w:val="00D06362"/>
    <w:rsid w:val="00D07D75"/>
    <w:rsid w:val="00D10B8B"/>
    <w:rsid w:val="00D12410"/>
    <w:rsid w:val="00D14022"/>
    <w:rsid w:val="00D1463D"/>
    <w:rsid w:val="00D14E6A"/>
    <w:rsid w:val="00D14FE6"/>
    <w:rsid w:val="00D178F7"/>
    <w:rsid w:val="00D20C2F"/>
    <w:rsid w:val="00D22037"/>
    <w:rsid w:val="00D22CC4"/>
    <w:rsid w:val="00D23AD4"/>
    <w:rsid w:val="00D23C66"/>
    <w:rsid w:val="00D24D57"/>
    <w:rsid w:val="00D26C04"/>
    <w:rsid w:val="00D27E1E"/>
    <w:rsid w:val="00D33529"/>
    <w:rsid w:val="00D3452F"/>
    <w:rsid w:val="00D34940"/>
    <w:rsid w:val="00D34E89"/>
    <w:rsid w:val="00D4051B"/>
    <w:rsid w:val="00D41DBA"/>
    <w:rsid w:val="00D432F0"/>
    <w:rsid w:val="00D43FAC"/>
    <w:rsid w:val="00D50BBA"/>
    <w:rsid w:val="00D51C56"/>
    <w:rsid w:val="00D56E09"/>
    <w:rsid w:val="00D60009"/>
    <w:rsid w:val="00D60171"/>
    <w:rsid w:val="00D62031"/>
    <w:rsid w:val="00D62A46"/>
    <w:rsid w:val="00D638F9"/>
    <w:rsid w:val="00D63DBB"/>
    <w:rsid w:val="00D65833"/>
    <w:rsid w:val="00D70870"/>
    <w:rsid w:val="00D71243"/>
    <w:rsid w:val="00D74BAF"/>
    <w:rsid w:val="00D77771"/>
    <w:rsid w:val="00D77773"/>
    <w:rsid w:val="00D80061"/>
    <w:rsid w:val="00D85F35"/>
    <w:rsid w:val="00D862FC"/>
    <w:rsid w:val="00D870FA"/>
    <w:rsid w:val="00D90365"/>
    <w:rsid w:val="00D9048E"/>
    <w:rsid w:val="00D9239B"/>
    <w:rsid w:val="00D923C8"/>
    <w:rsid w:val="00D92AE3"/>
    <w:rsid w:val="00D9304B"/>
    <w:rsid w:val="00D972A5"/>
    <w:rsid w:val="00D97D03"/>
    <w:rsid w:val="00D97DDC"/>
    <w:rsid w:val="00DA0E0D"/>
    <w:rsid w:val="00DA1866"/>
    <w:rsid w:val="00DA22D3"/>
    <w:rsid w:val="00DA2E2D"/>
    <w:rsid w:val="00DA4AA9"/>
    <w:rsid w:val="00DA5154"/>
    <w:rsid w:val="00DA5624"/>
    <w:rsid w:val="00DA5C04"/>
    <w:rsid w:val="00DA5F87"/>
    <w:rsid w:val="00DB11EA"/>
    <w:rsid w:val="00DB17FB"/>
    <w:rsid w:val="00DB5A5C"/>
    <w:rsid w:val="00DB666B"/>
    <w:rsid w:val="00DB6B81"/>
    <w:rsid w:val="00DC0D1A"/>
    <w:rsid w:val="00DC107E"/>
    <w:rsid w:val="00DC1C1C"/>
    <w:rsid w:val="00DC217C"/>
    <w:rsid w:val="00DC271C"/>
    <w:rsid w:val="00DC33B1"/>
    <w:rsid w:val="00DC344E"/>
    <w:rsid w:val="00DC3614"/>
    <w:rsid w:val="00DC3DB1"/>
    <w:rsid w:val="00DC4FF2"/>
    <w:rsid w:val="00DC5278"/>
    <w:rsid w:val="00DC5D4B"/>
    <w:rsid w:val="00DC7588"/>
    <w:rsid w:val="00DD0B9D"/>
    <w:rsid w:val="00DD1209"/>
    <w:rsid w:val="00DD2CB2"/>
    <w:rsid w:val="00DD3E78"/>
    <w:rsid w:val="00DD5BEE"/>
    <w:rsid w:val="00DE0BEF"/>
    <w:rsid w:val="00DE0C7E"/>
    <w:rsid w:val="00DE35B5"/>
    <w:rsid w:val="00DE39A5"/>
    <w:rsid w:val="00DE4337"/>
    <w:rsid w:val="00DE4FAC"/>
    <w:rsid w:val="00DF00FF"/>
    <w:rsid w:val="00DF1754"/>
    <w:rsid w:val="00DF3D5C"/>
    <w:rsid w:val="00DF4022"/>
    <w:rsid w:val="00DF6361"/>
    <w:rsid w:val="00DF7B71"/>
    <w:rsid w:val="00E01C0B"/>
    <w:rsid w:val="00E04B10"/>
    <w:rsid w:val="00E04D21"/>
    <w:rsid w:val="00E06376"/>
    <w:rsid w:val="00E069C8"/>
    <w:rsid w:val="00E06FE2"/>
    <w:rsid w:val="00E120FA"/>
    <w:rsid w:val="00E12C65"/>
    <w:rsid w:val="00E14141"/>
    <w:rsid w:val="00E14E93"/>
    <w:rsid w:val="00E1501D"/>
    <w:rsid w:val="00E158BC"/>
    <w:rsid w:val="00E169D4"/>
    <w:rsid w:val="00E17531"/>
    <w:rsid w:val="00E21D75"/>
    <w:rsid w:val="00E24F16"/>
    <w:rsid w:val="00E255C4"/>
    <w:rsid w:val="00E25A56"/>
    <w:rsid w:val="00E25B57"/>
    <w:rsid w:val="00E25C1F"/>
    <w:rsid w:val="00E26FF2"/>
    <w:rsid w:val="00E27528"/>
    <w:rsid w:val="00E2770F"/>
    <w:rsid w:val="00E27A00"/>
    <w:rsid w:val="00E325E4"/>
    <w:rsid w:val="00E35AF4"/>
    <w:rsid w:val="00E36ED8"/>
    <w:rsid w:val="00E400F4"/>
    <w:rsid w:val="00E40228"/>
    <w:rsid w:val="00E41219"/>
    <w:rsid w:val="00E41558"/>
    <w:rsid w:val="00E4418D"/>
    <w:rsid w:val="00E44208"/>
    <w:rsid w:val="00E506F0"/>
    <w:rsid w:val="00E53091"/>
    <w:rsid w:val="00E54158"/>
    <w:rsid w:val="00E5486E"/>
    <w:rsid w:val="00E54D6E"/>
    <w:rsid w:val="00E568C0"/>
    <w:rsid w:val="00E579B7"/>
    <w:rsid w:val="00E605AE"/>
    <w:rsid w:val="00E637B0"/>
    <w:rsid w:val="00E63B24"/>
    <w:rsid w:val="00E65B44"/>
    <w:rsid w:val="00E65D90"/>
    <w:rsid w:val="00E66C08"/>
    <w:rsid w:val="00E70906"/>
    <w:rsid w:val="00E7223D"/>
    <w:rsid w:val="00E73246"/>
    <w:rsid w:val="00E73440"/>
    <w:rsid w:val="00E7459C"/>
    <w:rsid w:val="00E74DC6"/>
    <w:rsid w:val="00E74F58"/>
    <w:rsid w:val="00E7517D"/>
    <w:rsid w:val="00E757C5"/>
    <w:rsid w:val="00E8087E"/>
    <w:rsid w:val="00E8203B"/>
    <w:rsid w:val="00E82AEA"/>
    <w:rsid w:val="00E83043"/>
    <w:rsid w:val="00E83058"/>
    <w:rsid w:val="00E84AA3"/>
    <w:rsid w:val="00E85D40"/>
    <w:rsid w:val="00E85E37"/>
    <w:rsid w:val="00E87C3E"/>
    <w:rsid w:val="00E87DC1"/>
    <w:rsid w:val="00E9064C"/>
    <w:rsid w:val="00E93E20"/>
    <w:rsid w:val="00E94170"/>
    <w:rsid w:val="00E946C3"/>
    <w:rsid w:val="00E9495E"/>
    <w:rsid w:val="00E9666F"/>
    <w:rsid w:val="00EA2E18"/>
    <w:rsid w:val="00EA5EA7"/>
    <w:rsid w:val="00EA660A"/>
    <w:rsid w:val="00EA78CB"/>
    <w:rsid w:val="00EA7CFB"/>
    <w:rsid w:val="00EB0F42"/>
    <w:rsid w:val="00EB116A"/>
    <w:rsid w:val="00EB2057"/>
    <w:rsid w:val="00EB4C08"/>
    <w:rsid w:val="00EB6E66"/>
    <w:rsid w:val="00EB7BBB"/>
    <w:rsid w:val="00EB7EC9"/>
    <w:rsid w:val="00EC194D"/>
    <w:rsid w:val="00EC3756"/>
    <w:rsid w:val="00EC5DC4"/>
    <w:rsid w:val="00EC5E23"/>
    <w:rsid w:val="00EC628A"/>
    <w:rsid w:val="00ED1C4B"/>
    <w:rsid w:val="00ED1E26"/>
    <w:rsid w:val="00ED3A13"/>
    <w:rsid w:val="00ED3DF1"/>
    <w:rsid w:val="00ED52A1"/>
    <w:rsid w:val="00ED53E9"/>
    <w:rsid w:val="00ED61FB"/>
    <w:rsid w:val="00EE00B8"/>
    <w:rsid w:val="00EE0C0B"/>
    <w:rsid w:val="00EE1A38"/>
    <w:rsid w:val="00EE2B25"/>
    <w:rsid w:val="00EE3647"/>
    <w:rsid w:val="00EE5088"/>
    <w:rsid w:val="00EF1335"/>
    <w:rsid w:val="00EF348C"/>
    <w:rsid w:val="00EF397F"/>
    <w:rsid w:val="00EF4DE4"/>
    <w:rsid w:val="00EF7351"/>
    <w:rsid w:val="00EF7B83"/>
    <w:rsid w:val="00F01176"/>
    <w:rsid w:val="00F0153D"/>
    <w:rsid w:val="00F01C56"/>
    <w:rsid w:val="00F025A7"/>
    <w:rsid w:val="00F0402F"/>
    <w:rsid w:val="00F05371"/>
    <w:rsid w:val="00F105C9"/>
    <w:rsid w:val="00F12A1D"/>
    <w:rsid w:val="00F13191"/>
    <w:rsid w:val="00F1393A"/>
    <w:rsid w:val="00F157FF"/>
    <w:rsid w:val="00F2070B"/>
    <w:rsid w:val="00F20CF3"/>
    <w:rsid w:val="00F21303"/>
    <w:rsid w:val="00F23B29"/>
    <w:rsid w:val="00F23DC8"/>
    <w:rsid w:val="00F256A2"/>
    <w:rsid w:val="00F25765"/>
    <w:rsid w:val="00F268F0"/>
    <w:rsid w:val="00F30BAB"/>
    <w:rsid w:val="00F310B0"/>
    <w:rsid w:val="00F3186A"/>
    <w:rsid w:val="00F3336B"/>
    <w:rsid w:val="00F36343"/>
    <w:rsid w:val="00F373BE"/>
    <w:rsid w:val="00F41456"/>
    <w:rsid w:val="00F4169C"/>
    <w:rsid w:val="00F42732"/>
    <w:rsid w:val="00F42DAD"/>
    <w:rsid w:val="00F43EF7"/>
    <w:rsid w:val="00F44936"/>
    <w:rsid w:val="00F44B14"/>
    <w:rsid w:val="00F46851"/>
    <w:rsid w:val="00F50EFC"/>
    <w:rsid w:val="00F542D1"/>
    <w:rsid w:val="00F56A9C"/>
    <w:rsid w:val="00F579AB"/>
    <w:rsid w:val="00F605DE"/>
    <w:rsid w:val="00F60787"/>
    <w:rsid w:val="00F61632"/>
    <w:rsid w:val="00F64624"/>
    <w:rsid w:val="00F64B92"/>
    <w:rsid w:val="00F669F8"/>
    <w:rsid w:val="00F66F8C"/>
    <w:rsid w:val="00F7135C"/>
    <w:rsid w:val="00F739B6"/>
    <w:rsid w:val="00F75F7D"/>
    <w:rsid w:val="00F81650"/>
    <w:rsid w:val="00F817E2"/>
    <w:rsid w:val="00F82D26"/>
    <w:rsid w:val="00F84128"/>
    <w:rsid w:val="00F8485C"/>
    <w:rsid w:val="00F84C77"/>
    <w:rsid w:val="00F85B43"/>
    <w:rsid w:val="00F8659E"/>
    <w:rsid w:val="00F91033"/>
    <w:rsid w:val="00F916AB"/>
    <w:rsid w:val="00F94843"/>
    <w:rsid w:val="00F952BF"/>
    <w:rsid w:val="00F9578E"/>
    <w:rsid w:val="00F97488"/>
    <w:rsid w:val="00FA1980"/>
    <w:rsid w:val="00FA1A1B"/>
    <w:rsid w:val="00FA2503"/>
    <w:rsid w:val="00FA43D0"/>
    <w:rsid w:val="00FA47E2"/>
    <w:rsid w:val="00FA5E07"/>
    <w:rsid w:val="00FA6A07"/>
    <w:rsid w:val="00FB1E07"/>
    <w:rsid w:val="00FB3B83"/>
    <w:rsid w:val="00FB44D4"/>
    <w:rsid w:val="00FB4534"/>
    <w:rsid w:val="00FB4734"/>
    <w:rsid w:val="00FB5D0B"/>
    <w:rsid w:val="00FC2F74"/>
    <w:rsid w:val="00FC4A5D"/>
    <w:rsid w:val="00FC5B39"/>
    <w:rsid w:val="00FD0ED5"/>
    <w:rsid w:val="00FD0F37"/>
    <w:rsid w:val="00FD357A"/>
    <w:rsid w:val="00FD3D76"/>
    <w:rsid w:val="00FD4245"/>
    <w:rsid w:val="00FD5D94"/>
    <w:rsid w:val="00FE0519"/>
    <w:rsid w:val="00FE18D7"/>
    <w:rsid w:val="00FE31CF"/>
    <w:rsid w:val="00FE40D6"/>
    <w:rsid w:val="00FE4517"/>
    <w:rsid w:val="00FE60D9"/>
    <w:rsid w:val="00FE6258"/>
    <w:rsid w:val="00FE67D5"/>
    <w:rsid w:val="00FF02C8"/>
    <w:rsid w:val="00FF030D"/>
    <w:rsid w:val="00FF343F"/>
    <w:rsid w:val="00FF4002"/>
    <w:rsid w:val="00FF402F"/>
    <w:rsid w:val="00FF441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AE7E"/>
  <w15:docId w15:val="{7B8F8819-5129-44BB-9AF6-8EF99929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5E7D8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uiPriority w:val="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link w:val="Nagwek"/>
    <w:uiPriority w:val="9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"/>
    <w:link w:val="Tekstpodstawowy"/>
    <w:uiPriority w:val="99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uiPriority w:val="20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aliases w:val="Odwołanie przypisu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1">
    <w:name w:val="Znak Znak41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Normalny12pt">
    <w:name w:val="Normalny + 12 pt"/>
    <w:aliases w:val="Wyjustowany,Przed:  6 pt,Normalny + Verdana,14 pt,Z lewej:  0,5 cm"/>
    <w:basedOn w:val="Normalny"/>
    <w:rsid w:val="008513E9"/>
    <w:pPr>
      <w:tabs>
        <w:tab w:val="left" w:pos="-3420"/>
      </w:tabs>
      <w:spacing w:before="120"/>
      <w:jc w:val="both"/>
    </w:pPr>
  </w:style>
  <w:style w:type="paragraph" w:customStyle="1" w:styleId="Default">
    <w:name w:val="Default"/>
    <w:rsid w:val="003F239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wykytekstZnak1">
    <w:name w:val="Zwykły tekst Znak1"/>
    <w:uiPriority w:val="99"/>
    <w:locked/>
    <w:rsid w:val="001C2925"/>
    <w:rPr>
      <w:rFonts w:ascii="Courier New" w:hAnsi="Courier New" w:cs="Times New Roman"/>
    </w:rPr>
  </w:style>
  <w:style w:type="paragraph" w:styleId="Lista3">
    <w:name w:val="List 3"/>
    <w:basedOn w:val="Normalny"/>
    <w:rsid w:val="001C2925"/>
    <w:pPr>
      <w:ind w:left="849" w:hanging="283"/>
      <w:contextualSpacing/>
    </w:pPr>
  </w:style>
  <w:style w:type="paragraph" w:styleId="Legenda">
    <w:name w:val="caption"/>
    <w:basedOn w:val="Normalny"/>
    <w:next w:val="Normalny"/>
    <w:uiPriority w:val="99"/>
    <w:qFormat/>
    <w:rsid w:val="007B14D6"/>
    <w:pPr>
      <w:spacing w:after="200"/>
    </w:pPr>
    <w:rPr>
      <w:rFonts w:ascii="Verdana" w:hAnsi="Verdana"/>
      <w:i/>
      <w:iCs/>
      <w:color w:val="1F497D"/>
      <w:sz w:val="18"/>
      <w:szCs w:val="18"/>
    </w:rPr>
  </w:style>
  <w:style w:type="paragraph" w:customStyle="1" w:styleId="Teksttreci">
    <w:name w:val="Tekst treści"/>
    <w:basedOn w:val="Normalny"/>
    <w:rsid w:val="00DB11EA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F268F0"/>
  </w:style>
  <w:style w:type="paragraph" w:customStyle="1" w:styleId="Tytuspec">
    <w:name w:val="Tytuł_spec"/>
    <w:basedOn w:val="Nagwek1"/>
    <w:next w:val="Nagwek1"/>
    <w:rsid w:val="00F268F0"/>
    <w:pPr>
      <w:keepNext w:val="0"/>
      <w:spacing w:before="0" w:after="0"/>
      <w:jc w:val="left"/>
    </w:pPr>
    <w:rPr>
      <w:rFonts w:ascii="Arial" w:hAnsi="Arial"/>
      <w:bCs w:val="0"/>
      <w:sz w:val="22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BE56FE"/>
  </w:style>
  <w:style w:type="table" w:customStyle="1" w:styleId="Tabela-Siatka1">
    <w:name w:val="Tabela - Siatka1"/>
    <w:basedOn w:val="Standardowy"/>
    <w:next w:val="Tabela-Siatka"/>
    <w:uiPriority w:val="59"/>
    <w:rsid w:val="00BE56FE"/>
    <w:rPr>
      <w:rFonts w:ascii="Verdana" w:hAnsi="Verdana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E56FE"/>
    <w:pPr>
      <w:keepLines/>
      <w:spacing w:before="480" w:after="0" w:line="276" w:lineRule="auto"/>
      <w:jc w:val="left"/>
      <w:outlineLvl w:val="9"/>
    </w:pPr>
    <w:rPr>
      <w:rFonts w:ascii="Verdana" w:hAnsi="Verdana" w:cs="Arial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E56FE"/>
    <w:pPr>
      <w:tabs>
        <w:tab w:val="left" w:pos="426"/>
        <w:tab w:val="right" w:leader="dot" w:pos="9072"/>
      </w:tabs>
      <w:spacing w:after="200" w:line="276" w:lineRule="auto"/>
    </w:pPr>
    <w:rPr>
      <w:rFonts w:ascii="Verdana" w:eastAsia="Calibri" w:hAnsi="Verdana" w:cs="Arial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E56FE"/>
    <w:pPr>
      <w:spacing w:after="100" w:line="276" w:lineRule="auto"/>
      <w:ind w:left="220"/>
    </w:pPr>
    <w:rPr>
      <w:rFonts w:ascii="Verdana" w:hAnsi="Verdana" w:cs="Arial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BE56FE"/>
    <w:pPr>
      <w:spacing w:after="100" w:line="276" w:lineRule="auto"/>
      <w:ind w:left="440"/>
    </w:pPr>
    <w:rPr>
      <w:rFonts w:ascii="Verdana" w:hAnsi="Verdana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E56FE"/>
    <w:rPr>
      <w:color w:val="808080"/>
    </w:rPr>
  </w:style>
  <w:style w:type="table" w:customStyle="1" w:styleId="TableGrid">
    <w:name w:val="TableGrid"/>
    <w:rsid w:val="00BE56F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jasna1">
    <w:name w:val="Siatka tabeli — jasna1"/>
    <w:basedOn w:val="Standardowy"/>
    <w:uiPriority w:val="40"/>
    <w:rsid w:val="00BE56FE"/>
    <w:rPr>
      <w:rFonts w:ascii="Verdana" w:hAnsi="Verdana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ekstost">
    <w:name w:val="tekst ost"/>
    <w:basedOn w:val="Normalny"/>
    <w:rsid w:val="00623D9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70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E7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8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celaria@gddkia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misiewicz@gddkia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bmisiewicz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ddkia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450A7-F7A3-4375-B560-2A83470A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12071</Words>
  <Characters>72430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84333</CharactersWithSpaces>
  <SharedDoc>false</SharedDoc>
  <HLinks>
    <vt:vector size="24" baseType="variant">
      <vt:variant>
        <vt:i4>5701641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https://www.portalzp.pl/kody-cpv/szczegoly/bariery-ochronne-3656/</vt:lpwstr>
      </vt:variant>
      <vt:variant>
        <vt:lpwstr/>
      </vt:variant>
      <vt:variant>
        <vt:i4>5505116</vt:i4>
      </vt:variant>
      <vt:variant>
        <vt:i4>6</vt:i4>
      </vt:variant>
      <vt:variant>
        <vt:i4>0</vt:i4>
      </vt:variant>
      <vt:variant>
        <vt:i4>5</vt:i4>
      </vt:variant>
      <vt:variant>
        <vt:lpwstr>https://www.portalzp.pl/kody-cpv/szczegoly/bariery-drogowe-3650/</vt:lpwstr>
      </vt:variant>
      <vt:variant>
        <vt:lpwstr/>
      </vt:variant>
      <vt:variant>
        <vt:i4>5570650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https://www.portalzp.pl/kody-cpv/szczegoly/bariery-zderzeniowe-3649/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Paweł Cok</cp:lastModifiedBy>
  <cp:revision>2</cp:revision>
  <cp:lastPrinted>2018-09-17T09:42:00Z</cp:lastPrinted>
  <dcterms:created xsi:type="dcterms:W3CDTF">2020-05-11T09:51:00Z</dcterms:created>
  <dcterms:modified xsi:type="dcterms:W3CDTF">2020-05-11T09:51:00Z</dcterms:modified>
</cp:coreProperties>
</file>